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51131F3"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3458B9">
        <w:rPr>
          <w:b/>
          <w:noProof/>
          <w:sz w:val="24"/>
        </w:rPr>
        <w:t>436</w:t>
      </w:r>
    </w:p>
    <w:p w14:paraId="02AA8FD4" w14:textId="215918A1"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CA3011" w:rsidRPr="00B55438">
        <w:rPr>
          <w:b/>
          <w:iCs/>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8701A22" w:rsidR="002772A1" w:rsidRDefault="009A404E" w:rsidP="007D19F2">
            <w:pPr>
              <w:pStyle w:val="CRCoverPage"/>
              <w:spacing w:after="0"/>
              <w:jc w:val="right"/>
              <w:rPr>
                <w:b/>
                <w:noProof/>
                <w:sz w:val="28"/>
                <w:lang w:eastAsia="ja-JP"/>
              </w:rPr>
            </w:pPr>
            <w:r>
              <w:rPr>
                <w:b/>
                <w:noProof/>
                <w:sz w:val="28"/>
              </w:rPr>
              <w:t>29.</w:t>
            </w:r>
            <w:r w:rsidR="00D87FF2">
              <w:rPr>
                <w:b/>
                <w:noProof/>
                <w:sz w:val="28"/>
              </w:rPr>
              <w:t>5</w:t>
            </w:r>
            <w:r w:rsidR="00C56E07">
              <w:rPr>
                <w:b/>
                <w:noProof/>
                <w:sz w:val="28"/>
              </w:rPr>
              <w:t>08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B3FBBD" w:rsidR="002772A1" w:rsidRDefault="00001846">
            <w:pPr>
              <w:pStyle w:val="CRCoverPage"/>
              <w:spacing w:after="0"/>
              <w:rPr>
                <w:noProof/>
                <w:lang w:eastAsia="ja-JP"/>
              </w:rPr>
            </w:pPr>
            <w:r>
              <w:rPr>
                <w:b/>
                <w:noProof/>
                <w:sz w:val="28"/>
                <w:lang w:eastAsia="ja-JP"/>
              </w:rPr>
              <w:t>0</w:t>
            </w:r>
            <w:r w:rsidR="003458B9">
              <w:rPr>
                <w:b/>
                <w:noProof/>
                <w:sz w:val="28"/>
                <w:lang w:eastAsia="ja-JP"/>
              </w:rPr>
              <w:t>232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72B15E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56E07">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F1471" w:rsidR="00307B41" w:rsidRDefault="00C56E07" w:rsidP="00307B41">
            <w:pPr>
              <w:pStyle w:val="CRCoverPage"/>
              <w:spacing w:after="0"/>
              <w:ind w:left="100"/>
              <w:rPr>
                <w:noProof/>
                <w:lang w:eastAsia="ja-JP"/>
              </w:rPr>
            </w:pPr>
            <w:r>
              <w:rPr>
                <w:noProof/>
                <w:lang w:eastAsia="ja-JP"/>
              </w:rPr>
              <w:t>Supporting data collection for PDU Session Traffic Analytics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2DE6EBF" w:rsidR="006002A7" w:rsidRDefault="00C56E07" w:rsidP="006002A7">
            <w:pPr>
              <w:pStyle w:val="CRCoverPage"/>
              <w:spacing w:after="0"/>
              <w:ind w:left="100"/>
              <w:rPr>
                <w:noProof/>
                <w:lang w:eastAsia="ja-JP"/>
              </w:rPr>
            </w:pPr>
            <w:r>
              <w:rPr>
                <w:noProof/>
              </w:rPr>
              <w:t>eNA_Ph3, eUEPO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0ACC96" w:rsidR="006002A7" w:rsidRDefault="006002A7" w:rsidP="006002A7">
            <w:pPr>
              <w:pStyle w:val="CRCoverPage"/>
              <w:spacing w:after="0"/>
              <w:ind w:left="100"/>
              <w:rPr>
                <w:noProof/>
              </w:rPr>
            </w:pPr>
            <w:r>
              <w:rPr>
                <w:noProof/>
              </w:rPr>
              <w:t>2023-0</w:t>
            </w:r>
            <w:r w:rsidR="00001846">
              <w:rPr>
                <w:noProof/>
              </w:rPr>
              <w:t>7</w:t>
            </w:r>
            <w:r>
              <w:rPr>
                <w:noProof/>
              </w:rPr>
              <w:t>-</w:t>
            </w:r>
            <w:r w:rsidR="003A43E5">
              <w:rPr>
                <w:noProof/>
              </w:rPr>
              <w:t>31</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56BAB407" w:rsidR="006002A7" w:rsidRDefault="00BF4D45"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1962C43" w:rsidR="00410EC9" w:rsidRPr="00B86C7B" w:rsidRDefault="00BF4D45" w:rsidP="00581A61">
            <w:pPr>
              <w:pStyle w:val="CRCoverPage"/>
              <w:spacing w:after="0"/>
              <w:ind w:left="100"/>
              <w:rPr>
                <w:noProof/>
                <w:lang w:eastAsia="ja-JP"/>
              </w:rPr>
            </w:pPr>
            <w:r>
              <w:rPr>
                <w:noProof/>
              </w:rPr>
              <w:t xml:space="preserve">PDU Session Traffic analytics needs SMF supporting the indirect subscription for data collection, which not only including the </w:t>
            </w:r>
            <w:r w:rsidRPr="00BF4D45">
              <w:rPr>
                <w:noProof/>
              </w:rPr>
              <w:t>User Data Usage Measures</w:t>
            </w:r>
            <w:r>
              <w:rPr>
                <w:noProof/>
                <w:lang w:eastAsia="ja-JP"/>
              </w:rPr>
              <w:t xml:space="preserve"> event, but also need to support traffic detection filter information to identify the traffic for the known application identifier.</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E80523D" w:rsidR="00206938" w:rsidRPr="00581A61" w:rsidRDefault="00BF4D45" w:rsidP="00BF4D45">
            <w:pPr>
              <w:pStyle w:val="CRCoverPage"/>
              <w:spacing w:after="0"/>
              <w:rPr>
                <w:noProof/>
                <w:lang w:eastAsia="zh-CN"/>
              </w:rPr>
            </w:pPr>
            <w:r>
              <w:rPr>
                <w:noProof/>
              </w:rPr>
              <w:t>Adding PDU Session Traffic data collection needed traffic detection filter information in the EventSubscription data type</w:t>
            </w:r>
            <w:r w:rsidR="00206938">
              <w:rPr>
                <w:noProof/>
                <w:lang w:eastAsia="zh-CN"/>
              </w:rPr>
              <w:t>.</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5973503" w:rsidR="00BC7DA0" w:rsidRDefault="00BF4D45" w:rsidP="00BC7DA0">
            <w:pPr>
              <w:pStyle w:val="CRCoverPage"/>
              <w:spacing w:after="0"/>
              <w:ind w:left="100"/>
              <w:rPr>
                <w:noProof/>
              </w:rPr>
            </w:pPr>
            <w:r>
              <w:rPr>
                <w:noProof/>
              </w:rPr>
              <w:t>Not fully supporting NWDAF indirect subscription via SMF of UPF data collection for PDU Session Traffic analytics.</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2965DFA" w:rsidR="006002A7" w:rsidRDefault="001F6DCB" w:rsidP="00BE6775">
            <w:pPr>
              <w:pStyle w:val="CRCoverPage"/>
              <w:spacing w:after="0"/>
              <w:ind w:left="100"/>
              <w:rPr>
                <w:noProof/>
                <w:lang w:eastAsia="ja-JP"/>
              </w:rPr>
            </w:pPr>
            <w:r>
              <w:rPr>
                <w:noProof/>
                <w:lang w:val="en-US" w:eastAsia="zh-CN"/>
              </w:rPr>
              <w:t>2, 5.6.1, 5.6.2.4, 5.8,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4BB5CC6" w:rsidR="006002A7" w:rsidRPr="00AB22C4" w:rsidRDefault="00240F15" w:rsidP="006002A7">
            <w:pPr>
              <w:pStyle w:val="CRCoverPage"/>
              <w:spacing w:after="0"/>
              <w:ind w:left="100"/>
              <w:rPr>
                <w:noProof/>
              </w:rPr>
            </w:pPr>
            <w:r w:rsidRPr="00240F15">
              <w:rPr>
                <w:noProof/>
              </w:rPr>
              <w:t xml:space="preserve">This CR </w:t>
            </w:r>
            <w:r w:rsidR="001F6DCB">
              <w:rPr>
                <w:noProof/>
              </w:rPr>
              <w:t xml:space="preserve">introduces backwards compatiable </w:t>
            </w:r>
            <w:r w:rsidR="00BF4D45">
              <w:rPr>
                <w:noProof/>
              </w:rPr>
              <w:t>feature</w:t>
            </w:r>
            <w:r w:rsidR="001F6DCB">
              <w:rPr>
                <w:noProof/>
              </w:rPr>
              <w:t xml:space="preserve"> to the OpenAPI file of Nsmf_ExventExposure API.</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4E87C68E" w14:textId="77777777" w:rsidR="001F6DCB" w:rsidRDefault="001F6DCB" w:rsidP="001F6DCB">
      <w:pPr>
        <w:pStyle w:val="Heading1"/>
        <w:rPr>
          <w:noProof/>
        </w:rPr>
      </w:pPr>
      <w:bookmarkStart w:id="24" w:name="_Toc28011518"/>
      <w:bookmarkStart w:id="25" w:name="_Toc34210634"/>
      <w:bookmarkStart w:id="26" w:name="_Toc36037659"/>
      <w:bookmarkStart w:id="27" w:name="_Toc39063093"/>
      <w:bookmarkStart w:id="28" w:name="_Toc43298151"/>
      <w:bookmarkStart w:id="29" w:name="_Toc45132928"/>
      <w:bookmarkStart w:id="30" w:name="_Toc49935395"/>
      <w:bookmarkStart w:id="31" w:name="_Toc50023741"/>
      <w:bookmarkStart w:id="32" w:name="_Toc51761231"/>
      <w:bookmarkStart w:id="33" w:name="_Toc56672161"/>
      <w:bookmarkStart w:id="34" w:name="_Toc66277719"/>
      <w:bookmarkStart w:id="35" w:name="_Toc138686765"/>
      <w:bookmarkStart w:id="36" w:name="_Toc28011582"/>
      <w:bookmarkStart w:id="37" w:name="_Toc34210698"/>
      <w:bookmarkStart w:id="38" w:name="_Toc36037723"/>
      <w:bookmarkStart w:id="39" w:name="_Toc39063157"/>
      <w:bookmarkStart w:id="40" w:name="_Toc43298215"/>
      <w:bookmarkStart w:id="41" w:name="_Toc45132992"/>
      <w:bookmarkStart w:id="42" w:name="_Toc49935459"/>
      <w:bookmarkStart w:id="43" w:name="_Toc50023805"/>
      <w:bookmarkStart w:id="44" w:name="_Toc51761295"/>
      <w:bookmarkStart w:id="45" w:name="_Toc56672225"/>
      <w:bookmarkStart w:id="46" w:name="_Toc66277783"/>
      <w:bookmarkStart w:id="47" w:name="_Toc138686829"/>
      <w:bookmarkStart w:id="48" w:name="_Toc138669883"/>
      <w:bookmarkEnd w:id="13"/>
      <w:bookmarkEnd w:id="14"/>
      <w:bookmarkEnd w:id="15"/>
      <w:bookmarkEnd w:id="16"/>
      <w:bookmarkEnd w:id="17"/>
      <w:bookmarkEnd w:id="18"/>
      <w:bookmarkEnd w:id="19"/>
      <w:bookmarkEnd w:id="20"/>
      <w:bookmarkEnd w:id="21"/>
      <w:bookmarkEnd w:id="22"/>
      <w:bookmarkEnd w:id="23"/>
      <w:r>
        <w:rPr>
          <w:noProof/>
        </w:rPr>
        <w:t>2</w:t>
      </w:r>
      <w:r>
        <w:rPr>
          <w:noProof/>
        </w:rPr>
        <w:tab/>
        <w:t>References</w:t>
      </w:r>
      <w:bookmarkEnd w:id="24"/>
      <w:bookmarkEnd w:id="25"/>
      <w:bookmarkEnd w:id="26"/>
      <w:bookmarkEnd w:id="27"/>
      <w:bookmarkEnd w:id="28"/>
      <w:bookmarkEnd w:id="29"/>
      <w:bookmarkEnd w:id="30"/>
      <w:bookmarkEnd w:id="31"/>
      <w:bookmarkEnd w:id="32"/>
      <w:bookmarkEnd w:id="33"/>
      <w:bookmarkEnd w:id="34"/>
      <w:bookmarkEnd w:id="35"/>
    </w:p>
    <w:p w14:paraId="49D90A41" w14:textId="77777777" w:rsidR="001F6DCB" w:rsidRDefault="001F6DCB" w:rsidP="001F6DCB">
      <w:pPr>
        <w:rPr>
          <w:noProof/>
        </w:rPr>
      </w:pPr>
      <w:r>
        <w:rPr>
          <w:noProof/>
        </w:rPr>
        <w:t>The following documents contain provisions which, through reference in this text, constitute provisions of the present document.</w:t>
      </w:r>
    </w:p>
    <w:p w14:paraId="266B4332" w14:textId="77777777" w:rsidR="001F6DCB" w:rsidRDefault="001F6DCB" w:rsidP="001F6DCB">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BFD97FF" w14:textId="77777777" w:rsidR="001F6DCB" w:rsidRDefault="001F6DCB" w:rsidP="001F6DCB">
      <w:pPr>
        <w:pStyle w:val="B10"/>
        <w:rPr>
          <w:noProof/>
        </w:rPr>
      </w:pPr>
      <w:r>
        <w:rPr>
          <w:noProof/>
        </w:rPr>
        <w:t>-</w:t>
      </w:r>
      <w:r>
        <w:rPr>
          <w:noProof/>
        </w:rPr>
        <w:tab/>
        <w:t>For a specific reference, subsequent revisions do not apply.</w:t>
      </w:r>
    </w:p>
    <w:p w14:paraId="4ABD12BD" w14:textId="77777777" w:rsidR="001F6DCB" w:rsidRDefault="001F6DCB" w:rsidP="001F6DCB">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284B54D" w14:textId="77777777" w:rsidR="001F6DCB" w:rsidRDefault="001F6DCB" w:rsidP="001F6DCB">
      <w:pPr>
        <w:pStyle w:val="EX"/>
        <w:rPr>
          <w:noProof/>
        </w:rPr>
      </w:pPr>
      <w:r>
        <w:rPr>
          <w:noProof/>
        </w:rPr>
        <w:t>[1]</w:t>
      </w:r>
      <w:r>
        <w:rPr>
          <w:noProof/>
        </w:rPr>
        <w:tab/>
        <w:t>3GPP TR 21.905: "Vocabulary for 3GPP Specifications".</w:t>
      </w:r>
    </w:p>
    <w:p w14:paraId="482C203E" w14:textId="77777777" w:rsidR="001F6DCB" w:rsidRDefault="001F6DCB" w:rsidP="001F6DCB">
      <w:pPr>
        <w:pStyle w:val="EX"/>
        <w:rPr>
          <w:noProof/>
        </w:rPr>
      </w:pPr>
      <w:r>
        <w:rPr>
          <w:noProof/>
        </w:rPr>
        <w:t>[2]</w:t>
      </w:r>
      <w:r>
        <w:rPr>
          <w:noProof/>
        </w:rPr>
        <w:tab/>
        <w:t>3GPP TS 23.501: "System Architecture for the 5G System; Stage 2".</w:t>
      </w:r>
    </w:p>
    <w:p w14:paraId="5FDDB91F" w14:textId="77777777" w:rsidR="001F6DCB" w:rsidRDefault="001F6DCB" w:rsidP="001F6DCB">
      <w:pPr>
        <w:pStyle w:val="EX"/>
        <w:rPr>
          <w:noProof/>
        </w:rPr>
      </w:pPr>
      <w:r>
        <w:rPr>
          <w:noProof/>
        </w:rPr>
        <w:t>[3]</w:t>
      </w:r>
      <w:r>
        <w:rPr>
          <w:noProof/>
        </w:rPr>
        <w:tab/>
        <w:t>3GPP TS 23.502: "Procedures for the 5G System; Stage 2".</w:t>
      </w:r>
    </w:p>
    <w:p w14:paraId="5813C8DB" w14:textId="77777777" w:rsidR="001F6DCB" w:rsidRDefault="001F6DCB" w:rsidP="001F6DCB">
      <w:pPr>
        <w:pStyle w:val="EX"/>
        <w:rPr>
          <w:noProof/>
        </w:rPr>
      </w:pPr>
      <w:r>
        <w:rPr>
          <w:noProof/>
        </w:rPr>
        <w:t>[4]</w:t>
      </w:r>
      <w:r>
        <w:rPr>
          <w:noProof/>
        </w:rPr>
        <w:tab/>
        <w:t>3GPP TS 29.500: "5G System; Technical Realization of Service Based Architecture; Stage 3".</w:t>
      </w:r>
    </w:p>
    <w:p w14:paraId="0A0D574C" w14:textId="77777777" w:rsidR="001F6DCB" w:rsidRDefault="001F6DCB" w:rsidP="001F6DCB">
      <w:pPr>
        <w:pStyle w:val="EX"/>
        <w:rPr>
          <w:noProof/>
        </w:rPr>
      </w:pPr>
      <w:r>
        <w:rPr>
          <w:noProof/>
        </w:rPr>
        <w:t>[5]</w:t>
      </w:r>
      <w:r>
        <w:rPr>
          <w:noProof/>
        </w:rPr>
        <w:tab/>
        <w:t>3GPP TS 29.501: "5G System; Principles and Guidelines for Services Definition; Stage 3".</w:t>
      </w:r>
    </w:p>
    <w:p w14:paraId="3CDABB01" w14:textId="77777777" w:rsidR="001F6DCB" w:rsidRDefault="001F6DCB" w:rsidP="001F6DCB">
      <w:pPr>
        <w:pStyle w:val="EX"/>
        <w:rPr>
          <w:noProof/>
        </w:rPr>
      </w:pPr>
      <w:r>
        <w:rPr>
          <w:noProof/>
        </w:rPr>
        <w:t>[6]</w:t>
      </w:r>
      <w:r>
        <w:rPr>
          <w:noProof/>
        </w:rPr>
        <w:tab/>
        <w:t>3GPP TS 23.503: "Policy and Charging Control Framework for the 5G System; Stage 2".</w:t>
      </w:r>
    </w:p>
    <w:p w14:paraId="2E44D847" w14:textId="77777777" w:rsidR="001F6DCB" w:rsidRDefault="001F6DCB" w:rsidP="001F6DCB">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229D723" w14:textId="77777777" w:rsidR="001F6DCB" w:rsidRDefault="001F6DCB" w:rsidP="001F6DCB">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3A2F2E29" w14:textId="77777777" w:rsidR="001F6DCB" w:rsidRDefault="001F6DCB" w:rsidP="001F6DCB">
      <w:pPr>
        <w:pStyle w:val="EX"/>
        <w:rPr>
          <w:noProof/>
          <w:lang w:eastAsia="zh-CN"/>
        </w:rPr>
      </w:pPr>
      <w:r>
        <w:rPr>
          <w:noProof/>
          <w:lang w:eastAsia="zh-CN"/>
        </w:rPr>
        <w:t>[9]</w:t>
      </w:r>
      <w:r>
        <w:rPr>
          <w:noProof/>
          <w:lang w:eastAsia="zh-CN"/>
        </w:rPr>
        <w:tab/>
        <w:t>IETF RFC 8259: "The JavaScript Object Notation (JSON) Data Interchange Format".</w:t>
      </w:r>
    </w:p>
    <w:p w14:paraId="3F0AA992" w14:textId="77777777" w:rsidR="001F6DCB" w:rsidRDefault="001F6DCB" w:rsidP="001F6DCB">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1718153E" w14:textId="77777777" w:rsidR="001F6DCB" w:rsidRDefault="001F6DCB" w:rsidP="001F6DCB">
      <w:pPr>
        <w:pStyle w:val="EX"/>
        <w:rPr>
          <w:noProof/>
          <w:lang w:eastAsia="zh-CN"/>
        </w:rPr>
      </w:pPr>
      <w:r>
        <w:rPr>
          <w:noProof/>
          <w:lang w:eastAsia="zh-CN"/>
        </w:rPr>
        <w:t>[11]</w:t>
      </w:r>
      <w:r>
        <w:rPr>
          <w:noProof/>
          <w:lang w:eastAsia="zh-CN"/>
        </w:rPr>
        <w:tab/>
        <w:t>3GPP TS 29.571: "5G System; Common Data Types for Service Based Interfaces Stage 3".</w:t>
      </w:r>
    </w:p>
    <w:p w14:paraId="11F39EC7" w14:textId="77777777" w:rsidR="001F6DCB" w:rsidRDefault="001F6DCB" w:rsidP="001F6DCB">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4A1EF50F" w14:textId="77777777" w:rsidR="001F6DCB" w:rsidRDefault="001F6DCB" w:rsidP="001F6DCB">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20AC2634" w14:textId="77777777" w:rsidR="001F6DCB" w:rsidRDefault="001F6DCB" w:rsidP="001F6DCB">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074265FF" w14:textId="77777777" w:rsidR="001F6DCB" w:rsidRDefault="001F6DCB" w:rsidP="001F6DCB">
      <w:pPr>
        <w:pStyle w:val="EX"/>
      </w:pPr>
      <w:r>
        <w:t>[15]</w:t>
      </w:r>
      <w:r>
        <w:tab/>
        <w:t>3GPP TS 33.501: "Security architecture and procedures for 5G system".</w:t>
      </w:r>
    </w:p>
    <w:p w14:paraId="194F9798" w14:textId="77777777" w:rsidR="001F6DCB" w:rsidRDefault="001F6DCB" w:rsidP="001F6DCB">
      <w:pPr>
        <w:pStyle w:val="EX"/>
      </w:pPr>
      <w:r>
        <w:t>[16]</w:t>
      </w:r>
      <w:r>
        <w:tab/>
        <w:t>IETF RFC 6749: "The OAuth 2.0 Authorization Framework".</w:t>
      </w:r>
    </w:p>
    <w:p w14:paraId="1D775F4A" w14:textId="77777777" w:rsidR="001F6DCB" w:rsidRDefault="001F6DCB" w:rsidP="001F6DCB">
      <w:pPr>
        <w:pStyle w:val="EX"/>
      </w:pPr>
      <w:r>
        <w:t>[18]</w:t>
      </w:r>
      <w:r>
        <w:tab/>
        <w:t>IETF RFC 7807: "Problem Details for HTTP APIs".</w:t>
      </w:r>
    </w:p>
    <w:p w14:paraId="078F4EC9" w14:textId="77777777" w:rsidR="001F6DCB" w:rsidRDefault="001F6DCB" w:rsidP="001F6DCB">
      <w:pPr>
        <w:pStyle w:val="EX"/>
      </w:pPr>
      <w:r>
        <w:t>[19]</w:t>
      </w:r>
      <w:r>
        <w:tab/>
        <w:t>3GPP TR 21.900: "Technical Specification Group working methods".</w:t>
      </w:r>
    </w:p>
    <w:p w14:paraId="1FCE31A4" w14:textId="77777777" w:rsidR="001F6DCB" w:rsidRDefault="001F6DCB" w:rsidP="001F6DCB">
      <w:pPr>
        <w:pStyle w:val="EX"/>
        <w:rPr>
          <w:noProof/>
          <w:lang w:eastAsia="zh-CN"/>
        </w:rPr>
      </w:pPr>
      <w:r>
        <w:rPr>
          <w:noProof/>
          <w:lang w:eastAsia="zh-CN"/>
        </w:rPr>
        <w:t>[20]</w:t>
      </w:r>
      <w:r>
        <w:rPr>
          <w:noProof/>
          <w:lang w:eastAsia="zh-CN"/>
        </w:rPr>
        <w:tab/>
        <w:t>3GPP TS 29.522: "5G System; Network Exposure Function Northbound APIs; Stage 3".</w:t>
      </w:r>
    </w:p>
    <w:p w14:paraId="44531208" w14:textId="77777777" w:rsidR="001F6DCB" w:rsidRDefault="001F6DCB" w:rsidP="001F6DCB">
      <w:pPr>
        <w:pStyle w:val="EX"/>
      </w:pPr>
      <w:r>
        <w:rPr>
          <w:lang w:val="fr-FR" w:eastAsia="zh-CN"/>
        </w:rPr>
        <w:t>[21]</w:t>
      </w:r>
      <w:r>
        <w:rPr>
          <w:lang w:val="fr-FR" w:eastAsia="zh-CN"/>
        </w:rPr>
        <w:tab/>
      </w:r>
      <w:r>
        <w:t>3GPP TS 23.288: "Architecture enhancements for 5G System (5GS) to support network data analytics services".</w:t>
      </w:r>
    </w:p>
    <w:p w14:paraId="41E79240" w14:textId="77777777" w:rsidR="001F6DCB" w:rsidRDefault="001F6DCB" w:rsidP="001F6DCB">
      <w:pPr>
        <w:pStyle w:val="EX"/>
      </w:pPr>
      <w:r>
        <w:t>[22]</w:t>
      </w:r>
      <w:r>
        <w:tab/>
        <w:t>3GPP TS 29.514: "5G System; Policy Authorization Service; Stage 3".</w:t>
      </w:r>
    </w:p>
    <w:p w14:paraId="6BE276D1" w14:textId="77777777" w:rsidR="001F6DCB" w:rsidRDefault="001F6DCB" w:rsidP="001F6DCB">
      <w:pPr>
        <w:pStyle w:val="EX"/>
      </w:pPr>
      <w:r>
        <w:t>[23]</w:t>
      </w:r>
      <w:r>
        <w:tab/>
        <w:t>3GPP TS 29.244: "Interface between the Control Plane and the User Plane of EPC Nodes".</w:t>
      </w:r>
    </w:p>
    <w:p w14:paraId="69F51A66" w14:textId="77777777" w:rsidR="001F6DCB" w:rsidRDefault="001F6DCB" w:rsidP="001F6DCB">
      <w:pPr>
        <w:keepLines/>
        <w:ind w:left="1702" w:hanging="1418"/>
      </w:pPr>
      <w:r>
        <w:t>[24]</w:t>
      </w:r>
      <w:r>
        <w:tab/>
        <w:t>3GPP TS 29.122: "T8 reference point for Northbound APIs".</w:t>
      </w:r>
    </w:p>
    <w:p w14:paraId="7B02993C" w14:textId="77777777" w:rsidR="001F6DCB" w:rsidRDefault="001F6DCB" w:rsidP="001F6DCB">
      <w:pPr>
        <w:pStyle w:val="EX"/>
      </w:pPr>
      <w:r>
        <w:t>[25]</w:t>
      </w:r>
      <w:r>
        <w:tab/>
      </w:r>
      <w:r w:rsidRPr="004C0589">
        <w:t>3GPP TS 29.</w:t>
      </w:r>
      <w:r>
        <w:t>591</w:t>
      </w:r>
      <w:r w:rsidRPr="004C0589">
        <w:t>: "5G System; Network Exposure Function Southbound Services;</w:t>
      </w:r>
      <w:r>
        <w:t xml:space="preserve"> </w:t>
      </w:r>
      <w:r w:rsidRPr="004C0589">
        <w:t>Stage 3".</w:t>
      </w:r>
    </w:p>
    <w:p w14:paraId="2DBD9F5D" w14:textId="143D30F6" w:rsidR="001F6DCB" w:rsidRDefault="001F6DCB" w:rsidP="001F6DCB">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5555ED9" w14:textId="5D6AB035" w:rsidR="001F6DCB" w:rsidRDefault="001F6DCB" w:rsidP="001F6DCB">
      <w:pPr>
        <w:pStyle w:val="EX"/>
        <w:rPr>
          <w:ins w:id="49" w:author="Ericsson_Maria Liang" w:date="2023-08-11T00:56:00Z"/>
          <w:lang w:eastAsia="zh-CN"/>
        </w:rPr>
      </w:pPr>
      <w:ins w:id="50" w:author="Ericsson_Maria Liang" w:date="2023-08-11T00:56:00Z">
        <w:r w:rsidRPr="001F6DCB">
          <w:rPr>
            <w:highlight w:val="cyan"/>
            <w:lang w:eastAsia="zh-CN"/>
            <w:rPrChange w:id="51" w:author="Ericsson_Maria Liang" w:date="2023-08-11T00:57:00Z">
              <w:rPr>
                <w:lang w:eastAsia="zh-CN"/>
              </w:rPr>
            </w:rPrChange>
          </w:rPr>
          <w:t>[</w:t>
        </w:r>
      </w:ins>
      <w:ins w:id="52" w:author="Ericsson_Maria Liang" w:date="2023-08-11T00:57:00Z">
        <w:r w:rsidRPr="001F6DCB">
          <w:rPr>
            <w:highlight w:val="cyan"/>
            <w:lang w:eastAsia="zh-CN"/>
            <w:rPrChange w:id="53" w:author="Ericsson_Maria Liang" w:date="2023-08-11T00:57:00Z">
              <w:rPr>
                <w:lang w:eastAsia="zh-CN"/>
              </w:rPr>
            </w:rPrChange>
          </w:rPr>
          <w:t>27</w:t>
        </w:r>
      </w:ins>
      <w:ins w:id="54" w:author="Ericsson_Maria Liang" w:date="2023-08-11T00:56:00Z">
        <w:r w:rsidRPr="001F6DCB">
          <w:rPr>
            <w:highlight w:val="cyan"/>
            <w:lang w:eastAsia="zh-CN"/>
            <w:rPrChange w:id="55" w:author="Ericsson_Maria Liang" w:date="2023-08-11T00:57:00Z">
              <w:rPr>
                <w:lang w:eastAsia="zh-CN"/>
              </w:rPr>
            </w:rPrChange>
          </w:rPr>
          <w:t>]</w:t>
        </w:r>
        <w:r>
          <w:rPr>
            <w:lang w:eastAsia="zh-CN"/>
          </w:rPr>
          <w:tab/>
          <w:t>3GPP TS 29.520:</w:t>
        </w:r>
        <w:r>
          <w:t xml:space="preserve"> "</w:t>
        </w:r>
        <w:r>
          <w:rPr>
            <w:lang w:eastAsia="zh-CN"/>
          </w:rPr>
          <w:t>5G System; Network Data Analytics Services; Stage 3</w:t>
        </w:r>
        <w:r>
          <w:t>".</w:t>
        </w:r>
      </w:ins>
    </w:p>
    <w:p w14:paraId="5F7BFD4D" w14:textId="7192804C"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6ED8A20" w14:textId="62AA8508" w:rsidR="001F6DCB" w:rsidRDefault="001F6DCB" w:rsidP="001F6DCB">
      <w:pPr>
        <w:pStyle w:val="Heading3"/>
        <w:rPr>
          <w:noProof/>
        </w:rPr>
      </w:pPr>
      <w:r>
        <w:rPr>
          <w:noProof/>
        </w:rPr>
        <w:t>5.6.1</w:t>
      </w:r>
      <w:r>
        <w:rPr>
          <w:noProof/>
        </w:rPr>
        <w:tab/>
        <w:t>General</w:t>
      </w:r>
      <w:bookmarkEnd w:id="36"/>
      <w:bookmarkEnd w:id="37"/>
      <w:bookmarkEnd w:id="38"/>
      <w:bookmarkEnd w:id="39"/>
      <w:bookmarkEnd w:id="40"/>
      <w:bookmarkEnd w:id="41"/>
      <w:bookmarkEnd w:id="42"/>
      <w:bookmarkEnd w:id="43"/>
      <w:bookmarkEnd w:id="44"/>
      <w:bookmarkEnd w:id="45"/>
      <w:bookmarkEnd w:id="46"/>
      <w:bookmarkEnd w:id="47"/>
    </w:p>
    <w:p w14:paraId="71D8D5D9" w14:textId="77777777" w:rsidR="001F6DCB" w:rsidRDefault="001F6DCB" w:rsidP="001F6DCB">
      <w:pPr>
        <w:rPr>
          <w:noProof/>
        </w:rPr>
      </w:pPr>
      <w:r>
        <w:rPr>
          <w:noProof/>
        </w:rPr>
        <w:t>This clause specifies the application data model supported by the API.</w:t>
      </w:r>
    </w:p>
    <w:p w14:paraId="2690D913" w14:textId="77777777" w:rsidR="001F6DCB" w:rsidRDefault="001F6DCB" w:rsidP="001F6DCB">
      <w:pPr>
        <w:rPr>
          <w:noProof/>
        </w:rPr>
      </w:pPr>
      <w:r>
        <w:rPr>
          <w:noProof/>
        </w:rPr>
        <w:t>Table 5.6.1-1 specifies the data types defined for the Nsmf_EventExposure service based interface protocol.</w:t>
      </w:r>
    </w:p>
    <w:p w14:paraId="1DE46F78" w14:textId="77777777" w:rsidR="001F6DCB" w:rsidRDefault="001F6DCB" w:rsidP="001F6DCB">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F6DCB" w14:paraId="3D547A37" w14:textId="77777777" w:rsidTr="00AB4BDB">
        <w:trPr>
          <w:jc w:val="center"/>
        </w:trPr>
        <w:tc>
          <w:tcPr>
            <w:tcW w:w="2914" w:type="dxa"/>
            <w:shd w:val="clear" w:color="auto" w:fill="C0C0C0"/>
            <w:hideMark/>
          </w:tcPr>
          <w:p w14:paraId="5F94FF98" w14:textId="77777777" w:rsidR="001F6DCB" w:rsidRDefault="001F6DCB" w:rsidP="00AB4BDB">
            <w:pPr>
              <w:pStyle w:val="TAH"/>
              <w:rPr>
                <w:noProof/>
              </w:rPr>
            </w:pPr>
            <w:r>
              <w:rPr>
                <w:noProof/>
              </w:rPr>
              <w:t>Data type</w:t>
            </w:r>
          </w:p>
        </w:tc>
        <w:tc>
          <w:tcPr>
            <w:tcW w:w="1530" w:type="dxa"/>
            <w:shd w:val="clear" w:color="auto" w:fill="C0C0C0"/>
            <w:hideMark/>
          </w:tcPr>
          <w:p w14:paraId="721E627A" w14:textId="77777777" w:rsidR="001F6DCB" w:rsidRDefault="001F6DCB" w:rsidP="00AB4BDB">
            <w:pPr>
              <w:pStyle w:val="TAH"/>
              <w:rPr>
                <w:noProof/>
              </w:rPr>
            </w:pPr>
            <w:r>
              <w:rPr>
                <w:noProof/>
              </w:rPr>
              <w:t>Section defined</w:t>
            </w:r>
          </w:p>
        </w:tc>
        <w:tc>
          <w:tcPr>
            <w:tcW w:w="3510" w:type="dxa"/>
            <w:shd w:val="clear" w:color="auto" w:fill="C0C0C0"/>
            <w:hideMark/>
          </w:tcPr>
          <w:p w14:paraId="12B4D09E" w14:textId="77777777" w:rsidR="001F6DCB" w:rsidRDefault="001F6DCB" w:rsidP="00AB4BDB">
            <w:pPr>
              <w:pStyle w:val="TAH"/>
              <w:rPr>
                <w:noProof/>
              </w:rPr>
            </w:pPr>
            <w:r>
              <w:rPr>
                <w:noProof/>
              </w:rPr>
              <w:t>Description</w:t>
            </w:r>
          </w:p>
        </w:tc>
        <w:tc>
          <w:tcPr>
            <w:tcW w:w="1394" w:type="dxa"/>
            <w:shd w:val="clear" w:color="auto" w:fill="C0C0C0"/>
          </w:tcPr>
          <w:p w14:paraId="3DB3FF43" w14:textId="77777777" w:rsidR="001F6DCB" w:rsidRDefault="001F6DCB" w:rsidP="00AB4BDB">
            <w:pPr>
              <w:pStyle w:val="TAH"/>
              <w:rPr>
                <w:noProof/>
              </w:rPr>
            </w:pPr>
            <w:r>
              <w:rPr>
                <w:noProof/>
              </w:rPr>
              <w:t>Applicability</w:t>
            </w:r>
          </w:p>
        </w:tc>
      </w:tr>
      <w:tr w:rsidR="001F6DCB" w14:paraId="5A0BABED" w14:textId="77777777" w:rsidTr="00AB4BDB">
        <w:trPr>
          <w:jc w:val="center"/>
        </w:trPr>
        <w:tc>
          <w:tcPr>
            <w:tcW w:w="2914" w:type="dxa"/>
          </w:tcPr>
          <w:p w14:paraId="6CE177C1" w14:textId="77777777" w:rsidR="001F6DCB" w:rsidRDefault="001F6DCB" w:rsidP="00AB4BDB">
            <w:pPr>
              <w:pStyle w:val="TAL"/>
              <w:rPr>
                <w:noProof/>
              </w:rPr>
            </w:pPr>
            <w:r>
              <w:rPr>
                <w:noProof/>
              </w:rPr>
              <w:t>AckOfNotify</w:t>
            </w:r>
          </w:p>
        </w:tc>
        <w:tc>
          <w:tcPr>
            <w:tcW w:w="1530" w:type="dxa"/>
          </w:tcPr>
          <w:p w14:paraId="20BC16E9" w14:textId="77777777" w:rsidR="001F6DCB" w:rsidRDefault="001F6DCB" w:rsidP="00AB4BDB">
            <w:pPr>
              <w:pStyle w:val="TAL"/>
              <w:rPr>
                <w:noProof/>
              </w:rPr>
            </w:pPr>
            <w:r>
              <w:rPr>
                <w:rFonts w:hint="eastAsia"/>
                <w:noProof/>
              </w:rPr>
              <w:t>5</w:t>
            </w:r>
            <w:r>
              <w:rPr>
                <w:noProof/>
              </w:rPr>
              <w:t>.6.2.7</w:t>
            </w:r>
          </w:p>
        </w:tc>
        <w:tc>
          <w:tcPr>
            <w:tcW w:w="3510" w:type="dxa"/>
          </w:tcPr>
          <w:p w14:paraId="6AC79C6B" w14:textId="77777777" w:rsidR="001F6DCB" w:rsidRDefault="001F6DCB" w:rsidP="00AB4BDB">
            <w:pPr>
              <w:pStyle w:val="TAL"/>
              <w:rPr>
                <w:noProof/>
              </w:rPr>
            </w:pPr>
            <w:r>
              <w:rPr>
                <w:noProof/>
              </w:rPr>
              <w:t>Acknowledgement information of event notification</w:t>
            </w:r>
          </w:p>
        </w:tc>
        <w:tc>
          <w:tcPr>
            <w:tcW w:w="1394" w:type="dxa"/>
          </w:tcPr>
          <w:p w14:paraId="06C8A26C" w14:textId="77777777" w:rsidR="001F6DCB" w:rsidRDefault="001F6DCB" w:rsidP="00AB4BDB">
            <w:pPr>
              <w:pStyle w:val="TAL"/>
              <w:rPr>
                <w:noProof/>
              </w:rPr>
            </w:pPr>
          </w:p>
        </w:tc>
      </w:tr>
      <w:tr w:rsidR="001F6DCB" w14:paraId="7908C687" w14:textId="77777777" w:rsidTr="00AB4BDB">
        <w:trPr>
          <w:jc w:val="center"/>
        </w:trPr>
        <w:tc>
          <w:tcPr>
            <w:tcW w:w="2914" w:type="dxa"/>
          </w:tcPr>
          <w:p w14:paraId="0CCF80C3" w14:textId="77777777" w:rsidR="001F6DCB" w:rsidRDefault="001F6DCB" w:rsidP="00AB4BDB">
            <w:pPr>
              <w:pStyle w:val="TAL"/>
              <w:rPr>
                <w:noProof/>
              </w:rPr>
            </w:pPr>
            <w:r>
              <w:rPr>
                <w:noProof/>
              </w:rPr>
              <w:t>AppliedSmccType</w:t>
            </w:r>
          </w:p>
        </w:tc>
        <w:tc>
          <w:tcPr>
            <w:tcW w:w="1530" w:type="dxa"/>
          </w:tcPr>
          <w:p w14:paraId="0F8B6E44" w14:textId="77777777" w:rsidR="001F6DCB" w:rsidRDefault="001F6DCB" w:rsidP="00AB4BDB">
            <w:pPr>
              <w:pStyle w:val="TAL"/>
              <w:rPr>
                <w:noProof/>
              </w:rPr>
            </w:pPr>
            <w:r>
              <w:rPr>
                <w:noProof/>
              </w:rPr>
              <w:t>5.6.3.6</w:t>
            </w:r>
          </w:p>
        </w:tc>
        <w:tc>
          <w:tcPr>
            <w:tcW w:w="3510" w:type="dxa"/>
          </w:tcPr>
          <w:p w14:paraId="7311EDBB" w14:textId="77777777" w:rsidR="001F6DCB" w:rsidRDefault="001F6DCB" w:rsidP="00AB4BDB">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1DA26A2" w14:textId="77777777" w:rsidR="001F6DCB" w:rsidRDefault="001F6DCB" w:rsidP="00AB4BDB">
            <w:pPr>
              <w:pStyle w:val="TAL"/>
              <w:rPr>
                <w:noProof/>
              </w:rPr>
            </w:pPr>
            <w:r w:rsidRPr="00C35FD2">
              <w:rPr>
                <w:rFonts w:cs="Arial"/>
                <w:noProof/>
                <w:szCs w:val="18"/>
                <w:lang w:eastAsia="zh-CN"/>
              </w:rPr>
              <w:t>SMCCE</w:t>
            </w:r>
          </w:p>
        </w:tc>
      </w:tr>
      <w:tr w:rsidR="001F6DCB" w14:paraId="17B5756D" w14:textId="77777777" w:rsidTr="00AB4BDB">
        <w:trPr>
          <w:jc w:val="center"/>
        </w:trPr>
        <w:tc>
          <w:tcPr>
            <w:tcW w:w="2914" w:type="dxa"/>
          </w:tcPr>
          <w:p w14:paraId="60B5134A" w14:textId="77777777" w:rsidR="001F6DCB" w:rsidRDefault="001F6DCB" w:rsidP="00AB4BDB">
            <w:pPr>
              <w:pStyle w:val="TAL"/>
              <w:rPr>
                <w:noProof/>
              </w:rPr>
            </w:pPr>
            <w:r>
              <w:rPr>
                <w:noProof/>
              </w:rPr>
              <w:t>EventNotification</w:t>
            </w:r>
          </w:p>
        </w:tc>
        <w:tc>
          <w:tcPr>
            <w:tcW w:w="1530" w:type="dxa"/>
          </w:tcPr>
          <w:p w14:paraId="1DB1ED9A" w14:textId="77777777" w:rsidR="001F6DCB" w:rsidRDefault="001F6DCB" w:rsidP="00AB4BDB">
            <w:pPr>
              <w:pStyle w:val="TAL"/>
              <w:rPr>
                <w:noProof/>
              </w:rPr>
            </w:pPr>
            <w:r>
              <w:rPr>
                <w:noProof/>
              </w:rPr>
              <w:t>5.6.2.5</w:t>
            </w:r>
          </w:p>
        </w:tc>
        <w:tc>
          <w:tcPr>
            <w:tcW w:w="3510" w:type="dxa"/>
          </w:tcPr>
          <w:p w14:paraId="4DF5001D" w14:textId="77777777" w:rsidR="001F6DCB" w:rsidRDefault="001F6DCB" w:rsidP="00AB4BDB">
            <w:pPr>
              <w:pStyle w:val="TAL"/>
              <w:rPr>
                <w:noProof/>
              </w:rPr>
            </w:pPr>
            <w:r>
              <w:rPr>
                <w:noProof/>
              </w:rPr>
              <w:t>Describes notifications about a single event that occurred.</w:t>
            </w:r>
          </w:p>
        </w:tc>
        <w:tc>
          <w:tcPr>
            <w:tcW w:w="1394" w:type="dxa"/>
          </w:tcPr>
          <w:p w14:paraId="4B124A33" w14:textId="77777777" w:rsidR="001F6DCB" w:rsidRDefault="001F6DCB" w:rsidP="00AB4BDB">
            <w:pPr>
              <w:pStyle w:val="TAL"/>
              <w:rPr>
                <w:noProof/>
              </w:rPr>
            </w:pPr>
          </w:p>
        </w:tc>
      </w:tr>
      <w:tr w:rsidR="001F6DCB" w14:paraId="592EA4BD" w14:textId="77777777" w:rsidTr="00AB4BDB">
        <w:trPr>
          <w:jc w:val="center"/>
        </w:trPr>
        <w:tc>
          <w:tcPr>
            <w:tcW w:w="2914" w:type="dxa"/>
          </w:tcPr>
          <w:p w14:paraId="2766837B" w14:textId="77777777" w:rsidR="001F6DCB" w:rsidRDefault="001F6DCB" w:rsidP="00AB4BDB">
            <w:pPr>
              <w:pStyle w:val="TAL"/>
              <w:rPr>
                <w:noProof/>
              </w:rPr>
            </w:pPr>
            <w:r>
              <w:rPr>
                <w:noProof/>
              </w:rPr>
              <w:t>EventSubscription</w:t>
            </w:r>
          </w:p>
        </w:tc>
        <w:tc>
          <w:tcPr>
            <w:tcW w:w="1530" w:type="dxa"/>
          </w:tcPr>
          <w:p w14:paraId="22CED7F5" w14:textId="77777777" w:rsidR="001F6DCB" w:rsidRDefault="001F6DCB" w:rsidP="00AB4BDB">
            <w:pPr>
              <w:pStyle w:val="TAL"/>
              <w:rPr>
                <w:noProof/>
              </w:rPr>
            </w:pPr>
            <w:r>
              <w:rPr>
                <w:noProof/>
              </w:rPr>
              <w:t>5.6.2.4</w:t>
            </w:r>
          </w:p>
        </w:tc>
        <w:tc>
          <w:tcPr>
            <w:tcW w:w="3510" w:type="dxa"/>
          </w:tcPr>
          <w:p w14:paraId="743F9669" w14:textId="77777777" w:rsidR="001F6DCB" w:rsidRDefault="001F6DCB" w:rsidP="00AB4BDB">
            <w:pPr>
              <w:pStyle w:val="TAL"/>
              <w:rPr>
                <w:noProof/>
              </w:rPr>
            </w:pPr>
            <w:r>
              <w:rPr>
                <w:noProof/>
              </w:rPr>
              <w:t>Represents the subscription to a single event</w:t>
            </w:r>
          </w:p>
        </w:tc>
        <w:tc>
          <w:tcPr>
            <w:tcW w:w="1394" w:type="dxa"/>
          </w:tcPr>
          <w:p w14:paraId="467A3421" w14:textId="77777777" w:rsidR="001F6DCB" w:rsidRDefault="001F6DCB" w:rsidP="00AB4BDB">
            <w:pPr>
              <w:pStyle w:val="TAL"/>
              <w:rPr>
                <w:noProof/>
              </w:rPr>
            </w:pPr>
          </w:p>
        </w:tc>
      </w:tr>
      <w:tr w:rsidR="001F6DCB" w14:paraId="1FF42803" w14:textId="77777777" w:rsidTr="00AB4BDB">
        <w:trPr>
          <w:jc w:val="center"/>
        </w:trPr>
        <w:tc>
          <w:tcPr>
            <w:tcW w:w="2914" w:type="dxa"/>
          </w:tcPr>
          <w:p w14:paraId="6D72BCD3" w14:textId="77777777" w:rsidR="001F6DCB" w:rsidRDefault="001F6DCB" w:rsidP="00AB4BDB">
            <w:pPr>
              <w:pStyle w:val="TAL"/>
              <w:rPr>
                <w:noProof/>
              </w:rPr>
            </w:pPr>
            <w:r>
              <w:rPr>
                <w:noProof/>
              </w:rPr>
              <w:t>NotificationMethod</w:t>
            </w:r>
          </w:p>
        </w:tc>
        <w:tc>
          <w:tcPr>
            <w:tcW w:w="1530" w:type="dxa"/>
          </w:tcPr>
          <w:p w14:paraId="65C2E682" w14:textId="77777777" w:rsidR="001F6DCB" w:rsidRDefault="001F6DCB" w:rsidP="00AB4BDB">
            <w:pPr>
              <w:pStyle w:val="TAL"/>
              <w:rPr>
                <w:noProof/>
              </w:rPr>
            </w:pPr>
            <w:r>
              <w:rPr>
                <w:noProof/>
              </w:rPr>
              <w:t>5.6.3.4</w:t>
            </w:r>
          </w:p>
        </w:tc>
        <w:tc>
          <w:tcPr>
            <w:tcW w:w="3510" w:type="dxa"/>
          </w:tcPr>
          <w:p w14:paraId="0111ECCF" w14:textId="77777777" w:rsidR="001F6DCB" w:rsidRDefault="001F6DCB" w:rsidP="00AB4BDB">
            <w:pPr>
              <w:pStyle w:val="TAL"/>
              <w:rPr>
                <w:noProof/>
              </w:rPr>
            </w:pPr>
            <w:r>
              <w:rPr>
                <w:noProof/>
              </w:rPr>
              <w:t>Represents the notification methods that can be subscribed</w:t>
            </w:r>
          </w:p>
        </w:tc>
        <w:tc>
          <w:tcPr>
            <w:tcW w:w="1394" w:type="dxa"/>
          </w:tcPr>
          <w:p w14:paraId="27B68409" w14:textId="77777777" w:rsidR="001F6DCB" w:rsidRDefault="001F6DCB" w:rsidP="00AB4BDB">
            <w:pPr>
              <w:pStyle w:val="TAL"/>
              <w:rPr>
                <w:noProof/>
              </w:rPr>
            </w:pPr>
          </w:p>
        </w:tc>
      </w:tr>
      <w:tr w:rsidR="001F6DCB" w14:paraId="73CA9EC7" w14:textId="77777777" w:rsidTr="00AB4BDB">
        <w:trPr>
          <w:jc w:val="center"/>
        </w:trPr>
        <w:tc>
          <w:tcPr>
            <w:tcW w:w="2914" w:type="dxa"/>
          </w:tcPr>
          <w:p w14:paraId="74AFB8CA" w14:textId="77777777" w:rsidR="001F6DCB" w:rsidRDefault="001F6DCB" w:rsidP="00AB4BDB">
            <w:pPr>
              <w:pStyle w:val="TAL"/>
              <w:rPr>
                <w:noProof/>
              </w:rPr>
            </w:pPr>
            <w:r>
              <w:rPr>
                <w:noProof/>
              </w:rPr>
              <w:t>NsmfEventExposure</w:t>
            </w:r>
          </w:p>
        </w:tc>
        <w:tc>
          <w:tcPr>
            <w:tcW w:w="1530" w:type="dxa"/>
          </w:tcPr>
          <w:p w14:paraId="145120B3" w14:textId="77777777" w:rsidR="001F6DCB" w:rsidRDefault="001F6DCB" w:rsidP="00AB4BDB">
            <w:pPr>
              <w:pStyle w:val="TAL"/>
              <w:rPr>
                <w:noProof/>
              </w:rPr>
            </w:pPr>
            <w:r>
              <w:rPr>
                <w:noProof/>
              </w:rPr>
              <w:t>5.6.2.2</w:t>
            </w:r>
          </w:p>
        </w:tc>
        <w:tc>
          <w:tcPr>
            <w:tcW w:w="3510" w:type="dxa"/>
          </w:tcPr>
          <w:p w14:paraId="07601FEA" w14:textId="77777777" w:rsidR="001F6DCB" w:rsidRDefault="001F6DCB" w:rsidP="00AB4BDB">
            <w:pPr>
              <w:pStyle w:val="TAL"/>
              <w:rPr>
                <w:noProof/>
              </w:rPr>
            </w:pPr>
            <w:r>
              <w:rPr>
                <w:noProof/>
              </w:rPr>
              <w:t>Represents an Individual SMF Notification Subscription resource</w:t>
            </w:r>
          </w:p>
        </w:tc>
        <w:tc>
          <w:tcPr>
            <w:tcW w:w="1394" w:type="dxa"/>
          </w:tcPr>
          <w:p w14:paraId="0DB4FFEB" w14:textId="77777777" w:rsidR="001F6DCB" w:rsidRDefault="001F6DCB" w:rsidP="00AB4BDB">
            <w:pPr>
              <w:pStyle w:val="TAL"/>
              <w:rPr>
                <w:noProof/>
              </w:rPr>
            </w:pPr>
          </w:p>
        </w:tc>
      </w:tr>
      <w:tr w:rsidR="001F6DCB" w14:paraId="3CD1B3C1" w14:textId="77777777" w:rsidTr="00AB4BDB">
        <w:trPr>
          <w:jc w:val="center"/>
        </w:trPr>
        <w:tc>
          <w:tcPr>
            <w:tcW w:w="2914" w:type="dxa"/>
          </w:tcPr>
          <w:p w14:paraId="3F3A3247" w14:textId="77777777" w:rsidR="001F6DCB" w:rsidRDefault="001F6DCB" w:rsidP="00AB4BDB">
            <w:pPr>
              <w:pStyle w:val="TAL"/>
              <w:rPr>
                <w:noProof/>
              </w:rPr>
            </w:pPr>
            <w:r>
              <w:rPr>
                <w:noProof/>
              </w:rPr>
              <w:t>NsmfEventExposureNotification</w:t>
            </w:r>
          </w:p>
        </w:tc>
        <w:tc>
          <w:tcPr>
            <w:tcW w:w="1530" w:type="dxa"/>
          </w:tcPr>
          <w:p w14:paraId="36A79C8B" w14:textId="77777777" w:rsidR="001F6DCB" w:rsidRDefault="001F6DCB" w:rsidP="00AB4BDB">
            <w:pPr>
              <w:pStyle w:val="TAL"/>
              <w:rPr>
                <w:noProof/>
              </w:rPr>
            </w:pPr>
            <w:r>
              <w:rPr>
                <w:noProof/>
              </w:rPr>
              <w:t>5.6.2.3</w:t>
            </w:r>
          </w:p>
        </w:tc>
        <w:tc>
          <w:tcPr>
            <w:tcW w:w="3510" w:type="dxa"/>
          </w:tcPr>
          <w:p w14:paraId="572D56AA" w14:textId="77777777" w:rsidR="001F6DCB" w:rsidRDefault="001F6DCB" w:rsidP="00AB4BDB">
            <w:pPr>
              <w:pStyle w:val="TAL"/>
              <w:rPr>
                <w:noProof/>
              </w:rPr>
            </w:pPr>
            <w:r>
              <w:rPr>
                <w:noProof/>
              </w:rPr>
              <w:t>Describes Notifications about events that occurred.</w:t>
            </w:r>
          </w:p>
        </w:tc>
        <w:tc>
          <w:tcPr>
            <w:tcW w:w="1394" w:type="dxa"/>
          </w:tcPr>
          <w:p w14:paraId="01628D41" w14:textId="77777777" w:rsidR="001F6DCB" w:rsidRDefault="001F6DCB" w:rsidP="00AB4BDB">
            <w:pPr>
              <w:pStyle w:val="TAL"/>
              <w:rPr>
                <w:noProof/>
              </w:rPr>
            </w:pPr>
          </w:p>
        </w:tc>
      </w:tr>
      <w:tr w:rsidR="001F6DCB" w14:paraId="0B24F641" w14:textId="77777777" w:rsidTr="00AB4BDB">
        <w:trPr>
          <w:jc w:val="center"/>
        </w:trPr>
        <w:tc>
          <w:tcPr>
            <w:tcW w:w="2914" w:type="dxa"/>
          </w:tcPr>
          <w:p w14:paraId="53E9D558" w14:textId="77777777" w:rsidR="001F6DCB" w:rsidRDefault="001F6DCB" w:rsidP="00AB4BDB">
            <w:pPr>
              <w:pStyle w:val="TAL"/>
              <w:rPr>
                <w:noProof/>
              </w:rPr>
            </w:pPr>
            <w:r>
              <w:rPr>
                <w:noProof/>
              </w:rPr>
              <w:t>PduSessionInfo</w:t>
            </w:r>
          </w:p>
        </w:tc>
        <w:tc>
          <w:tcPr>
            <w:tcW w:w="1530" w:type="dxa"/>
          </w:tcPr>
          <w:p w14:paraId="4CAA7B4B" w14:textId="77777777" w:rsidR="001F6DCB" w:rsidRDefault="001F6DCB" w:rsidP="00AB4BDB">
            <w:pPr>
              <w:pStyle w:val="TAL"/>
              <w:rPr>
                <w:noProof/>
              </w:rPr>
            </w:pPr>
            <w:r>
              <w:rPr>
                <w:noProof/>
              </w:rPr>
              <w:t>5.6.2.12</w:t>
            </w:r>
          </w:p>
        </w:tc>
        <w:tc>
          <w:tcPr>
            <w:tcW w:w="3510" w:type="dxa"/>
          </w:tcPr>
          <w:p w14:paraId="4348BC6B" w14:textId="77777777" w:rsidR="001F6DCB" w:rsidRDefault="001F6DCB" w:rsidP="00AB4BDB">
            <w:pPr>
              <w:pStyle w:val="TAL"/>
              <w:rPr>
                <w:noProof/>
              </w:rPr>
            </w:pPr>
            <w:r>
              <w:rPr>
                <w:rFonts w:hint="eastAsia"/>
                <w:lang w:eastAsia="zh-CN"/>
              </w:rPr>
              <w:t>Represents</w:t>
            </w:r>
            <w:r>
              <w:t xml:space="preserve"> session information.</w:t>
            </w:r>
          </w:p>
        </w:tc>
        <w:tc>
          <w:tcPr>
            <w:tcW w:w="1394" w:type="dxa"/>
          </w:tcPr>
          <w:p w14:paraId="58713C59" w14:textId="77777777" w:rsidR="001F6DCB" w:rsidRDefault="001F6DCB" w:rsidP="00AB4BDB">
            <w:pPr>
              <w:pStyle w:val="TAL"/>
              <w:rPr>
                <w:noProof/>
              </w:rPr>
            </w:pPr>
            <w:proofErr w:type="spellStart"/>
            <w:r>
              <w:t>UeCommunication</w:t>
            </w:r>
            <w:proofErr w:type="spellEnd"/>
          </w:p>
        </w:tc>
      </w:tr>
      <w:tr w:rsidR="001F6DCB" w14:paraId="12231422" w14:textId="77777777" w:rsidTr="00AB4BDB">
        <w:trPr>
          <w:jc w:val="center"/>
        </w:trPr>
        <w:tc>
          <w:tcPr>
            <w:tcW w:w="2914" w:type="dxa"/>
          </w:tcPr>
          <w:p w14:paraId="2407DFE0" w14:textId="77777777" w:rsidR="001F6DCB" w:rsidRDefault="001F6DCB" w:rsidP="00AB4BDB">
            <w:pPr>
              <w:pStyle w:val="TAL"/>
              <w:rPr>
                <w:noProof/>
              </w:rPr>
            </w:pPr>
            <w:r>
              <w:rPr>
                <w:noProof/>
              </w:rPr>
              <w:t>PduSessionInformation</w:t>
            </w:r>
          </w:p>
        </w:tc>
        <w:tc>
          <w:tcPr>
            <w:tcW w:w="1530" w:type="dxa"/>
          </w:tcPr>
          <w:p w14:paraId="5D245A0F" w14:textId="77777777" w:rsidR="001F6DCB" w:rsidRDefault="001F6DCB" w:rsidP="00AB4BDB">
            <w:pPr>
              <w:pStyle w:val="TAL"/>
              <w:rPr>
                <w:noProof/>
              </w:rPr>
            </w:pPr>
            <w:r>
              <w:rPr>
                <w:noProof/>
              </w:rPr>
              <w:t>5.6.2.11</w:t>
            </w:r>
          </w:p>
        </w:tc>
        <w:tc>
          <w:tcPr>
            <w:tcW w:w="3510" w:type="dxa"/>
          </w:tcPr>
          <w:p w14:paraId="569FC871" w14:textId="77777777" w:rsidR="001F6DCB" w:rsidRDefault="001F6DCB" w:rsidP="00AB4BD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4AD96C78" w14:textId="77777777" w:rsidR="001F6DCB" w:rsidRDefault="001F6DCB" w:rsidP="00AB4BDB">
            <w:pPr>
              <w:pStyle w:val="TAL"/>
              <w:rPr>
                <w:noProof/>
              </w:rPr>
            </w:pPr>
            <w:proofErr w:type="spellStart"/>
            <w:r>
              <w:t>UeCommunication</w:t>
            </w:r>
            <w:proofErr w:type="spellEnd"/>
          </w:p>
        </w:tc>
      </w:tr>
      <w:tr w:rsidR="001F6DCB" w14:paraId="1F740567" w14:textId="77777777" w:rsidTr="00AB4BDB">
        <w:trPr>
          <w:jc w:val="center"/>
        </w:trPr>
        <w:tc>
          <w:tcPr>
            <w:tcW w:w="2914" w:type="dxa"/>
          </w:tcPr>
          <w:p w14:paraId="66C81C57" w14:textId="77777777" w:rsidR="001F6DCB" w:rsidRDefault="001F6DCB" w:rsidP="00AB4BDB">
            <w:pPr>
              <w:pStyle w:val="TAL"/>
              <w:rPr>
                <w:noProof/>
              </w:rPr>
            </w:pPr>
            <w:r>
              <w:rPr>
                <w:noProof/>
              </w:rPr>
              <w:t>PduSessionStatus</w:t>
            </w:r>
          </w:p>
        </w:tc>
        <w:tc>
          <w:tcPr>
            <w:tcW w:w="1530" w:type="dxa"/>
          </w:tcPr>
          <w:p w14:paraId="25F41418" w14:textId="77777777" w:rsidR="001F6DCB" w:rsidRDefault="001F6DCB" w:rsidP="00AB4BDB">
            <w:pPr>
              <w:pStyle w:val="TAL"/>
              <w:rPr>
                <w:noProof/>
              </w:rPr>
            </w:pPr>
            <w:r>
              <w:rPr>
                <w:noProof/>
              </w:rPr>
              <w:t>5.6.3.8</w:t>
            </w:r>
          </w:p>
        </w:tc>
        <w:tc>
          <w:tcPr>
            <w:tcW w:w="3510" w:type="dxa"/>
          </w:tcPr>
          <w:p w14:paraId="1FB39212" w14:textId="77777777" w:rsidR="001F6DCB" w:rsidRDefault="001F6DCB" w:rsidP="00AB4BDB">
            <w:pPr>
              <w:pStyle w:val="TAL"/>
              <w:rPr>
                <w:noProof/>
              </w:rPr>
            </w:pPr>
            <w:r w:rsidRPr="00E9603C">
              <w:t>Status of the PDU Session</w:t>
            </w:r>
            <w:r>
              <w:t>.</w:t>
            </w:r>
          </w:p>
        </w:tc>
        <w:tc>
          <w:tcPr>
            <w:tcW w:w="1394" w:type="dxa"/>
          </w:tcPr>
          <w:p w14:paraId="46F77C9A" w14:textId="77777777" w:rsidR="001F6DCB" w:rsidRDefault="001F6DCB" w:rsidP="00AB4BDB">
            <w:pPr>
              <w:pStyle w:val="TAL"/>
              <w:rPr>
                <w:noProof/>
              </w:rPr>
            </w:pPr>
            <w:proofErr w:type="spellStart"/>
            <w:r>
              <w:t>UeCommunication</w:t>
            </w:r>
            <w:proofErr w:type="spellEnd"/>
          </w:p>
        </w:tc>
      </w:tr>
      <w:tr w:rsidR="001F6DCB" w14:paraId="4CB25296" w14:textId="77777777" w:rsidTr="00AB4BDB">
        <w:trPr>
          <w:jc w:val="center"/>
        </w:trPr>
        <w:tc>
          <w:tcPr>
            <w:tcW w:w="2914" w:type="dxa"/>
          </w:tcPr>
          <w:p w14:paraId="40FFF1A5" w14:textId="77777777" w:rsidR="001F6DCB" w:rsidRDefault="001F6DCB" w:rsidP="00AB4BDB">
            <w:pPr>
              <w:pStyle w:val="TAL"/>
              <w:rPr>
                <w:noProof/>
              </w:rPr>
            </w:pPr>
            <w:r>
              <w:rPr>
                <w:noProof/>
              </w:rPr>
              <w:t>SmfEvent</w:t>
            </w:r>
          </w:p>
        </w:tc>
        <w:tc>
          <w:tcPr>
            <w:tcW w:w="1530" w:type="dxa"/>
          </w:tcPr>
          <w:p w14:paraId="35E62DBE" w14:textId="77777777" w:rsidR="001F6DCB" w:rsidRDefault="001F6DCB" w:rsidP="00AB4BDB">
            <w:pPr>
              <w:pStyle w:val="TAL"/>
              <w:rPr>
                <w:noProof/>
              </w:rPr>
            </w:pPr>
            <w:r>
              <w:rPr>
                <w:noProof/>
              </w:rPr>
              <w:t>5.6.3.3</w:t>
            </w:r>
          </w:p>
        </w:tc>
        <w:tc>
          <w:tcPr>
            <w:tcW w:w="3510" w:type="dxa"/>
          </w:tcPr>
          <w:p w14:paraId="5A75B3F4" w14:textId="77777777" w:rsidR="001F6DCB" w:rsidRDefault="001F6DCB" w:rsidP="00AB4BDB">
            <w:pPr>
              <w:pStyle w:val="TAL"/>
              <w:rPr>
                <w:noProof/>
              </w:rPr>
            </w:pPr>
            <w:r>
              <w:rPr>
                <w:noProof/>
              </w:rPr>
              <w:t>Represents the types of events that can be subscribed</w:t>
            </w:r>
          </w:p>
        </w:tc>
        <w:tc>
          <w:tcPr>
            <w:tcW w:w="1394" w:type="dxa"/>
          </w:tcPr>
          <w:p w14:paraId="708580FD" w14:textId="77777777" w:rsidR="001F6DCB" w:rsidRDefault="001F6DCB" w:rsidP="00AB4BDB">
            <w:pPr>
              <w:pStyle w:val="TAL"/>
              <w:rPr>
                <w:noProof/>
              </w:rPr>
            </w:pPr>
          </w:p>
        </w:tc>
      </w:tr>
      <w:tr w:rsidR="001F6DCB" w14:paraId="1A5E44C0" w14:textId="77777777" w:rsidTr="00AB4BDB">
        <w:trPr>
          <w:jc w:val="center"/>
        </w:trPr>
        <w:tc>
          <w:tcPr>
            <w:tcW w:w="2914" w:type="dxa"/>
          </w:tcPr>
          <w:p w14:paraId="701714E3" w14:textId="77777777" w:rsidR="001F6DCB" w:rsidRDefault="001F6DCB" w:rsidP="00AB4BDB">
            <w:pPr>
              <w:pStyle w:val="TAL"/>
              <w:rPr>
                <w:noProof/>
              </w:rPr>
            </w:pPr>
            <w:r>
              <w:rPr>
                <w:noProof/>
              </w:rPr>
              <w:t>SubId</w:t>
            </w:r>
          </w:p>
        </w:tc>
        <w:tc>
          <w:tcPr>
            <w:tcW w:w="1530" w:type="dxa"/>
          </w:tcPr>
          <w:p w14:paraId="408944D9" w14:textId="77777777" w:rsidR="001F6DCB" w:rsidRDefault="001F6DCB" w:rsidP="00AB4BDB">
            <w:pPr>
              <w:pStyle w:val="TAL"/>
              <w:rPr>
                <w:noProof/>
              </w:rPr>
            </w:pPr>
            <w:r>
              <w:rPr>
                <w:noProof/>
              </w:rPr>
              <w:t>5.6.3.2</w:t>
            </w:r>
          </w:p>
        </w:tc>
        <w:tc>
          <w:tcPr>
            <w:tcW w:w="3510" w:type="dxa"/>
          </w:tcPr>
          <w:p w14:paraId="6D230063" w14:textId="77777777" w:rsidR="001F6DCB" w:rsidRDefault="001F6DCB" w:rsidP="00AB4BDB">
            <w:pPr>
              <w:pStyle w:val="TAL"/>
              <w:rPr>
                <w:noProof/>
              </w:rPr>
            </w:pPr>
            <w:r>
              <w:rPr>
                <w:noProof/>
              </w:rPr>
              <w:t>Identifies an Individual SMF Notification Subscription.</w:t>
            </w:r>
          </w:p>
        </w:tc>
        <w:tc>
          <w:tcPr>
            <w:tcW w:w="1394" w:type="dxa"/>
          </w:tcPr>
          <w:p w14:paraId="72D2C1B5" w14:textId="77777777" w:rsidR="001F6DCB" w:rsidRDefault="001F6DCB" w:rsidP="00AB4BDB">
            <w:pPr>
              <w:pStyle w:val="TAL"/>
              <w:rPr>
                <w:noProof/>
              </w:rPr>
            </w:pPr>
          </w:p>
        </w:tc>
      </w:tr>
      <w:tr w:rsidR="001F6DCB" w14:paraId="0F105577" w14:textId="77777777" w:rsidTr="00AB4BDB">
        <w:trPr>
          <w:jc w:val="center"/>
        </w:trPr>
        <w:tc>
          <w:tcPr>
            <w:tcW w:w="2914" w:type="dxa"/>
          </w:tcPr>
          <w:p w14:paraId="2D80474D" w14:textId="77777777" w:rsidR="001F6DCB" w:rsidRDefault="001F6DCB" w:rsidP="00AB4BDB">
            <w:pPr>
              <w:pStyle w:val="TAL"/>
              <w:rPr>
                <w:noProof/>
              </w:rPr>
            </w:pPr>
            <w:proofErr w:type="spellStart"/>
            <w:r>
              <w:t>SmNasFromSmf</w:t>
            </w:r>
            <w:proofErr w:type="spellEnd"/>
          </w:p>
        </w:tc>
        <w:tc>
          <w:tcPr>
            <w:tcW w:w="1530" w:type="dxa"/>
          </w:tcPr>
          <w:p w14:paraId="2D3C2EBD" w14:textId="77777777" w:rsidR="001F6DCB" w:rsidRDefault="001F6DCB" w:rsidP="00AB4BDB">
            <w:pPr>
              <w:pStyle w:val="TAL"/>
              <w:rPr>
                <w:noProof/>
              </w:rPr>
            </w:pPr>
            <w:r>
              <w:rPr>
                <w:rFonts w:hint="eastAsia"/>
                <w:noProof/>
              </w:rPr>
              <w:t>5</w:t>
            </w:r>
            <w:r>
              <w:rPr>
                <w:noProof/>
              </w:rPr>
              <w:t>.6.2.9</w:t>
            </w:r>
          </w:p>
        </w:tc>
        <w:tc>
          <w:tcPr>
            <w:tcW w:w="3510" w:type="dxa"/>
          </w:tcPr>
          <w:p w14:paraId="78D9D35C" w14:textId="77777777" w:rsidR="001F6DCB" w:rsidRDefault="001F6DCB" w:rsidP="00AB4BD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78E744B" w14:textId="77777777" w:rsidR="001F6DCB" w:rsidRDefault="001F6DCB" w:rsidP="00AB4BDB">
            <w:pPr>
              <w:pStyle w:val="TAL"/>
              <w:rPr>
                <w:noProof/>
              </w:rPr>
            </w:pPr>
            <w:r w:rsidRPr="00C35FD2">
              <w:rPr>
                <w:rFonts w:cs="Arial"/>
                <w:noProof/>
                <w:szCs w:val="18"/>
                <w:lang w:eastAsia="zh-CN"/>
              </w:rPr>
              <w:t>SMCCE</w:t>
            </w:r>
          </w:p>
        </w:tc>
      </w:tr>
      <w:tr w:rsidR="001F6DCB" w14:paraId="080E9BA8" w14:textId="77777777" w:rsidTr="00AB4BDB">
        <w:trPr>
          <w:jc w:val="center"/>
        </w:trPr>
        <w:tc>
          <w:tcPr>
            <w:tcW w:w="2914" w:type="dxa"/>
          </w:tcPr>
          <w:p w14:paraId="00AB5F25" w14:textId="77777777" w:rsidR="001F6DCB" w:rsidRDefault="001F6DCB" w:rsidP="00AB4BDB">
            <w:pPr>
              <w:pStyle w:val="TAL"/>
            </w:pPr>
            <w:proofErr w:type="spellStart"/>
            <w:r>
              <w:t>SmNasFromUe</w:t>
            </w:r>
            <w:proofErr w:type="spellEnd"/>
          </w:p>
        </w:tc>
        <w:tc>
          <w:tcPr>
            <w:tcW w:w="1530" w:type="dxa"/>
          </w:tcPr>
          <w:p w14:paraId="496DC8A9" w14:textId="77777777" w:rsidR="001F6DCB" w:rsidRDefault="001F6DCB" w:rsidP="00AB4BDB">
            <w:pPr>
              <w:pStyle w:val="TAL"/>
              <w:rPr>
                <w:noProof/>
              </w:rPr>
            </w:pPr>
            <w:r>
              <w:rPr>
                <w:rFonts w:hint="eastAsia"/>
                <w:noProof/>
              </w:rPr>
              <w:t>5</w:t>
            </w:r>
            <w:r>
              <w:rPr>
                <w:noProof/>
              </w:rPr>
              <w:t>.6.2.8</w:t>
            </w:r>
          </w:p>
        </w:tc>
        <w:tc>
          <w:tcPr>
            <w:tcW w:w="3510" w:type="dxa"/>
          </w:tcPr>
          <w:p w14:paraId="13B7DA68" w14:textId="77777777" w:rsidR="001F6DCB" w:rsidRDefault="001F6DCB" w:rsidP="00AB4BD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F429303" w14:textId="77777777" w:rsidR="001F6DCB" w:rsidRPr="00C35FD2" w:rsidRDefault="001F6DCB" w:rsidP="00AB4BDB">
            <w:pPr>
              <w:pStyle w:val="TAL"/>
              <w:rPr>
                <w:rFonts w:cs="Arial"/>
                <w:noProof/>
                <w:szCs w:val="18"/>
                <w:lang w:eastAsia="zh-CN"/>
              </w:rPr>
            </w:pPr>
            <w:r w:rsidRPr="00C35FD2">
              <w:rPr>
                <w:rFonts w:cs="Arial"/>
                <w:noProof/>
                <w:szCs w:val="18"/>
                <w:lang w:eastAsia="zh-CN"/>
              </w:rPr>
              <w:t>SMCCE</w:t>
            </w:r>
          </w:p>
        </w:tc>
      </w:tr>
      <w:tr w:rsidR="001F6DCB" w14:paraId="3772A2A8" w14:textId="77777777" w:rsidTr="00AB4BDB">
        <w:trPr>
          <w:jc w:val="center"/>
        </w:trPr>
        <w:tc>
          <w:tcPr>
            <w:tcW w:w="2914" w:type="dxa"/>
          </w:tcPr>
          <w:p w14:paraId="33762D09" w14:textId="77777777" w:rsidR="001F6DCB" w:rsidRDefault="001F6DCB" w:rsidP="00AB4BDB">
            <w:pPr>
              <w:pStyle w:val="TAL"/>
            </w:pPr>
            <w:r>
              <w:rPr>
                <w:noProof/>
              </w:rPr>
              <w:t>TransactionInfo</w:t>
            </w:r>
          </w:p>
        </w:tc>
        <w:tc>
          <w:tcPr>
            <w:tcW w:w="1530" w:type="dxa"/>
          </w:tcPr>
          <w:p w14:paraId="57AA842A" w14:textId="77777777" w:rsidR="001F6DCB" w:rsidRDefault="001F6DCB" w:rsidP="00AB4BDB">
            <w:pPr>
              <w:pStyle w:val="TAL"/>
              <w:rPr>
                <w:noProof/>
              </w:rPr>
            </w:pPr>
            <w:r>
              <w:rPr>
                <w:noProof/>
              </w:rPr>
              <w:t>5.6.2.10</w:t>
            </w:r>
          </w:p>
        </w:tc>
        <w:tc>
          <w:tcPr>
            <w:tcW w:w="3510" w:type="dxa"/>
          </w:tcPr>
          <w:p w14:paraId="439D2D8D" w14:textId="77777777" w:rsidR="001F6DCB" w:rsidRDefault="001F6DCB" w:rsidP="00AB4BDB">
            <w:pPr>
              <w:pStyle w:val="TAL"/>
              <w:rPr>
                <w:noProof/>
              </w:rPr>
            </w:pPr>
            <w:r>
              <w:rPr>
                <w:noProof/>
              </w:rPr>
              <w:t>UE Session Management transaction information.</w:t>
            </w:r>
          </w:p>
        </w:tc>
        <w:tc>
          <w:tcPr>
            <w:tcW w:w="1394" w:type="dxa"/>
          </w:tcPr>
          <w:p w14:paraId="7FE96272" w14:textId="77777777" w:rsidR="001F6DCB" w:rsidRDefault="001F6DCB" w:rsidP="00AB4BDB">
            <w:pPr>
              <w:pStyle w:val="TAL"/>
              <w:rPr>
                <w:noProof/>
              </w:rPr>
            </w:pPr>
            <w:r>
              <w:rPr>
                <w:noProof/>
              </w:rPr>
              <w:t>Dispersion</w:t>
            </w:r>
          </w:p>
        </w:tc>
      </w:tr>
      <w:tr w:rsidR="001F6DCB" w14:paraId="070B0A35" w14:textId="77777777" w:rsidTr="00AB4BDB">
        <w:trPr>
          <w:jc w:val="center"/>
        </w:trPr>
        <w:tc>
          <w:tcPr>
            <w:tcW w:w="2914" w:type="dxa"/>
          </w:tcPr>
          <w:p w14:paraId="43D6C898" w14:textId="77777777" w:rsidR="001F6DCB" w:rsidRDefault="001F6DCB" w:rsidP="00AB4BDB">
            <w:pPr>
              <w:pStyle w:val="TAL"/>
            </w:pPr>
            <w:r>
              <w:rPr>
                <w:noProof/>
              </w:rPr>
              <w:t>TransactionMetric</w:t>
            </w:r>
          </w:p>
        </w:tc>
        <w:tc>
          <w:tcPr>
            <w:tcW w:w="1530" w:type="dxa"/>
          </w:tcPr>
          <w:p w14:paraId="21DA4696" w14:textId="77777777" w:rsidR="001F6DCB" w:rsidRDefault="001F6DCB" w:rsidP="00AB4BDB">
            <w:pPr>
              <w:pStyle w:val="TAL"/>
              <w:rPr>
                <w:noProof/>
              </w:rPr>
            </w:pPr>
            <w:r>
              <w:rPr>
                <w:noProof/>
              </w:rPr>
              <w:t>5.6.3.7</w:t>
            </w:r>
          </w:p>
        </w:tc>
        <w:tc>
          <w:tcPr>
            <w:tcW w:w="3510" w:type="dxa"/>
          </w:tcPr>
          <w:p w14:paraId="4DD2BA63" w14:textId="77777777" w:rsidR="001F6DCB" w:rsidRDefault="001F6DCB" w:rsidP="00AB4BD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28455643" w14:textId="77777777" w:rsidR="001F6DCB" w:rsidRDefault="001F6DCB" w:rsidP="00AB4BDB">
            <w:pPr>
              <w:pStyle w:val="TAL"/>
              <w:rPr>
                <w:noProof/>
              </w:rPr>
            </w:pPr>
            <w:r>
              <w:rPr>
                <w:noProof/>
              </w:rPr>
              <w:t>Dispersion</w:t>
            </w:r>
          </w:p>
        </w:tc>
      </w:tr>
      <w:tr w:rsidR="001F6DCB" w14:paraId="77A48D4F" w14:textId="77777777" w:rsidTr="00AB4BDB">
        <w:trPr>
          <w:jc w:val="center"/>
        </w:trPr>
        <w:tc>
          <w:tcPr>
            <w:tcW w:w="2914" w:type="dxa"/>
          </w:tcPr>
          <w:p w14:paraId="4D9339C4" w14:textId="77777777" w:rsidR="001F6DCB" w:rsidRDefault="001F6DCB" w:rsidP="00AB4BDB">
            <w:pPr>
              <w:pStyle w:val="TAL"/>
              <w:rPr>
                <w:noProof/>
              </w:rPr>
            </w:pPr>
            <w:r>
              <w:rPr>
                <w:noProof/>
              </w:rPr>
              <w:t>UpfInformation</w:t>
            </w:r>
          </w:p>
        </w:tc>
        <w:tc>
          <w:tcPr>
            <w:tcW w:w="1530" w:type="dxa"/>
          </w:tcPr>
          <w:p w14:paraId="241BFBFB" w14:textId="77777777" w:rsidR="001F6DCB" w:rsidRDefault="001F6DCB" w:rsidP="00AB4BDB">
            <w:pPr>
              <w:pStyle w:val="TAL"/>
              <w:rPr>
                <w:noProof/>
              </w:rPr>
            </w:pPr>
            <w:r>
              <w:rPr>
                <w:noProof/>
                <w:lang w:eastAsia="zh-CN"/>
              </w:rPr>
              <w:t>5.6.2.13</w:t>
            </w:r>
          </w:p>
        </w:tc>
        <w:tc>
          <w:tcPr>
            <w:tcW w:w="3510" w:type="dxa"/>
          </w:tcPr>
          <w:p w14:paraId="609E959D" w14:textId="77777777" w:rsidR="001F6DCB" w:rsidRDefault="001F6DCB" w:rsidP="00AB4BD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EDE822D" w14:textId="77777777" w:rsidR="001F6DCB" w:rsidRDefault="001F6DCB" w:rsidP="00AB4BDB">
            <w:pPr>
              <w:pStyle w:val="TAL"/>
            </w:pPr>
            <w:proofErr w:type="spellStart"/>
            <w:r>
              <w:t>ServiceExperience</w:t>
            </w:r>
            <w:proofErr w:type="spellEnd"/>
          </w:p>
          <w:p w14:paraId="7934BF87" w14:textId="77777777" w:rsidR="001F6DCB" w:rsidRDefault="001F6DCB" w:rsidP="00AB4BDB">
            <w:pPr>
              <w:pStyle w:val="TAL"/>
              <w:rPr>
                <w:noProof/>
              </w:rPr>
            </w:pPr>
            <w:proofErr w:type="spellStart"/>
            <w:r>
              <w:rPr>
                <w:rFonts w:hint="eastAsia"/>
                <w:lang w:eastAsia="zh-CN"/>
              </w:rPr>
              <w:t>Dn</w:t>
            </w:r>
            <w:r>
              <w:t>Performance</w:t>
            </w:r>
            <w:proofErr w:type="spellEnd"/>
          </w:p>
        </w:tc>
      </w:tr>
    </w:tbl>
    <w:p w14:paraId="7ECE05DC" w14:textId="77777777" w:rsidR="001F6DCB" w:rsidRDefault="001F6DCB" w:rsidP="001F6DCB">
      <w:pPr>
        <w:rPr>
          <w:noProof/>
        </w:rPr>
      </w:pPr>
    </w:p>
    <w:p w14:paraId="40C3B3FF" w14:textId="77777777" w:rsidR="001F6DCB" w:rsidRDefault="001F6DCB" w:rsidP="001F6DCB">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EDD06D8" w14:textId="77777777" w:rsidR="001F6DCB" w:rsidRDefault="001F6DCB" w:rsidP="001F6DCB">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1F6DCB" w14:paraId="31CCAD9D" w14:textId="77777777" w:rsidTr="00AB4BDB">
        <w:trPr>
          <w:gridAfter w:val="1"/>
          <w:wAfter w:w="33" w:type="dxa"/>
          <w:jc w:val="center"/>
        </w:trPr>
        <w:tc>
          <w:tcPr>
            <w:tcW w:w="2018" w:type="dxa"/>
            <w:gridSpan w:val="2"/>
            <w:shd w:val="clear" w:color="auto" w:fill="C0C0C0"/>
            <w:hideMark/>
          </w:tcPr>
          <w:p w14:paraId="705C51B3" w14:textId="77777777" w:rsidR="001F6DCB" w:rsidRDefault="001F6DCB" w:rsidP="00AB4BDB">
            <w:pPr>
              <w:pStyle w:val="TAH"/>
              <w:rPr>
                <w:noProof/>
              </w:rPr>
            </w:pPr>
            <w:r>
              <w:rPr>
                <w:noProof/>
              </w:rPr>
              <w:lastRenderedPageBreak/>
              <w:t>Data type</w:t>
            </w:r>
          </w:p>
        </w:tc>
        <w:tc>
          <w:tcPr>
            <w:tcW w:w="1976" w:type="dxa"/>
            <w:gridSpan w:val="2"/>
            <w:shd w:val="clear" w:color="auto" w:fill="C0C0C0"/>
            <w:hideMark/>
          </w:tcPr>
          <w:p w14:paraId="20B739F0" w14:textId="77777777" w:rsidR="001F6DCB" w:rsidRDefault="001F6DCB" w:rsidP="00AB4BDB">
            <w:pPr>
              <w:pStyle w:val="TAH"/>
              <w:rPr>
                <w:noProof/>
              </w:rPr>
            </w:pPr>
            <w:r>
              <w:rPr>
                <w:noProof/>
              </w:rPr>
              <w:t>Reference</w:t>
            </w:r>
          </w:p>
        </w:tc>
        <w:tc>
          <w:tcPr>
            <w:tcW w:w="3870" w:type="dxa"/>
            <w:gridSpan w:val="2"/>
            <w:shd w:val="clear" w:color="auto" w:fill="C0C0C0"/>
            <w:hideMark/>
          </w:tcPr>
          <w:p w14:paraId="3036740C" w14:textId="77777777" w:rsidR="001F6DCB" w:rsidRDefault="001F6DCB" w:rsidP="00AB4BDB">
            <w:pPr>
              <w:pStyle w:val="TAH"/>
              <w:rPr>
                <w:noProof/>
              </w:rPr>
            </w:pPr>
            <w:r>
              <w:rPr>
                <w:noProof/>
              </w:rPr>
              <w:t>Comments</w:t>
            </w:r>
          </w:p>
        </w:tc>
        <w:tc>
          <w:tcPr>
            <w:tcW w:w="1484" w:type="dxa"/>
            <w:gridSpan w:val="2"/>
            <w:shd w:val="clear" w:color="auto" w:fill="C0C0C0"/>
          </w:tcPr>
          <w:p w14:paraId="340EAB41" w14:textId="77777777" w:rsidR="001F6DCB" w:rsidRDefault="001F6DCB" w:rsidP="00AB4BDB">
            <w:pPr>
              <w:pStyle w:val="TAH"/>
              <w:rPr>
                <w:noProof/>
              </w:rPr>
            </w:pPr>
            <w:r>
              <w:rPr>
                <w:noProof/>
              </w:rPr>
              <w:t>Applicability</w:t>
            </w:r>
          </w:p>
        </w:tc>
      </w:tr>
      <w:tr w:rsidR="001F6DCB" w14:paraId="6593376F" w14:textId="77777777" w:rsidTr="00AB4BDB">
        <w:trPr>
          <w:gridAfter w:val="1"/>
          <w:wAfter w:w="33" w:type="dxa"/>
          <w:jc w:val="center"/>
        </w:trPr>
        <w:tc>
          <w:tcPr>
            <w:tcW w:w="2018" w:type="dxa"/>
            <w:gridSpan w:val="2"/>
          </w:tcPr>
          <w:p w14:paraId="142D2113" w14:textId="77777777" w:rsidR="001F6DCB" w:rsidRDefault="001F6DCB" w:rsidP="00AB4BDB">
            <w:pPr>
              <w:pStyle w:val="TAL"/>
              <w:rPr>
                <w:noProof/>
              </w:rPr>
            </w:pPr>
            <w:proofErr w:type="spellStart"/>
            <w:r>
              <w:t>AccessType</w:t>
            </w:r>
            <w:proofErr w:type="spellEnd"/>
          </w:p>
        </w:tc>
        <w:tc>
          <w:tcPr>
            <w:tcW w:w="1976" w:type="dxa"/>
            <w:gridSpan w:val="2"/>
          </w:tcPr>
          <w:p w14:paraId="225AA2DB" w14:textId="77777777" w:rsidR="001F6DCB" w:rsidRDefault="001F6DCB" w:rsidP="00AB4BDB">
            <w:pPr>
              <w:pStyle w:val="TAL"/>
              <w:rPr>
                <w:noProof/>
              </w:rPr>
            </w:pPr>
            <w:r>
              <w:rPr>
                <w:noProof/>
              </w:rPr>
              <w:t>3GPP TS 29.571 [11]</w:t>
            </w:r>
          </w:p>
        </w:tc>
        <w:tc>
          <w:tcPr>
            <w:tcW w:w="3870" w:type="dxa"/>
            <w:gridSpan w:val="2"/>
          </w:tcPr>
          <w:p w14:paraId="0A2673F1" w14:textId="77777777" w:rsidR="001F6DCB" w:rsidRDefault="001F6DCB" w:rsidP="00AB4BDB">
            <w:pPr>
              <w:pStyle w:val="TAL"/>
              <w:rPr>
                <w:rFonts w:cs="Arial"/>
                <w:noProof/>
                <w:szCs w:val="18"/>
              </w:rPr>
            </w:pPr>
          </w:p>
        </w:tc>
        <w:tc>
          <w:tcPr>
            <w:tcW w:w="1484" w:type="dxa"/>
            <w:gridSpan w:val="2"/>
          </w:tcPr>
          <w:p w14:paraId="003AA9DD" w14:textId="77777777" w:rsidR="001F6DCB" w:rsidRDefault="001F6DCB" w:rsidP="00AB4BDB">
            <w:pPr>
              <w:pStyle w:val="TAL"/>
              <w:rPr>
                <w:rFonts w:cs="Arial"/>
                <w:noProof/>
                <w:szCs w:val="18"/>
              </w:rPr>
            </w:pPr>
          </w:p>
        </w:tc>
      </w:tr>
      <w:tr w:rsidR="001F6DCB" w14:paraId="433B5C9F" w14:textId="77777777" w:rsidTr="00AB4BDB">
        <w:trPr>
          <w:gridAfter w:val="1"/>
          <w:wAfter w:w="33" w:type="dxa"/>
          <w:jc w:val="center"/>
        </w:trPr>
        <w:tc>
          <w:tcPr>
            <w:tcW w:w="2018" w:type="dxa"/>
            <w:gridSpan w:val="2"/>
          </w:tcPr>
          <w:p w14:paraId="5BC28759" w14:textId="77777777" w:rsidR="001F6DCB" w:rsidRDefault="001F6DCB" w:rsidP="00AB4BDB">
            <w:pPr>
              <w:pStyle w:val="TAL"/>
            </w:pPr>
            <w:proofErr w:type="spellStart"/>
            <w:r>
              <w:t>AfResultInfo</w:t>
            </w:r>
            <w:proofErr w:type="spellEnd"/>
          </w:p>
        </w:tc>
        <w:tc>
          <w:tcPr>
            <w:tcW w:w="1976" w:type="dxa"/>
            <w:gridSpan w:val="2"/>
          </w:tcPr>
          <w:p w14:paraId="50CF4A61" w14:textId="77777777" w:rsidR="001F6DCB" w:rsidRDefault="001F6DCB" w:rsidP="00AB4BDB">
            <w:pPr>
              <w:pStyle w:val="TAL"/>
              <w:rPr>
                <w:noProof/>
              </w:rPr>
            </w:pPr>
            <w:r>
              <w:rPr>
                <w:noProof/>
              </w:rPr>
              <w:t>3GPP TS 29.522 [20]</w:t>
            </w:r>
          </w:p>
        </w:tc>
        <w:tc>
          <w:tcPr>
            <w:tcW w:w="3870" w:type="dxa"/>
            <w:gridSpan w:val="2"/>
          </w:tcPr>
          <w:p w14:paraId="3B655E67" w14:textId="77777777" w:rsidR="001F6DCB" w:rsidRDefault="001F6DCB" w:rsidP="00AB4BDB">
            <w:pPr>
              <w:pStyle w:val="TAL"/>
              <w:rPr>
                <w:rFonts w:cs="Arial"/>
                <w:noProof/>
                <w:szCs w:val="18"/>
              </w:rPr>
            </w:pPr>
            <w:r>
              <w:rPr>
                <w:rFonts w:cs="Arial"/>
                <w:szCs w:val="18"/>
                <w:lang w:eastAsia="zh-CN"/>
              </w:rPr>
              <w:t>Represents application handling information.</w:t>
            </w:r>
          </w:p>
        </w:tc>
        <w:tc>
          <w:tcPr>
            <w:tcW w:w="1484" w:type="dxa"/>
            <w:gridSpan w:val="2"/>
          </w:tcPr>
          <w:p w14:paraId="3AE3763A" w14:textId="77777777" w:rsidR="001F6DCB" w:rsidRDefault="001F6DCB" w:rsidP="00AB4BDB">
            <w:pPr>
              <w:pStyle w:val="TAL"/>
              <w:rPr>
                <w:rFonts w:cs="Arial"/>
                <w:noProof/>
                <w:szCs w:val="18"/>
              </w:rPr>
            </w:pPr>
          </w:p>
        </w:tc>
      </w:tr>
      <w:tr w:rsidR="001F6DCB" w14:paraId="559F7DAB" w14:textId="77777777" w:rsidTr="00AB4BDB">
        <w:trPr>
          <w:gridAfter w:val="1"/>
          <w:wAfter w:w="33" w:type="dxa"/>
          <w:jc w:val="center"/>
        </w:trPr>
        <w:tc>
          <w:tcPr>
            <w:tcW w:w="2018" w:type="dxa"/>
            <w:gridSpan w:val="2"/>
          </w:tcPr>
          <w:p w14:paraId="575D1986" w14:textId="77777777" w:rsidR="001F6DCB" w:rsidRDefault="001F6DCB" w:rsidP="00AB4BDB">
            <w:pPr>
              <w:pStyle w:val="TAL"/>
            </w:pPr>
            <w:proofErr w:type="spellStart"/>
            <w:r>
              <w:t>ApplicationId</w:t>
            </w:r>
            <w:proofErr w:type="spellEnd"/>
          </w:p>
        </w:tc>
        <w:tc>
          <w:tcPr>
            <w:tcW w:w="1976" w:type="dxa"/>
            <w:gridSpan w:val="2"/>
          </w:tcPr>
          <w:p w14:paraId="29A91AC0" w14:textId="77777777" w:rsidR="001F6DCB" w:rsidRDefault="001F6DCB" w:rsidP="00AB4BDB">
            <w:pPr>
              <w:pStyle w:val="TAL"/>
              <w:rPr>
                <w:noProof/>
              </w:rPr>
            </w:pPr>
            <w:r>
              <w:rPr>
                <w:noProof/>
              </w:rPr>
              <w:t>3GPP TS 29.571 [11]</w:t>
            </w:r>
          </w:p>
        </w:tc>
        <w:tc>
          <w:tcPr>
            <w:tcW w:w="3870" w:type="dxa"/>
            <w:gridSpan w:val="2"/>
          </w:tcPr>
          <w:p w14:paraId="5773EEE5" w14:textId="77777777" w:rsidR="001F6DCB" w:rsidRDefault="001F6DCB" w:rsidP="00AB4BDB">
            <w:pPr>
              <w:pStyle w:val="TAL"/>
              <w:rPr>
                <w:rFonts w:cs="Arial"/>
                <w:szCs w:val="18"/>
                <w:lang w:eastAsia="zh-CN"/>
              </w:rPr>
            </w:pPr>
            <w:r>
              <w:rPr>
                <w:rFonts w:cs="Arial"/>
                <w:szCs w:val="18"/>
                <w:lang w:eastAsia="zh-CN"/>
              </w:rPr>
              <w:t>The application identifier.</w:t>
            </w:r>
          </w:p>
        </w:tc>
        <w:tc>
          <w:tcPr>
            <w:tcW w:w="1484" w:type="dxa"/>
            <w:gridSpan w:val="2"/>
          </w:tcPr>
          <w:p w14:paraId="15A0BB68" w14:textId="77777777" w:rsidR="001F6DCB" w:rsidRDefault="001F6DCB" w:rsidP="00AB4BDB">
            <w:pPr>
              <w:pStyle w:val="TAL"/>
              <w:rPr>
                <w:rFonts w:cs="Arial"/>
                <w:noProof/>
                <w:szCs w:val="18"/>
              </w:rPr>
            </w:pPr>
            <w:r>
              <w:rPr>
                <w:rFonts w:cs="Arial"/>
                <w:noProof/>
                <w:szCs w:val="18"/>
              </w:rPr>
              <w:t>QfiAllocation</w:t>
            </w:r>
          </w:p>
          <w:p w14:paraId="5242540E" w14:textId="77777777" w:rsidR="001F6DCB" w:rsidRDefault="001F6DCB" w:rsidP="00AB4BDB">
            <w:pPr>
              <w:pStyle w:val="TAL"/>
              <w:rPr>
                <w:rFonts w:cs="Arial"/>
                <w:noProof/>
                <w:szCs w:val="18"/>
              </w:rPr>
            </w:pPr>
            <w:r>
              <w:rPr>
                <w:rFonts w:cs="Arial"/>
                <w:noProof/>
                <w:szCs w:val="18"/>
              </w:rPr>
              <w:t>PduSessionInfo</w:t>
            </w:r>
          </w:p>
        </w:tc>
      </w:tr>
      <w:tr w:rsidR="001F6DCB" w14:paraId="33625FBD" w14:textId="77777777" w:rsidTr="00AB4BDB">
        <w:trPr>
          <w:gridAfter w:val="1"/>
          <w:wAfter w:w="33" w:type="dxa"/>
          <w:jc w:val="center"/>
        </w:trPr>
        <w:tc>
          <w:tcPr>
            <w:tcW w:w="2018" w:type="dxa"/>
            <w:gridSpan w:val="2"/>
          </w:tcPr>
          <w:p w14:paraId="62A4E821" w14:textId="77777777" w:rsidR="001F6DCB" w:rsidRDefault="001F6DCB" w:rsidP="00AB4BDB">
            <w:pPr>
              <w:pStyle w:val="TAL"/>
            </w:pPr>
            <w:proofErr w:type="spellStart"/>
            <w:r>
              <w:t>CommunicationFailure</w:t>
            </w:r>
            <w:proofErr w:type="spellEnd"/>
          </w:p>
        </w:tc>
        <w:tc>
          <w:tcPr>
            <w:tcW w:w="1976" w:type="dxa"/>
            <w:gridSpan w:val="2"/>
          </w:tcPr>
          <w:p w14:paraId="6B6A201D" w14:textId="77777777" w:rsidR="001F6DCB" w:rsidRDefault="001F6DCB" w:rsidP="00AB4BDB">
            <w:pPr>
              <w:pStyle w:val="TAL"/>
              <w:rPr>
                <w:noProof/>
              </w:rPr>
            </w:pPr>
            <w:r>
              <w:rPr>
                <w:noProof/>
              </w:rPr>
              <w:t>3GPP TS 29.518 [13]</w:t>
            </w:r>
          </w:p>
        </w:tc>
        <w:tc>
          <w:tcPr>
            <w:tcW w:w="3870" w:type="dxa"/>
            <w:gridSpan w:val="2"/>
          </w:tcPr>
          <w:p w14:paraId="615EE87A" w14:textId="77777777" w:rsidR="001F6DCB" w:rsidRDefault="001F6DCB" w:rsidP="00AB4BDB">
            <w:pPr>
              <w:pStyle w:val="TAL"/>
              <w:rPr>
                <w:rFonts w:cs="Arial"/>
                <w:szCs w:val="18"/>
                <w:lang w:eastAsia="zh-CN"/>
              </w:rPr>
            </w:pPr>
            <w:r>
              <w:rPr>
                <w:rFonts w:cs="Arial"/>
                <w:szCs w:val="18"/>
                <w:lang w:eastAsia="zh-CN"/>
              </w:rPr>
              <w:t>Represents the communication failure information.</w:t>
            </w:r>
          </w:p>
        </w:tc>
        <w:tc>
          <w:tcPr>
            <w:tcW w:w="1484" w:type="dxa"/>
            <w:gridSpan w:val="2"/>
          </w:tcPr>
          <w:p w14:paraId="1109788C" w14:textId="77777777" w:rsidR="001F6DCB" w:rsidRDefault="001F6DCB" w:rsidP="00AB4BDB">
            <w:pPr>
              <w:pStyle w:val="TAL"/>
            </w:pPr>
            <w:proofErr w:type="spellStart"/>
            <w:r>
              <w:t>CommunicationFailure</w:t>
            </w:r>
            <w:proofErr w:type="spellEnd"/>
          </w:p>
        </w:tc>
      </w:tr>
      <w:tr w:rsidR="001F6DCB" w14:paraId="1EDFB3DA" w14:textId="77777777" w:rsidTr="00AB4BDB">
        <w:trPr>
          <w:gridAfter w:val="1"/>
          <w:wAfter w:w="33" w:type="dxa"/>
          <w:jc w:val="center"/>
        </w:trPr>
        <w:tc>
          <w:tcPr>
            <w:tcW w:w="2018" w:type="dxa"/>
            <w:gridSpan w:val="2"/>
          </w:tcPr>
          <w:p w14:paraId="5FFF9712" w14:textId="77777777" w:rsidR="001F6DCB" w:rsidRDefault="001F6DCB" w:rsidP="00AB4BDB">
            <w:pPr>
              <w:pStyle w:val="TAL"/>
            </w:pPr>
            <w:proofErr w:type="spellStart"/>
            <w:r>
              <w:t>DateTime</w:t>
            </w:r>
            <w:proofErr w:type="spellEnd"/>
          </w:p>
        </w:tc>
        <w:tc>
          <w:tcPr>
            <w:tcW w:w="1976" w:type="dxa"/>
            <w:gridSpan w:val="2"/>
          </w:tcPr>
          <w:p w14:paraId="6B537D54" w14:textId="77777777" w:rsidR="001F6DCB" w:rsidRDefault="001F6DCB" w:rsidP="00AB4BDB">
            <w:pPr>
              <w:pStyle w:val="TAL"/>
              <w:rPr>
                <w:noProof/>
              </w:rPr>
            </w:pPr>
            <w:r>
              <w:rPr>
                <w:noProof/>
              </w:rPr>
              <w:t>3GPP TS 29.571 [11]</w:t>
            </w:r>
          </w:p>
        </w:tc>
        <w:tc>
          <w:tcPr>
            <w:tcW w:w="3870" w:type="dxa"/>
            <w:gridSpan w:val="2"/>
          </w:tcPr>
          <w:p w14:paraId="7CFC0004" w14:textId="77777777" w:rsidR="001F6DCB" w:rsidRDefault="001F6DCB" w:rsidP="00AB4BDB">
            <w:pPr>
              <w:pStyle w:val="TAL"/>
              <w:rPr>
                <w:rFonts w:cs="Arial"/>
                <w:noProof/>
                <w:szCs w:val="18"/>
              </w:rPr>
            </w:pPr>
          </w:p>
        </w:tc>
        <w:tc>
          <w:tcPr>
            <w:tcW w:w="1484" w:type="dxa"/>
            <w:gridSpan w:val="2"/>
          </w:tcPr>
          <w:p w14:paraId="6A998712" w14:textId="77777777" w:rsidR="001F6DCB" w:rsidRDefault="001F6DCB" w:rsidP="00AB4BDB">
            <w:pPr>
              <w:pStyle w:val="TAL"/>
              <w:rPr>
                <w:rFonts w:cs="Arial"/>
                <w:noProof/>
                <w:szCs w:val="18"/>
              </w:rPr>
            </w:pPr>
          </w:p>
        </w:tc>
      </w:tr>
      <w:tr w:rsidR="001F6DCB" w14:paraId="223FA641" w14:textId="77777777" w:rsidTr="00AB4BDB">
        <w:trPr>
          <w:gridBefore w:val="1"/>
          <w:wBefore w:w="33" w:type="dxa"/>
          <w:jc w:val="center"/>
        </w:trPr>
        <w:tc>
          <w:tcPr>
            <w:tcW w:w="2018" w:type="dxa"/>
            <w:gridSpan w:val="2"/>
          </w:tcPr>
          <w:p w14:paraId="070384C5" w14:textId="77777777" w:rsidR="001F6DCB" w:rsidRDefault="001F6DCB" w:rsidP="00AB4BDB">
            <w:pPr>
              <w:pStyle w:val="TAL"/>
            </w:pPr>
            <w:proofErr w:type="spellStart"/>
            <w:r>
              <w:t>DlDataDelivery</w:t>
            </w:r>
            <w:r>
              <w:rPr>
                <w:noProof/>
              </w:rPr>
              <w:t>Status</w:t>
            </w:r>
            <w:proofErr w:type="spellEnd"/>
          </w:p>
        </w:tc>
        <w:tc>
          <w:tcPr>
            <w:tcW w:w="1976" w:type="dxa"/>
            <w:gridSpan w:val="2"/>
          </w:tcPr>
          <w:p w14:paraId="2D09337D" w14:textId="77777777" w:rsidR="001F6DCB" w:rsidRDefault="001F6DCB" w:rsidP="00AB4BDB">
            <w:pPr>
              <w:pStyle w:val="TAL"/>
              <w:rPr>
                <w:noProof/>
              </w:rPr>
            </w:pPr>
            <w:r>
              <w:rPr>
                <w:noProof/>
              </w:rPr>
              <w:t>3GPP TS 29.571 [11]</w:t>
            </w:r>
          </w:p>
        </w:tc>
        <w:tc>
          <w:tcPr>
            <w:tcW w:w="3870" w:type="dxa"/>
            <w:gridSpan w:val="2"/>
          </w:tcPr>
          <w:p w14:paraId="5509058C" w14:textId="77777777" w:rsidR="001F6DCB" w:rsidRDefault="001F6DCB" w:rsidP="00AB4BDB">
            <w:pPr>
              <w:pStyle w:val="TAL"/>
              <w:rPr>
                <w:rFonts w:cs="Arial"/>
                <w:noProof/>
                <w:szCs w:val="18"/>
              </w:rPr>
            </w:pPr>
            <w:r>
              <w:rPr>
                <w:noProof/>
              </w:rPr>
              <w:t>Status of downlink data delivery</w:t>
            </w:r>
          </w:p>
        </w:tc>
        <w:tc>
          <w:tcPr>
            <w:tcW w:w="1484" w:type="dxa"/>
            <w:gridSpan w:val="2"/>
          </w:tcPr>
          <w:p w14:paraId="56269C1B" w14:textId="77777777" w:rsidR="001F6DCB" w:rsidRDefault="001F6DCB" w:rsidP="00AB4BDB">
            <w:pPr>
              <w:pStyle w:val="TAL"/>
              <w:rPr>
                <w:rFonts w:cs="Arial"/>
                <w:noProof/>
                <w:szCs w:val="18"/>
              </w:rPr>
            </w:pPr>
            <w:r>
              <w:rPr>
                <w:rFonts w:eastAsia="DengXian"/>
                <w:noProof/>
              </w:rPr>
              <w:t>DownlinkDataDeliveryStatus</w:t>
            </w:r>
          </w:p>
        </w:tc>
      </w:tr>
      <w:tr w:rsidR="001F6DCB" w14:paraId="2BD992F5" w14:textId="77777777" w:rsidTr="00AB4BDB">
        <w:trPr>
          <w:gridBefore w:val="1"/>
          <w:wBefore w:w="33" w:type="dxa"/>
          <w:jc w:val="center"/>
        </w:trPr>
        <w:tc>
          <w:tcPr>
            <w:tcW w:w="2018" w:type="dxa"/>
            <w:gridSpan w:val="2"/>
          </w:tcPr>
          <w:p w14:paraId="7ED9DB69" w14:textId="77777777" w:rsidR="001F6DCB" w:rsidRDefault="001F6DCB" w:rsidP="00AB4BDB">
            <w:pPr>
              <w:pStyle w:val="TAL"/>
            </w:pPr>
            <w:proofErr w:type="spellStart"/>
            <w:r>
              <w:t>DddTrafficDescriptor</w:t>
            </w:r>
            <w:proofErr w:type="spellEnd"/>
          </w:p>
        </w:tc>
        <w:tc>
          <w:tcPr>
            <w:tcW w:w="1976" w:type="dxa"/>
            <w:gridSpan w:val="2"/>
          </w:tcPr>
          <w:p w14:paraId="06C33625" w14:textId="77777777" w:rsidR="001F6DCB" w:rsidRDefault="001F6DCB" w:rsidP="00AB4BDB">
            <w:pPr>
              <w:pStyle w:val="TAL"/>
              <w:rPr>
                <w:noProof/>
              </w:rPr>
            </w:pPr>
            <w:r>
              <w:rPr>
                <w:noProof/>
              </w:rPr>
              <w:t>3GPP TS 29.571 [11]</w:t>
            </w:r>
          </w:p>
        </w:tc>
        <w:tc>
          <w:tcPr>
            <w:tcW w:w="3870" w:type="dxa"/>
            <w:gridSpan w:val="2"/>
          </w:tcPr>
          <w:p w14:paraId="0A00EB9B" w14:textId="77777777" w:rsidR="001F6DCB" w:rsidRDefault="001F6DCB" w:rsidP="00AB4BDB">
            <w:pPr>
              <w:pStyle w:val="TAL"/>
              <w:rPr>
                <w:rFonts w:cs="Arial"/>
                <w:noProof/>
                <w:szCs w:val="18"/>
              </w:rPr>
            </w:pPr>
            <w:r>
              <w:rPr>
                <w:noProof/>
              </w:rPr>
              <w:t xml:space="preserve">Traffic descriptor of source of downlink data </w:t>
            </w:r>
          </w:p>
        </w:tc>
        <w:tc>
          <w:tcPr>
            <w:tcW w:w="1484" w:type="dxa"/>
            <w:gridSpan w:val="2"/>
          </w:tcPr>
          <w:p w14:paraId="605B5BB2" w14:textId="77777777" w:rsidR="001F6DCB" w:rsidRDefault="001F6DCB" w:rsidP="00AB4BDB">
            <w:pPr>
              <w:pStyle w:val="TAL"/>
              <w:rPr>
                <w:rFonts w:cs="Arial"/>
                <w:noProof/>
                <w:szCs w:val="18"/>
              </w:rPr>
            </w:pPr>
            <w:r>
              <w:rPr>
                <w:rFonts w:eastAsia="DengXian"/>
                <w:noProof/>
              </w:rPr>
              <w:t xml:space="preserve">DownlinkDataDeliveryStatus </w:t>
            </w:r>
          </w:p>
        </w:tc>
      </w:tr>
      <w:tr w:rsidR="001F6DCB" w14:paraId="00AF369E" w14:textId="77777777" w:rsidTr="00AB4BDB">
        <w:trPr>
          <w:gridAfter w:val="1"/>
          <w:wAfter w:w="33" w:type="dxa"/>
          <w:jc w:val="center"/>
        </w:trPr>
        <w:tc>
          <w:tcPr>
            <w:tcW w:w="2018" w:type="dxa"/>
            <w:gridSpan w:val="2"/>
          </w:tcPr>
          <w:p w14:paraId="54E78BEE" w14:textId="77777777" w:rsidR="001F6DCB" w:rsidRDefault="001F6DCB" w:rsidP="00AB4BDB">
            <w:pPr>
              <w:pStyle w:val="TAL"/>
              <w:rPr>
                <w:noProof/>
              </w:rPr>
            </w:pPr>
            <w:r>
              <w:rPr>
                <w:noProof/>
              </w:rPr>
              <w:t>Dnai</w:t>
            </w:r>
          </w:p>
        </w:tc>
        <w:tc>
          <w:tcPr>
            <w:tcW w:w="1976" w:type="dxa"/>
            <w:gridSpan w:val="2"/>
          </w:tcPr>
          <w:p w14:paraId="51F01BE0" w14:textId="77777777" w:rsidR="001F6DCB" w:rsidRDefault="001F6DCB" w:rsidP="00AB4BDB">
            <w:pPr>
              <w:pStyle w:val="TAL"/>
              <w:rPr>
                <w:noProof/>
              </w:rPr>
            </w:pPr>
            <w:r>
              <w:rPr>
                <w:noProof/>
              </w:rPr>
              <w:t>3GPP TS 29.571 [11]</w:t>
            </w:r>
          </w:p>
        </w:tc>
        <w:tc>
          <w:tcPr>
            <w:tcW w:w="3870" w:type="dxa"/>
            <w:gridSpan w:val="2"/>
          </w:tcPr>
          <w:p w14:paraId="036A483B" w14:textId="77777777" w:rsidR="001F6DCB" w:rsidRDefault="001F6DCB" w:rsidP="00AB4BDB">
            <w:pPr>
              <w:pStyle w:val="TAL"/>
              <w:rPr>
                <w:rFonts w:cs="Arial"/>
                <w:noProof/>
                <w:szCs w:val="18"/>
              </w:rPr>
            </w:pPr>
          </w:p>
        </w:tc>
        <w:tc>
          <w:tcPr>
            <w:tcW w:w="1484" w:type="dxa"/>
            <w:gridSpan w:val="2"/>
          </w:tcPr>
          <w:p w14:paraId="1F61A978" w14:textId="77777777" w:rsidR="001F6DCB" w:rsidRDefault="001F6DCB" w:rsidP="00AB4BDB">
            <w:pPr>
              <w:pStyle w:val="TAL"/>
              <w:rPr>
                <w:rFonts w:cs="Arial"/>
                <w:noProof/>
                <w:szCs w:val="18"/>
              </w:rPr>
            </w:pPr>
          </w:p>
        </w:tc>
      </w:tr>
      <w:tr w:rsidR="001F6DCB" w14:paraId="10A686E3" w14:textId="77777777" w:rsidTr="00AB4BDB">
        <w:trPr>
          <w:gridAfter w:val="1"/>
          <w:wAfter w:w="33" w:type="dxa"/>
          <w:jc w:val="center"/>
        </w:trPr>
        <w:tc>
          <w:tcPr>
            <w:tcW w:w="2018" w:type="dxa"/>
            <w:gridSpan w:val="2"/>
          </w:tcPr>
          <w:p w14:paraId="5CCEEC97" w14:textId="77777777" w:rsidR="001F6DCB" w:rsidRDefault="001F6DCB" w:rsidP="00AB4BDB">
            <w:pPr>
              <w:pStyle w:val="TAL"/>
              <w:rPr>
                <w:noProof/>
              </w:rPr>
            </w:pPr>
            <w:proofErr w:type="spellStart"/>
            <w:r>
              <w:t>DnaiChangeType</w:t>
            </w:r>
            <w:proofErr w:type="spellEnd"/>
          </w:p>
        </w:tc>
        <w:tc>
          <w:tcPr>
            <w:tcW w:w="1976" w:type="dxa"/>
            <w:gridSpan w:val="2"/>
          </w:tcPr>
          <w:p w14:paraId="0957489B" w14:textId="77777777" w:rsidR="001F6DCB" w:rsidRDefault="001F6DCB" w:rsidP="00AB4BD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748928E3" w14:textId="77777777" w:rsidR="001F6DCB" w:rsidRDefault="001F6DCB" w:rsidP="00AB4BDB">
            <w:pPr>
              <w:pStyle w:val="TAL"/>
              <w:rPr>
                <w:rFonts w:cs="Arial"/>
                <w:noProof/>
                <w:szCs w:val="18"/>
              </w:rPr>
            </w:pPr>
            <w:r>
              <w:rPr>
                <w:rFonts w:cs="Arial"/>
                <w:szCs w:val="18"/>
              </w:rPr>
              <w:t>Describes the types of DNAI change.</w:t>
            </w:r>
          </w:p>
        </w:tc>
        <w:tc>
          <w:tcPr>
            <w:tcW w:w="1484" w:type="dxa"/>
            <w:gridSpan w:val="2"/>
          </w:tcPr>
          <w:p w14:paraId="4CF290B6" w14:textId="77777777" w:rsidR="001F6DCB" w:rsidRDefault="001F6DCB" w:rsidP="00AB4BDB">
            <w:pPr>
              <w:pStyle w:val="TAL"/>
              <w:rPr>
                <w:rFonts w:cs="Arial"/>
                <w:noProof/>
                <w:szCs w:val="18"/>
              </w:rPr>
            </w:pPr>
          </w:p>
        </w:tc>
      </w:tr>
      <w:tr w:rsidR="001F6DCB" w14:paraId="596B8031" w14:textId="77777777" w:rsidTr="00AB4BDB">
        <w:trPr>
          <w:gridAfter w:val="1"/>
          <w:wAfter w:w="33" w:type="dxa"/>
          <w:jc w:val="center"/>
        </w:trPr>
        <w:tc>
          <w:tcPr>
            <w:tcW w:w="2018" w:type="dxa"/>
            <w:gridSpan w:val="2"/>
          </w:tcPr>
          <w:p w14:paraId="5F91741A" w14:textId="77777777" w:rsidR="001F6DCB" w:rsidRDefault="001F6DCB" w:rsidP="00AB4BDB">
            <w:pPr>
              <w:pStyle w:val="TAL"/>
              <w:rPr>
                <w:noProof/>
              </w:rPr>
            </w:pPr>
            <w:r>
              <w:rPr>
                <w:noProof/>
              </w:rPr>
              <w:t>Dnn</w:t>
            </w:r>
          </w:p>
        </w:tc>
        <w:tc>
          <w:tcPr>
            <w:tcW w:w="1976" w:type="dxa"/>
            <w:gridSpan w:val="2"/>
          </w:tcPr>
          <w:p w14:paraId="6A1FE7C7" w14:textId="77777777" w:rsidR="001F6DCB" w:rsidRDefault="001F6DCB" w:rsidP="00AB4BDB">
            <w:pPr>
              <w:pStyle w:val="TAL"/>
              <w:rPr>
                <w:noProof/>
              </w:rPr>
            </w:pPr>
            <w:r>
              <w:rPr>
                <w:noProof/>
              </w:rPr>
              <w:t>3GPP TS 29.571 [11]</w:t>
            </w:r>
          </w:p>
        </w:tc>
        <w:tc>
          <w:tcPr>
            <w:tcW w:w="3870" w:type="dxa"/>
            <w:gridSpan w:val="2"/>
          </w:tcPr>
          <w:p w14:paraId="650BB16E" w14:textId="77777777" w:rsidR="001F6DCB" w:rsidRDefault="001F6DCB" w:rsidP="00AB4BDB">
            <w:pPr>
              <w:pStyle w:val="TAL"/>
              <w:rPr>
                <w:rFonts w:cs="Arial"/>
                <w:noProof/>
                <w:szCs w:val="18"/>
              </w:rPr>
            </w:pPr>
          </w:p>
        </w:tc>
        <w:tc>
          <w:tcPr>
            <w:tcW w:w="1484" w:type="dxa"/>
            <w:gridSpan w:val="2"/>
          </w:tcPr>
          <w:p w14:paraId="0CA2B7A2" w14:textId="77777777" w:rsidR="001F6DCB" w:rsidRDefault="001F6DCB" w:rsidP="00AB4BDB">
            <w:pPr>
              <w:pStyle w:val="TAL"/>
              <w:rPr>
                <w:rFonts w:cs="Arial"/>
                <w:noProof/>
                <w:szCs w:val="18"/>
              </w:rPr>
            </w:pPr>
            <w:r>
              <w:rPr>
                <w:noProof/>
              </w:rPr>
              <w:t xml:space="preserve">QfiAllocation, </w:t>
            </w:r>
            <w:r>
              <w:rPr>
                <w:noProof/>
                <w:lang w:eastAsia="zh-CN"/>
              </w:rPr>
              <w:t>PduSessionStatus</w:t>
            </w:r>
          </w:p>
        </w:tc>
      </w:tr>
      <w:tr w:rsidR="001F6DCB" w14:paraId="25052935" w14:textId="77777777" w:rsidTr="00AB4BDB">
        <w:trPr>
          <w:gridAfter w:val="1"/>
          <w:wAfter w:w="33" w:type="dxa"/>
          <w:jc w:val="center"/>
        </w:trPr>
        <w:tc>
          <w:tcPr>
            <w:tcW w:w="2018" w:type="dxa"/>
            <w:gridSpan w:val="2"/>
          </w:tcPr>
          <w:p w14:paraId="0C21B670" w14:textId="77777777" w:rsidR="001F6DCB" w:rsidRDefault="001F6DCB" w:rsidP="00AB4BDB">
            <w:pPr>
              <w:pStyle w:val="TAL"/>
              <w:rPr>
                <w:noProof/>
              </w:rPr>
            </w:pPr>
            <w:r>
              <w:rPr>
                <w:noProof/>
              </w:rPr>
              <w:t>DurationSec</w:t>
            </w:r>
          </w:p>
        </w:tc>
        <w:tc>
          <w:tcPr>
            <w:tcW w:w="1976" w:type="dxa"/>
            <w:gridSpan w:val="2"/>
          </w:tcPr>
          <w:p w14:paraId="0460A9FA" w14:textId="77777777" w:rsidR="001F6DCB" w:rsidRDefault="001F6DCB" w:rsidP="00AB4BDB">
            <w:pPr>
              <w:pStyle w:val="TAL"/>
              <w:rPr>
                <w:noProof/>
              </w:rPr>
            </w:pPr>
            <w:r>
              <w:rPr>
                <w:noProof/>
              </w:rPr>
              <w:t>3GPP TS 29.571 [11]</w:t>
            </w:r>
          </w:p>
        </w:tc>
        <w:tc>
          <w:tcPr>
            <w:tcW w:w="3870" w:type="dxa"/>
            <w:gridSpan w:val="2"/>
          </w:tcPr>
          <w:p w14:paraId="0B6593A5" w14:textId="77777777" w:rsidR="001F6DCB" w:rsidRDefault="001F6DCB" w:rsidP="00AB4BDB">
            <w:pPr>
              <w:pStyle w:val="TAL"/>
              <w:rPr>
                <w:rFonts w:cs="Arial"/>
                <w:noProof/>
                <w:szCs w:val="18"/>
              </w:rPr>
            </w:pPr>
          </w:p>
        </w:tc>
        <w:tc>
          <w:tcPr>
            <w:tcW w:w="1484" w:type="dxa"/>
            <w:gridSpan w:val="2"/>
          </w:tcPr>
          <w:p w14:paraId="52DDE0C8" w14:textId="77777777" w:rsidR="001F6DCB" w:rsidRDefault="001F6DCB" w:rsidP="00AB4BDB">
            <w:pPr>
              <w:pStyle w:val="TAL"/>
              <w:rPr>
                <w:rFonts w:cs="Arial"/>
                <w:noProof/>
                <w:szCs w:val="18"/>
              </w:rPr>
            </w:pPr>
          </w:p>
        </w:tc>
      </w:tr>
      <w:tr w:rsidR="001F6DCB" w14:paraId="740A902D" w14:textId="77777777" w:rsidTr="00AB4BDB">
        <w:trPr>
          <w:gridAfter w:val="1"/>
          <w:wAfter w:w="33" w:type="dxa"/>
          <w:jc w:val="center"/>
        </w:trPr>
        <w:tc>
          <w:tcPr>
            <w:tcW w:w="2018" w:type="dxa"/>
            <w:gridSpan w:val="2"/>
          </w:tcPr>
          <w:p w14:paraId="520A93D8" w14:textId="77777777" w:rsidR="001F6DCB" w:rsidRDefault="001F6DCB" w:rsidP="00AB4BDB">
            <w:pPr>
              <w:pStyle w:val="TAL"/>
              <w:rPr>
                <w:noProof/>
              </w:rPr>
            </w:pPr>
            <w:proofErr w:type="spellStart"/>
            <w:r>
              <w:t>EthFlowDescription</w:t>
            </w:r>
            <w:proofErr w:type="spellEnd"/>
          </w:p>
        </w:tc>
        <w:tc>
          <w:tcPr>
            <w:tcW w:w="1976" w:type="dxa"/>
            <w:gridSpan w:val="2"/>
          </w:tcPr>
          <w:p w14:paraId="7AD6AB25" w14:textId="77777777" w:rsidR="001F6DCB" w:rsidRDefault="001F6DCB" w:rsidP="00AB4BDB">
            <w:pPr>
              <w:pStyle w:val="TAL"/>
              <w:rPr>
                <w:noProof/>
              </w:rPr>
            </w:pPr>
            <w:r>
              <w:rPr>
                <w:noProof/>
              </w:rPr>
              <w:t>3GPP TS 29.514 [22]</w:t>
            </w:r>
          </w:p>
        </w:tc>
        <w:tc>
          <w:tcPr>
            <w:tcW w:w="3870" w:type="dxa"/>
            <w:gridSpan w:val="2"/>
          </w:tcPr>
          <w:p w14:paraId="187096F1" w14:textId="77777777" w:rsidR="001F6DCB" w:rsidRDefault="001F6DCB" w:rsidP="00AB4BDB">
            <w:pPr>
              <w:pStyle w:val="TAL"/>
              <w:rPr>
                <w:rFonts w:cs="Arial"/>
                <w:noProof/>
                <w:szCs w:val="18"/>
              </w:rPr>
            </w:pPr>
            <w:r>
              <w:rPr>
                <w:rFonts w:cs="Arial"/>
                <w:noProof/>
                <w:szCs w:val="18"/>
              </w:rPr>
              <w:t>Ethernet flow description</w:t>
            </w:r>
          </w:p>
        </w:tc>
        <w:tc>
          <w:tcPr>
            <w:tcW w:w="1484" w:type="dxa"/>
            <w:gridSpan w:val="2"/>
          </w:tcPr>
          <w:p w14:paraId="325B4FA1" w14:textId="77777777" w:rsidR="001F6DCB" w:rsidRDefault="001F6DCB" w:rsidP="00AB4BDB">
            <w:pPr>
              <w:pStyle w:val="TAL"/>
              <w:rPr>
                <w:rFonts w:cs="Arial"/>
                <w:noProof/>
                <w:szCs w:val="18"/>
              </w:rPr>
            </w:pPr>
            <w:r>
              <w:rPr>
                <w:rFonts w:cs="Arial"/>
                <w:noProof/>
                <w:szCs w:val="18"/>
              </w:rPr>
              <w:t>QfiAllocation</w:t>
            </w:r>
          </w:p>
        </w:tc>
      </w:tr>
      <w:tr w:rsidR="001F6DCB" w14:paraId="4588C15E" w14:textId="77777777" w:rsidTr="00AB4BDB">
        <w:trPr>
          <w:gridAfter w:val="1"/>
          <w:wAfter w:w="33" w:type="dxa"/>
          <w:jc w:val="center"/>
        </w:trPr>
        <w:tc>
          <w:tcPr>
            <w:tcW w:w="2018" w:type="dxa"/>
            <w:gridSpan w:val="2"/>
          </w:tcPr>
          <w:p w14:paraId="544A137F" w14:textId="77777777" w:rsidR="001F6DCB" w:rsidRDefault="001F6DCB" w:rsidP="00AB4BDB">
            <w:pPr>
              <w:pStyle w:val="TAL"/>
            </w:pPr>
            <w:proofErr w:type="spellStart"/>
            <w:r>
              <w:t>FlowDescription</w:t>
            </w:r>
            <w:proofErr w:type="spellEnd"/>
          </w:p>
        </w:tc>
        <w:tc>
          <w:tcPr>
            <w:tcW w:w="1976" w:type="dxa"/>
            <w:gridSpan w:val="2"/>
          </w:tcPr>
          <w:p w14:paraId="38DAC06F" w14:textId="77777777" w:rsidR="001F6DCB" w:rsidRDefault="001F6DCB" w:rsidP="00AB4BDB">
            <w:pPr>
              <w:pStyle w:val="TAL"/>
              <w:rPr>
                <w:noProof/>
              </w:rPr>
            </w:pPr>
            <w:r>
              <w:rPr>
                <w:noProof/>
              </w:rPr>
              <w:t>3GPP TS 29.514 [22]</w:t>
            </w:r>
          </w:p>
        </w:tc>
        <w:tc>
          <w:tcPr>
            <w:tcW w:w="3870" w:type="dxa"/>
            <w:gridSpan w:val="2"/>
          </w:tcPr>
          <w:p w14:paraId="3B153F3C" w14:textId="77777777" w:rsidR="001F6DCB" w:rsidRDefault="001F6DCB" w:rsidP="00AB4BDB">
            <w:pPr>
              <w:pStyle w:val="TAL"/>
              <w:rPr>
                <w:rFonts w:cs="Arial"/>
                <w:noProof/>
                <w:szCs w:val="18"/>
              </w:rPr>
            </w:pPr>
            <w:r>
              <w:rPr>
                <w:rFonts w:cs="Arial"/>
                <w:noProof/>
                <w:szCs w:val="18"/>
              </w:rPr>
              <w:t>IP flow description</w:t>
            </w:r>
          </w:p>
        </w:tc>
        <w:tc>
          <w:tcPr>
            <w:tcW w:w="1484" w:type="dxa"/>
            <w:gridSpan w:val="2"/>
          </w:tcPr>
          <w:p w14:paraId="3927C3A1" w14:textId="77777777" w:rsidR="001F6DCB" w:rsidRDefault="001F6DCB" w:rsidP="00AB4BDB">
            <w:pPr>
              <w:pStyle w:val="TAL"/>
              <w:rPr>
                <w:rFonts w:cs="Arial"/>
                <w:noProof/>
                <w:szCs w:val="18"/>
              </w:rPr>
            </w:pPr>
            <w:r>
              <w:rPr>
                <w:rFonts w:cs="Arial"/>
                <w:noProof/>
                <w:szCs w:val="18"/>
              </w:rPr>
              <w:t>QfiAllocation</w:t>
            </w:r>
          </w:p>
        </w:tc>
      </w:tr>
      <w:tr w:rsidR="001F6DCB" w14:paraId="14C1DBB4" w14:textId="77777777" w:rsidTr="00AB4BDB">
        <w:trPr>
          <w:gridAfter w:val="1"/>
          <w:wAfter w:w="33" w:type="dxa"/>
          <w:jc w:val="center"/>
        </w:trPr>
        <w:tc>
          <w:tcPr>
            <w:tcW w:w="2018" w:type="dxa"/>
            <w:gridSpan w:val="2"/>
          </w:tcPr>
          <w:p w14:paraId="2A6F10BC" w14:textId="77777777" w:rsidR="001F6DCB" w:rsidRDefault="001F6DCB" w:rsidP="00AB4BDB">
            <w:pPr>
              <w:pStyle w:val="TAL"/>
            </w:pPr>
            <w:proofErr w:type="spellStart"/>
            <w:r>
              <w:rPr>
                <w:lang w:eastAsia="zh-CN"/>
              </w:rPr>
              <w:t>Fqdn</w:t>
            </w:r>
            <w:proofErr w:type="spellEnd"/>
          </w:p>
        </w:tc>
        <w:tc>
          <w:tcPr>
            <w:tcW w:w="1976" w:type="dxa"/>
            <w:gridSpan w:val="2"/>
          </w:tcPr>
          <w:p w14:paraId="01E1D11F" w14:textId="77777777" w:rsidR="001F6DCB" w:rsidRDefault="001F6DCB" w:rsidP="00AB4BDB">
            <w:pPr>
              <w:pStyle w:val="TAL"/>
            </w:pPr>
            <w:r>
              <w:t>3GPP TS 29.571 [11]</w:t>
            </w:r>
          </w:p>
        </w:tc>
        <w:tc>
          <w:tcPr>
            <w:tcW w:w="3870" w:type="dxa"/>
            <w:gridSpan w:val="2"/>
          </w:tcPr>
          <w:p w14:paraId="4F20370D" w14:textId="77777777" w:rsidR="001F6DCB" w:rsidRDefault="001F6DCB" w:rsidP="00AB4BDB">
            <w:pPr>
              <w:pStyle w:val="TAL"/>
              <w:rPr>
                <w:rFonts w:cs="Arial"/>
                <w:szCs w:val="18"/>
              </w:rPr>
            </w:pPr>
            <w:r>
              <w:rPr>
                <w:rFonts w:cs="Arial"/>
                <w:szCs w:val="18"/>
                <w:lang w:eastAsia="zh-CN"/>
              </w:rPr>
              <w:t>FQDN</w:t>
            </w:r>
          </w:p>
        </w:tc>
        <w:tc>
          <w:tcPr>
            <w:tcW w:w="1484" w:type="dxa"/>
            <w:gridSpan w:val="2"/>
          </w:tcPr>
          <w:p w14:paraId="21ECCEAF" w14:textId="77777777" w:rsidR="001F6DCB" w:rsidRDefault="001F6DCB" w:rsidP="00AB4BDB">
            <w:pPr>
              <w:pStyle w:val="TAL"/>
              <w:rPr>
                <w:rFonts w:cs="Arial"/>
                <w:szCs w:val="18"/>
              </w:rPr>
            </w:pPr>
          </w:p>
        </w:tc>
      </w:tr>
      <w:tr w:rsidR="001F6DCB" w14:paraId="27C9E40B" w14:textId="77777777" w:rsidTr="00AB4BDB">
        <w:trPr>
          <w:gridAfter w:val="1"/>
          <w:wAfter w:w="33" w:type="dxa"/>
          <w:jc w:val="center"/>
        </w:trPr>
        <w:tc>
          <w:tcPr>
            <w:tcW w:w="2018" w:type="dxa"/>
            <w:gridSpan w:val="2"/>
          </w:tcPr>
          <w:p w14:paraId="6C1650D8" w14:textId="77777777" w:rsidR="001F6DCB" w:rsidRDefault="001F6DCB" w:rsidP="00AB4BDB">
            <w:pPr>
              <w:pStyle w:val="TAL"/>
              <w:rPr>
                <w:noProof/>
                <w:lang w:eastAsia="zh-CN"/>
              </w:rPr>
            </w:pPr>
            <w:r>
              <w:rPr>
                <w:rFonts w:hint="eastAsia"/>
                <w:noProof/>
                <w:lang w:eastAsia="zh-CN"/>
              </w:rPr>
              <w:t>Gpsi</w:t>
            </w:r>
          </w:p>
        </w:tc>
        <w:tc>
          <w:tcPr>
            <w:tcW w:w="1976" w:type="dxa"/>
            <w:gridSpan w:val="2"/>
          </w:tcPr>
          <w:p w14:paraId="2F28611C" w14:textId="77777777" w:rsidR="001F6DCB" w:rsidRDefault="001F6DCB" w:rsidP="00AB4BDB">
            <w:pPr>
              <w:pStyle w:val="TAL"/>
              <w:rPr>
                <w:noProof/>
              </w:rPr>
            </w:pPr>
            <w:r>
              <w:rPr>
                <w:noProof/>
              </w:rPr>
              <w:t>3GPP TS 29.571 [11]</w:t>
            </w:r>
          </w:p>
        </w:tc>
        <w:tc>
          <w:tcPr>
            <w:tcW w:w="3870" w:type="dxa"/>
            <w:gridSpan w:val="2"/>
          </w:tcPr>
          <w:p w14:paraId="3B2245B7" w14:textId="77777777" w:rsidR="001F6DCB" w:rsidRDefault="001F6DCB" w:rsidP="00AB4BDB">
            <w:pPr>
              <w:pStyle w:val="TAL"/>
              <w:rPr>
                <w:rFonts w:cs="Arial"/>
                <w:noProof/>
                <w:szCs w:val="18"/>
              </w:rPr>
            </w:pPr>
          </w:p>
        </w:tc>
        <w:tc>
          <w:tcPr>
            <w:tcW w:w="1484" w:type="dxa"/>
            <w:gridSpan w:val="2"/>
          </w:tcPr>
          <w:p w14:paraId="2CD94F74" w14:textId="77777777" w:rsidR="001F6DCB" w:rsidRDefault="001F6DCB" w:rsidP="00AB4BDB">
            <w:pPr>
              <w:pStyle w:val="TAL"/>
              <w:rPr>
                <w:rFonts w:cs="Arial"/>
                <w:noProof/>
                <w:szCs w:val="18"/>
              </w:rPr>
            </w:pPr>
          </w:p>
        </w:tc>
      </w:tr>
      <w:tr w:rsidR="001F6DCB" w14:paraId="5E1C1EC6" w14:textId="77777777" w:rsidTr="00AB4BDB">
        <w:trPr>
          <w:gridAfter w:val="1"/>
          <w:wAfter w:w="33" w:type="dxa"/>
          <w:jc w:val="center"/>
        </w:trPr>
        <w:tc>
          <w:tcPr>
            <w:tcW w:w="2018" w:type="dxa"/>
            <w:gridSpan w:val="2"/>
          </w:tcPr>
          <w:p w14:paraId="073E37BE" w14:textId="77777777" w:rsidR="001F6DCB" w:rsidRDefault="001F6DCB" w:rsidP="00AB4BDB">
            <w:pPr>
              <w:pStyle w:val="TAL"/>
              <w:rPr>
                <w:noProof/>
              </w:rPr>
            </w:pPr>
            <w:r>
              <w:rPr>
                <w:noProof/>
              </w:rPr>
              <w:t>GroupId</w:t>
            </w:r>
          </w:p>
        </w:tc>
        <w:tc>
          <w:tcPr>
            <w:tcW w:w="1976" w:type="dxa"/>
            <w:gridSpan w:val="2"/>
          </w:tcPr>
          <w:p w14:paraId="78ED1AE8" w14:textId="77777777" w:rsidR="001F6DCB" w:rsidRDefault="001F6DCB" w:rsidP="00AB4BDB">
            <w:pPr>
              <w:pStyle w:val="TAL"/>
              <w:rPr>
                <w:noProof/>
              </w:rPr>
            </w:pPr>
            <w:r>
              <w:rPr>
                <w:noProof/>
              </w:rPr>
              <w:t>3GPP TS 29.571 [11]</w:t>
            </w:r>
          </w:p>
        </w:tc>
        <w:tc>
          <w:tcPr>
            <w:tcW w:w="3870" w:type="dxa"/>
            <w:gridSpan w:val="2"/>
          </w:tcPr>
          <w:p w14:paraId="3B2E40E6" w14:textId="77777777" w:rsidR="001F6DCB" w:rsidRDefault="001F6DCB" w:rsidP="00AB4BDB">
            <w:pPr>
              <w:pStyle w:val="TAL"/>
              <w:rPr>
                <w:rFonts w:cs="Arial"/>
                <w:noProof/>
                <w:szCs w:val="18"/>
              </w:rPr>
            </w:pPr>
          </w:p>
        </w:tc>
        <w:tc>
          <w:tcPr>
            <w:tcW w:w="1484" w:type="dxa"/>
            <w:gridSpan w:val="2"/>
          </w:tcPr>
          <w:p w14:paraId="787C92E4" w14:textId="77777777" w:rsidR="001F6DCB" w:rsidRDefault="001F6DCB" w:rsidP="00AB4BDB">
            <w:pPr>
              <w:pStyle w:val="TAL"/>
              <w:rPr>
                <w:rFonts w:cs="Arial"/>
                <w:noProof/>
                <w:szCs w:val="18"/>
              </w:rPr>
            </w:pPr>
          </w:p>
        </w:tc>
      </w:tr>
      <w:tr w:rsidR="001F6DCB" w14:paraId="3305D0B8" w14:textId="77777777" w:rsidTr="00AB4BDB">
        <w:trPr>
          <w:gridAfter w:val="1"/>
          <w:wAfter w:w="33" w:type="dxa"/>
          <w:jc w:val="center"/>
        </w:trPr>
        <w:tc>
          <w:tcPr>
            <w:tcW w:w="2018" w:type="dxa"/>
            <w:gridSpan w:val="2"/>
          </w:tcPr>
          <w:p w14:paraId="77D58C22" w14:textId="77777777" w:rsidR="001F6DCB" w:rsidRDefault="001F6DCB" w:rsidP="00AB4BDB">
            <w:pPr>
              <w:pStyle w:val="TAL"/>
              <w:rPr>
                <w:noProof/>
              </w:rPr>
            </w:pPr>
            <w:r>
              <w:rPr>
                <w:noProof/>
              </w:rPr>
              <w:t>Guami</w:t>
            </w:r>
          </w:p>
        </w:tc>
        <w:tc>
          <w:tcPr>
            <w:tcW w:w="1976" w:type="dxa"/>
            <w:gridSpan w:val="2"/>
          </w:tcPr>
          <w:p w14:paraId="566DFE5E" w14:textId="77777777" w:rsidR="001F6DCB" w:rsidRDefault="001F6DCB" w:rsidP="00AB4BDB">
            <w:pPr>
              <w:pStyle w:val="TAL"/>
              <w:rPr>
                <w:noProof/>
              </w:rPr>
            </w:pPr>
            <w:r>
              <w:rPr>
                <w:noProof/>
              </w:rPr>
              <w:t>3GPP TS 29.571 [11]</w:t>
            </w:r>
          </w:p>
        </w:tc>
        <w:tc>
          <w:tcPr>
            <w:tcW w:w="3870" w:type="dxa"/>
            <w:gridSpan w:val="2"/>
          </w:tcPr>
          <w:p w14:paraId="54C44C77" w14:textId="77777777" w:rsidR="001F6DCB" w:rsidRDefault="001F6DCB" w:rsidP="00AB4BDB">
            <w:pPr>
              <w:pStyle w:val="TAL"/>
              <w:rPr>
                <w:rFonts w:cs="Arial"/>
                <w:noProof/>
                <w:szCs w:val="18"/>
              </w:rPr>
            </w:pPr>
            <w:r>
              <w:rPr>
                <w:lang w:eastAsia="zh-CN"/>
              </w:rPr>
              <w:t>Globally Unique AMF Identifier</w:t>
            </w:r>
          </w:p>
        </w:tc>
        <w:tc>
          <w:tcPr>
            <w:tcW w:w="1484" w:type="dxa"/>
            <w:gridSpan w:val="2"/>
          </w:tcPr>
          <w:p w14:paraId="09B655CA" w14:textId="77777777" w:rsidR="001F6DCB" w:rsidRDefault="001F6DCB" w:rsidP="00AB4BDB">
            <w:pPr>
              <w:pStyle w:val="TAL"/>
              <w:rPr>
                <w:rFonts w:cs="Arial"/>
                <w:noProof/>
                <w:szCs w:val="18"/>
              </w:rPr>
            </w:pPr>
          </w:p>
        </w:tc>
      </w:tr>
      <w:tr w:rsidR="001F6DCB" w14:paraId="56497846" w14:textId="77777777" w:rsidTr="00AB4BDB">
        <w:trPr>
          <w:gridAfter w:val="1"/>
          <w:wAfter w:w="33" w:type="dxa"/>
          <w:jc w:val="center"/>
        </w:trPr>
        <w:tc>
          <w:tcPr>
            <w:tcW w:w="2018" w:type="dxa"/>
            <w:gridSpan w:val="2"/>
          </w:tcPr>
          <w:p w14:paraId="0124EE60" w14:textId="77777777" w:rsidR="001F6DCB" w:rsidRDefault="001F6DCB" w:rsidP="00AB4BDB">
            <w:pPr>
              <w:pStyle w:val="TAL"/>
              <w:rPr>
                <w:noProof/>
              </w:rPr>
            </w:pPr>
            <w:r>
              <w:rPr>
                <w:noProof/>
              </w:rPr>
              <w:t>IpAddr</w:t>
            </w:r>
          </w:p>
        </w:tc>
        <w:tc>
          <w:tcPr>
            <w:tcW w:w="1976" w:type="dxa"/>
            <w:gridSpan w:val="2"/>
          </w:tcPr>
          <w:p w14:paraId="00D98FF4" w14:textId="77777777" w:rsidR="001F6DCB" w:rsidRDefault="001F6DCB" w:rsidP="00AB4BDB">
            <w:pPr>
              <w:pStyle w:val="TAL"/>
              <w:rPr>
                <w:noProof/>
              </w:rPr>
            </w:pPr>
            <w:r>
              <w:rPr>
                <w:noProof/>
              </w:rPr>
              <w:t>3GPP TS 29.571 [11]</w:t>
            </w:r>
          </w:p>
        </w:tc>
        <w:tc>
          <w:tcPr>
            <w:tcW w:w="3870" w:type="dxa"/>
            <w:gridSpan w:val="2"/>
          </w:tcPr>
          <w:p w14:paraId="35742429" w14:textId="77777777" w:rsidR="001F6DCB" w:rsidRDefault="001F6DCB" w:rsidP="00AB4BDB">
            <w:pPr>
              <w:pStyle w:val="TAL"/>
              <w:rPr>
                <w:lang w:eastAsia="zh-CN"/>
              </w:rPr>
            </w:pPr>
            <w:r>
              <w:rPr>
                <w:lang w:eastAsia="zh-CN"/>
              </w:rPr>
              <w:t>UE IP address.</w:t>
            </w:r>
          </w:p>
        </w:tc>
        <w:tc>
          <w:tcPr>
            <w:tcW w:w="1484" w:type="dxa"/>
            <w:gridSpan w:val="2"/>
          </w:tcPr>
          <w:p w14:paraId="439C17CA" w14:textId="77777777" w:rsidR="001F6DCB" w:rsidRDefault="001F6DCB" w:rsidP="00AB4BDB">
            <w:pPr>
              <w:pStyle w:val="TAL"/>
              <w:rPr>
                <w:rFonts w:cs="Arial"/>
                <w:noProof/>
                <w:szCs w:val="18"/>
              </w:rPr>
            </w:pPr>
            <w:r w:rsidRPr="00D21B15">
              <w:rPr>
                <w:rFonts w:cs="Arial"/>
                <w:noProof/>
                <w:szCs w:val="18"/>
              </w:rPr>
              <w:t>Dispersion</w:t>
            </w:r>
          </w:p>
        </w:tc>
      </w:tr>
      <w:tr w:rsidR="001F6DCB" w14:paraId="6684EBF3" w14:textId="77777777" w:rsidTr="00AB4BDB">
        <w:trPr>
          <w:gridAfter w:val="1"/>
          <w:wAfter w:w="33" w:type="dxa"/>
          <w:jc w:val="center"/>
        </w:trPr>
        <w:tc>
          <w:tcPr>
            <w:tcW w:w="2018" w:type="dxa"/>
            <w:gridSpan w:val="2"/>
          </w:tcPr>
          <w:p w14:paraId="5B97F1BD" w14:textId="77777777" w:rsidR="001F6DCB" w:rsidRDefault="001F6DCB" w:rsidP="00AB4BDB">
            <w:pPr>
              <w:pStyle w:val="TAL"/>
              <w:rPr>
                <w:noProof/>
              </w:rPr>
            </w:pPr>
            <w:r>
              <w:rPr>
                <w:noProof/>
              </w:rPr>
              <w:t>Ipv4Addr</w:t>
            </w:r>
          </w:p>
        </w:tc>
        <w:tc>
          <w:tcPr>
            <w:tcW w:w="1976" w:type="dxa"/>
            <w:gridSpan w:val="2"/>
          </w:tcPr>
          <w:p w14:paraId="6F21D778" w14:textId="77777777" w:rsidR="001F6DCB" w:rsidRDefault="001F6DCB" w:rsidP="00AB4BDB">
            <w:pPr>
              <w:pStyle w:val="TAL"/>
              <w:rPr>
                <w:noProof/>
              </w:rPr>
            </w:pPr>
            <w:r>
              <w:rPr>
                <w:noProof/>
              </w:rPr>
              <w:t>3GPP TS 29.571 [11]</w:t>
            </w:r>
          </w:p>
        </w:tc>
        <w:tc>
          <w:tcPr>
            <w:tcW w:w="3870" w:type="dxa"/>
            <w:gridSpan w:val="2"/>
          </w:tcPr>
          <w:p w14:paraId="00540172" w14:textId="77777777" w:rsidR="001F6DCB" w:rsidRDefault="001F6DCB" w:rsidP="00AB4BDB">
            <w:pPr>
              <w:pStyle w:val="TAL"/>
              <w:rPr>
                <w:rFonts w:cs="Arial"/>
                <w:noProof/>
                <w:szCs w:val="18"/>
              </w:rPr>
            </w:pPr>
          </w:p>
        </w:tc>
        <w:tc>
          <w:tcPr>
            <w:tcW w:w="1484" w:type="dxa"/>
            <w:gridSpan w:val="2"/>
          </w:tcPr>
          <w:p w14:paraId="31C826CA" w14:textId="77777777" w:rsidR="001F6DCB" w:rsidRDefault="001F6DCB" w:rsidP="00AB4BDB">
            <w:pPr>
              <w:pStyle w:val="TAL"/>
              <w:rPr>
                <w:rFonts w:cs="Arial"/>
                <w:noProof/>
                <w:szCs w:val="18"/>
              </w:rPr>
            </w:pPr>
          </w:p>
        </w:tc>
      </w:tr>
      <w:tr w:rsidR="001F6DCB" w14:paraId="44368436" w14:textId="77777777" w:rsidTr="00AB4BDB">
        <w:trPr>
          <w:gridAfter w:val="1"/>
          <w:wAfter w:w="33" w:type="dxa"/>
          <w:jc w:val="center"/>
        </w:trPr>
        <w:tc>
          <w:tcPr>
            <w:tcW w:w="2018" w:type="dxa"/>
            <w:gridSpan w:val="2"/>
          </w:tcPr>
          <w:p w14:paraId="145CA5F7" w14:textId="77777777" w:rsidR="001F6DCB" w:rsidRDefault="001F6DCB" w:rsidP="00AB4BDB">
            <w:pPr>
              <w:pStyle w:val="TAL"/>
              <w:rPr>
                <w:noProof/>
              </w:rPr>
            </w:pPr>
            <w:r>
              <w:rPr>
                <w:noProof/>
              </w:rPr>
              <w:t>Ipv6Addr</w:t>
            </w:r>
          </w:p>
        </w:tc>
        <w:tc>
          <w:tcPr>
            <w:tcW w:w="1976" w:type="dxa"/>
            <w:gridSpan w:val="2"/>
          </w:tcPr>
          <w:p w14:paraId="4157C2A8" w14:textId="77777777" w:rsidR="001F6DCB" w:rsidRDefault="001F6DCB" w:rsidP="00AB4BDB">
            <w:pPr>
              <w:pStyle w:val="TAL"/>
              <w:rPr>
                <w:noProof/>
              </w:rPr>
            </w:pPr>
            <w:r>
              <w:rPr>
                <w:noProof/>
              </w:rPr>
              <w:t>3GPP TS 29.571 [11]</w:t>
            </w:r>
          </w:p>
        </w:tc>
        <w:tc>
          <w:tcPr>
            <w:tcW w:w="3870" w:type="dxa"/>
            <w:gridSpan w:val="2"/>
          </w:tcPr>
          <w:p w14:paraId="5ED37D46" w14:textId="77777777" w:rsidR="001F6DCB" w:rsidRDefault="001F6DCB" w:rsidP="00AB4BDB">
            <w:pPr>
              <w:pStyle w:val="TAL"/>
              <w:rPr>
                <w:rFonts w:cs="Arial"/>
                <w:noProof/>
                <w:szCs w:val="18"/>
              </w:rPr>
            </w:pPr>
          </w:p>
        </w:tc>
        <w:tc>
          <w:tcPr>
            <w:tcW w:w="1484" w:type="dxa"/>
            <w:gridSpan w:val="2"/>
          </w:tcPr>
          <w:p w14:paraId="7279C2E3" w14:textId="77777777" w:rsidR="001F6DCB" w:rsidRDefault="001F6DCB" w:rsidP="00AB4BDB">
            <w:pPr>
              <w:pStyle w:val="TAL"/>
              <w:rPr>
                <w:rFonts w:cs="Arial"/>
                <w:noProof/>
                <w:szCs w:val="18"/>
              </w:rPr>
            </w:pPr>
          </w:p>
        </w:tc>
      </w:tr>
      <w:tr w:rsidR="001F6DCB" w14:paraId="003EFBC3" w14:textId="77777777" w:rsidTr="00AB4BDB">
        <w:trPr>
          <w:gridAfter w:val="1"/>
          <w:wAfter w:w="33" w:type="dxa"/>
          <w:jc w:val="center"/>
        </w:trPr>
        <w:tc>
          <w:tcPr>
            <w:tcW w:w="2018" w:type="dxa"/>
            <w:gridSpan w:val="2"/>
          </w:tcPr>
          <w:p w14:paraId="7A7AEE4B" w14:textId="77777777" w:rsidR="001F6DCB" w:rsidRDefault="001F6DCB" w:rsidP="00AB4BDB">
            <w:pPr>
              <w:pStyle w:val="TAL"/>
              <w:rPr>
                <w:noProof/>
              </w:rPr>
            </w:pPr>
            <w:r>
              <w:rPr>
                <w:noProof/>
              </w:rPr>
              <w:t>Ipv6Prefix</w:t>
            </w:r>
          </w:p>
        </w:tc>
        <w:tc>
          <w:tcPr>
            <w:tcW w:w="1976" w:type="dxa"/>
            <w:gridSpan w:val="2"/>
          </w:tcPr>
          <w:p w14:paraId="5914BBEA" w14:textId="77777777" w:rsidR="001F6DCB" w:rsidRDefault="001F6DCB" w:rsidP="00AB4BDB">
            <w:pPr>
              <w:pStyle w:val="TAL"/>
              <w:rPr>
                <w:noProof/>
              </w:rPr>
            </w:pPr>
            <w:r>
              <w:rPr>
                <w:noProof/>
              </w:rPr>
              <w:t>3GPP TS 29.571 [11]</w:t>
            </w:r>
          </w:p>
        </w:tc>
        <w:tc>
          <w:tcPr>
            <w:tcW w:w="3870" w:type="dxa"/>
            <w:gridSpan w:val="2"/>
          </w:tcPr>
          <w:p w14:paraId="0B79E5D7" w14:textId="77777777" w:rsidR="001F6DCB" w:rsidRDefault="001F6DCB" w:rsidP="00AB4BDB">
            <w:pPr>
              <w:pStyle w:val="TAL"/>
              <w:rPr>
                <w:rFonts w:cs="Arial"/>
                <w:noProof/>
                <w:szCs w:val="18"/>
              </w:rPr>
            </w:pPr>
          </w:p>
        </w:tc>
        <w:tc>
          <w:tcPr>
            <w:tcW w:w="1484" w:type="dxa"/>
            <w:gridSpan w:val="2"/>
          </w:tcPr>
          <w:p w14:paraId="5E7316CF" w14:textId="77777777" w:rsidR="001F6DCB" w:rsidRDefault="001F6DCB" w:rsidP="00AB4BDB">
            <w:pPr>
              <w:pStyle w:val="TAL"/>
              <w:rPr>
                <w:rFonts w:cs="Arial"/>
                <w:noProof/>
                <w:szCs w:val="18"/>
              </w:rPr>
            </w:pPr>
          </w:p>
        </w:tc>
      </w:tr>
      <w:tr w:rsidR="001F6DCB" w14:paraId="237C109F" w14:textId="77777777" w:rsidTr="00AB4BDB">
        <w:trPr>
          <w:gridAfter w:val="1"/>
          <w:wAfter w:w="33" w:type="dxa"/>
          <w:jc w:val="center"/>
        </w:trPr>
        <w:tc>
          <w:tcPr>
            <w:tcW w:w="2018" w:type="dxa"/>
            <w:gridSpan w:val="2"/>
          </w:tcPr>
          <w:p w14:paraId="0B4D2549" w14:textId="77777777" w:rsidR="001F6DCB" w:rsidRDefault="001F6DCB" w:rsidP="00AB4BDB">
            <w:pPr>
              <w:pStyle w:val="TAL"/>
              <w:rPr>
                <w:noProof/>
              </w:rPr>
            </w:pPr>
            <w:r>
              <w:t>MacAddr48</w:t>
            </w:r>
          </w:p>
        </w:tc>
        <w:tc>
          <w:tcPr>
            <w:tcW w:w="1976" w:type="dxa"/>
            <w:gridSpan w:val="2"/>
          </w:tcPr>
          <w:p w14:paraId="299C12E7" w14:textId="77777777" w:rsidR="001F6DCB" w:rsidRDefault="001F6DCB" w:rsidP="00AB4BDB">
            <w:pPr>
              <w:pStyle w:val="TAL"/>
              <w:rPr>
                <w:noProof/>
              </w:rPr>
            </w:pPr>
            <w:r>
              <w:t>3GPP TS 29.571 [11]</w:t>
            </w:r>
          </w:p>
        </w:tc>
        <w:tc>
          <w:tcPr>
            <w:tcW w:w="3870" w:type="dxa"/>
            <w:gridSpan w:val="2"/>
          </w:tcPr>
          <w:p w14:paraId="638DDE4E" w14:textId="77777777" w:rsidR="001F6DCB" w:rsidRDefault="001F6DCB" w:rsidP="00AB4BDB">
            <w:pPr>
              <w:pStyle w:val="TAL"/>
              <w:rPr>
                <w:rFonts w:cs="Arial"/>
                <w:noProof/>
                <w:szCs w:val="18"/>
              </w:rPr>
            </w:pPr>
            <w:r>
              <w:rPr>
                <w:rFonts w:cs="Arial"/>
                <w:szCs w:val="18"/>
              </w:rPr>
              <w:t>MAC Address.</w:t>
            </w:r>
          </w:p>
        </w:tc>
        <w:tc>
          <w:tcPr>
            <w:tcW w:w="1484" w:type="dxa"/>
            <w:gridSpan w:val="2"/>
          </w:tcPr>
          <w:p w14:paraId="54964258" w14:textId="77777777" w:rsidR="001F6DCB" w:rsidRDefault="001F6DCB" w:rsidP="00AB4BDB">
            <w:pPr>
              <w:pStyle w:val="TAL"/>
              <w:rPr>
                <w:rFonts w:cs="Arial"/>
                <w:noProof/>
                <w:szCs w:val="18"/>
              </w:rPr>
            </w:pPr>
          </w:p>
        </w:tc>
      </w:tr>
      <w:tr w:rsidR="001F6DCB" w14:paraId="4BF830CB" w14:textId="77777777" w:rsidTr="00AB4BDB">
        <w:trPr>
          <w:gridAfter w:val="1"/>
          <w:wAfter w:w="33" w:type="dxa"/>
          <w:jc w:val="center"/>
        </w:trPr>
        <w:tc>
          <w:tcPr>
            <w:tcW w:w="2018" w:type="dxa"/>
            <w:gridSpan w:val="2"/>
          </w:tcPr>
          <w:p w14:paraId="699677C1" w14:textId="77777777" w:rsidR="001F6DCB" w:rsidRDefault="001F6DCB" w:rsidP="00AB4BDB">
            <w:pPr>
              <w:pStyle w:val="TAL"/>
            </w:pPr>
            <w:proofErr w:type="spellStart"/>
            <w:r w:rsidRPr="003F76A1">
              <w:t>MutingExceptionInstructions</w:t>
            </w:r>
            <w:proofErr w:type="spellEnd"/>
          </w:p>
        </w:tc>
        <w:tc>
          <w:tcPr>
            <w:tcW w:w="1976" w:type="dxa"/>
            <w:gridSpan w:val="2"/>
          </w:tcPr>
          <w:p w14:paraId="4C7D18B4" w14:textId="77777777" w:rsidR="001F6DCB" w:rsidRDefault="001F6DCB" w:rsidP="00AB4BDB">
            <w:pPr>
              <w:pStyle w:val="TAL"/>
            </w:pPr>
            <w:r w:rsidRPr="002F5B6B">
              <w:t>3GPP TS 29.571 [1</w:t>
            </w:r>
            <w:r>
              <w:t>1</w:t>
            </w:r>
            <w:r w:rsidRPr="002F5B6B">
              <w:t>]</w:t>
            </w:r>
          </w:p>
        </w:tc>
        <w:tc>
          <w:tcPr>
            <w:tcW w:w="3870" w:type="dxa"/>
            <w:gridSpan w:val="2"/>
          </w:tcPr>
          <w:p w14:paraId="76299950" w14:textId="77777777" w:rsidR="001F6DCB" w:rsidRDefault="001F6DCB" w:rsidP="00AB4BDB">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84" w:type="dxa"/>
            <w:gridSpan w:val="2"/>
          </w:tcPr>
          <w:p w14:paraId="34EB8FCB" w14:textId="77777777" w:rsidR="001F6DCB" w:rsidRDefault="001F6DCB" w:rsidP="00AB4BDB">
            <w:pPr>
              <w:pStyle w:val="TAL"/>
              <w:rPr>
                <w:rFonts w:cs="Arial"/>
                <w:noProof/>
                <w:szCs w:val="18"/>
              </w:rPr>
            </w:pPr>
            <w:proofErr w:type="spellStart"/>
            <w:r>
              <w:t>EnhDataMgmt</w:t>
            </w:r>
            <w:proofErr w:type="spellEnd"/>
          </w:p>
        </w:tc>
      </w:tr>
      <w:tr w:rsidR="001F6DCB" w14:paraId="1E1F519B" w14:textId="77777777" w:rsidTr="00AB4BDB">
        <w:trPr>
          <w:gridAfter w:val="1"/>
          <w:wAfter w:w="33" w:type="dxa"/>
          <w:jc w:val="center"/>
        </w:trPr>
        <w:tc>
          <w:tcPr>
            <w:tcW w:w="2018" w:type="dxa"/>
            <w:gridSpan w:val="2"/>
          </w:tcPr>
          <w:p w14:paraId="0B74B19E" w14:textId="77777777" w:rsidR="001F6DCB" w:rsidRDefault="001F6DCB" w:rsidP="00AB4BDB">
            <w:pPr>
              <w:pStyle w:val="TAL"/>
            </w:pPr>
            <w:proofErr w:type="spellStart"/>
            <w:r>
              <w:t>MutingNotificationsSettings</w:t>
            </w:r>
            <w:proofErr w:type="spellEnd"/>
          </w:p>
        </w:tc>
        <w:tc>
          <w:tcPr>
            <w:tcW w:w="1976" w:type="dxa"/>
            <w:gridSpan w:val="2"/>
          </w:tcPr>
          <w:p w14:paraId="16CEB405" w14:textId="77777777" w:rsidR="001F6DCB" w:rsidRDefault="001F6DCB" w:rsidP="00AB4BDB">
            <w:pPr>
              <w:pStyle w:val="TAL"/>
            </w:pPr>
            <w:r w:rsidRPr="002F5B6B">
              <w:t>3GPP TS 29.571 [1</w:t>
            </w:r>
            <w:r>
              <w:t>1</w:t>
            </w:r>
            <w:r w:rsidRPr="002F5B6B">
              <w:t>]</w:t>
            </w:r>
          </w:p>
        </w:tc>
        <w:tc>
          <w:tcPr>
            <w:tcW w:w="3870" w:type="dxa"/>
            <w:gridSpan w:val="2"/>
          </w:tcPr>
          <w:p w14:paraId="12DCF172" w14:textId="77777777" w:rsidR="001F6DCB" w:rsidRDefault="001F6DCB" w:rsidP="00AB4BDB">
            <w:pPr>
              <w:pStyle w:val="TAL"/>
              <w:rPr>
                <w:rFonts w:cs="Arial"/>
                <w:szCs w:val="18"/>
              </w:rPr>
            </w:pPr>
            <w:r>
              <w:t>Contains setting related to the muting of notifications.</w:t>
            </w:r>
          </w:p>
        </w:tc>
        <w:tc>
          <w:tcPr>
            <w:tcW w:w="1484" w:type="dxa"/>
            <w:gridSpan w:val="2"/>
          </w:tcPr>
          <w:p w14:paraId="41275CC9" w14:textId="77777777" w:rsidR="001F6DCB" w:rsidRDefault="001F6DCB" w:rsidP="00AB4BDB">
            <w:pPr>
              <w:pStyle w:val="TAL"/>
              <w:rPr>
                <w:rFonts w:cs="Arial"/>
                <w:noProof/>
                <w:szCs w:val="18"/>
              </w:rPr>
            </w:pPr>
            <w:proofErr w:type="spellStart"/>
            <w:r>
              <w:t>EnhDataMgmt</w:t>
            </w:r>
            <w:proofErr w:type="spellEnd"/>
          </w:p>
        </w:tc>
      </w:tr>
      <w:tr w:rsidR="001F6DCB" w14:paraId="095CC53A" w14:textId="77777777" w:rsidTr="00AB4BDB">
        <w:trPr>
          <w:gridAfter w:val="1"/>
          <w:wAfter w:w="33" w:type="dxa"/>
          <w:jc w:val="center"/>
        </w:trPr>
        <w:tc>
          <w:tcPr>
            <w:tcW w:w="2018" w:type="dxa"/>
            <w:gridSpan w:val="2"/>
          </w:tcPr>
          <w:p w14:paraId="328A5ED5" w14:textId="77777777" w:rsidR="001F6DCB" w:rsidRDefault="001F6DCB" w:rsidP="00AB4BDB">
            <w:pPr>
              <w:pStyle w:val="TAL"/>
              <w:rPr>
                <w:lang w:eastAsia="zh-CN"/>
              </w:rPr>
            </w:pPr>
            <w:proofErr w:type="spellStart"/>
            <w:r>
              <w:t>NfInstanceId</w:t>
            </w:r>
            <w:proofErr w:type="spellEnd"/>
          </w:p>
        </w:tc>
        <w:tc>
          <w:tcPr>
            <w:tcW w:w="1976" w:type="dxa"/>
            <w:gridSpan w:val="2"/>
          </w:tcPr>
          <w:p w14:paraId="0164DBB6" w14:textId="77777777" w:rsidR="001F6DCB" w:rsidRDefault="001F6DCB" w:rsidP="00AB4BDB">
            <w:pPr>
              <w:pStyle w:val="TAL"/>
            </w:pPr>
            <w:r>
              <w:t>3GPP TS 29.571 [11]</w:t>
            </w:r>
          </w:p>
        </w:tc>
        <w:tc>
          <w:tcPr>
            <w:tcW w:w="3870" w:type="dxa"/>
            <w:gridSpan w:val="2"/>
          </w:tcPr>
          <w:p w14:paraId="154D8FCA" w14:textId="77777777" w:rsidR="001F6DCB" w:rsidRDefault="001F6DCB" w:rsidP="00AB4BDB">
            <w:pPr>
              <w:pStyle w:val="TAL"/>
              <w:rPr>
                <w:rFonts w:cs="Arial"/>
                <w:szCs w:val="18"/>
                <w:lang w:eastAsia="zh-CN"/>
              </w:rPr>
            </w:pPr>
            <w:r>
              <w:rPr>
                <w:rFonts w:cs="Arial"/>
                <w:szCs w:val="18"/>
              </w:rPr>
              <w:t>Instance identity of the Network Function</w:t>
            </w:r>
          </w:p>
        </w:tc>
        <w:tc>
          <w:tcPr>
            <w:tcW w:w="1484" w:type="dxa"/>
            <w:gridSpan w:val="2"/>
          </w:tcPr>
          <w:p w14:paraId="5B91F47A" w14:textId="77777777" w:rsidR="001F6DCB" w:rsidRDefault="001F6DCB" w:rsidP="00AB4BDB">
            <w:pPr>
              <w:pStyle w:val="TAL"/>
              <w:rPr>
                <w:rFonts w:cs="Arial"/>
                <w:noProof/>
                <w:szCs w:val="18"/>
                <w:lang w:eastAsia="zh-CN"/>
              </w:rPr>
            </w:pPr>
            <w:r>
              <w:rPr>
                <w:rFonts w:cs="Arial"/>
                <w:noProof/>
                <w:szCs w:val="18"/>
              </w:rPr>
              <w:t>UPEAS</w:t>
            </w:r>
          </w:p>
        </w:tc>
      </w:tr>
      <w:tr w:rsidR="001F6DCB" w14:paraId="3CFB6C0F" w14:textId="77777777" w:rsidTr="00AB4BDB">
        <w:trPr>
          <w:gridAfter w:val="1"/>
          <w:wAfter w:w="33" w:type="dxa"/>
          <w:jc w:val="center"/>
        </w:trPr>
        <w:tc>
          <w:tcPr>
            <w:tcW w:w="2018" w:type="dxa"/>
            <w:gridSpan w:val="2"/>
          </w:tcPr>
          <w:p w14:paraId="4706F638" w14:textId="77777777" w:rsidR="001F6DCB" w:rsidRDefault="001F6DCB" w:rsidP="00AB4BDB">
            <w:pPr>
              <w:pStyle w:val="TAL"/>
            </w:pPr>
            <w:proofErr w:type="spellStart"/>
            <w:r>
              <w:rPr>
                <w:rFonts w:hint="eastAsia"/>
                <w:lang w:eastAsia="zh-CN"/>
              </w:rPr>
              <w:t>N</w:t>
            </w:r>
            <w:r>
              <w:rPr>
                <w:lang w:eastAsia="zh-CN"/>
              </w:rPr>
              <w:t>otificationFlag</w:t>
            </w:r>
            <w:proofErr w:type="spellEnd"/>
          </w:p>
        </w:tc>
        <w:tc>
          <w:tcPr>
            <w:tcW w:w="1976" w:type="dxa"/>
            <w:gridSpan w:val="2"/>
          </w:tcPr>
          <w:p w14:paraId="7120AC5D" w14:textId="77777777" w:rsidR="001F6DCB" w:rsidRDefault="001F6DCB" w:rsidP="00AB4BDB">
            <w:pPr>
              <w:pStyle w:val="TAL"/>
            </w:pPr>
            <w:r>
              <w:t>3GPP TS 29.571 [11]</w:t>
            </w:r>
          </w:p>
        </w:tc>
        <w:tc>
          <w:tcPr>
            <w:tcW w:w="3870" w:type="dxa"/>
            <w:gridSpan w:val="2"/>
          </w:tcPr>
          <w:p w14:paraId="0D816CD1" w14:textId="77777777" w:rsidR="001F6DCB" w:rsidRDefault="001F6DCB" w:rsidP="00AB4BDB">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3938394F" w14:textId="77777777" w:rsidR="001F6DCB" w:rsidRDefault="001F6DCB" w:rsidP="00AB4BD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F6DCB" w14:paraId="19370AA0" w14:textId="77777777" w:rsidTr="00AB4BDB">
        <w:trPr>
          <w:gridAfter w:val="1"/>
          <w:wAfter w:w="33" w:type="dxa"/>
          <w:jc w:val="center"/>
        </w:trPr>
        <w:tc>
          <w:tcPr>
            <w:tcW w:w="2018" w:type="dxa"/>
            <w:gridSpan w:val="2"/>
          </w:tcPr>
          <w:p w14:paraId="146D458E" w14:textId="77777777" w:rsidR="001F6DCB" w:rsidRDefault="001F6DCB" w:rsidP="00AB4BDB">
            <w:pPr>
              <w:pStyle w:val="TAL"/>
              <w:rPr>
                <w:lang w:eastAsia="zh-CN"/>
              </w:rPr>
            </w:pPr>
            <w:proofErr w:type="spellStart"/>
            <w:r>
              <w:t>PartitioningCriteria</w:t>
            </w:r>
            <w:proofErr w:type="spellEnd"/>
          </w:p>
        </w:tc>
        <w:tc>
          <w:tcPr>
            <w:tcW w:w="1976" w:type="dxa"/>
            <w:gridSpan w:val="2"/>
          </w:tcPr>
          <w:p w14:paraId="3F1224B7" w14:textId="77777777" w:rsidR="001F6DCB" w:rsidRDefault="001F6DCB" w:rsidP="00AB4BDB">
            <w:pPr>
              <w:pStyle w:val="TAL"/>
            </w:pPr>
            <w:r>
              <w:rPr>
                <w:noProof/>
              </w:rPr>
              <w:t>3GPP TS 29.571 [11]</w:t>
            </w:r>
          </w:p>
        </w:tc>
        <w:tc>
          <w:tcPr>
            <w:tcW w:w="3870" w:type="dxa"/>
            <w:gridSpan w:val="2"/>
          </w:tcPr>
          <w:p w14:paraId="361748F0" w14:textId="77777777" w:rsidR="001F6DCB" w:rsidRDefault="001F6DCB" w:rsidP="00AB4BDB">
            <w:pPr>
              <w:pStyle w:val="TAL"/>
              <w:rPr>
                <w:rFonts w:cs="Arial"/>
                <w:szCs w:val="18"/>
                <w:lang w:eastAsia="zh-CN"/>
              </w:rPr>
            </w:pPr>
            <w:r>
              <w:rPr>
                <w:rFonts w:cs="Arial"/>
                <w:szCs w:val="18"/>
              </w:rPr>
              <w:t>Used to partition UEs before applying sampling.</w:t>
            </w:r>
          </w:p>
        </w:tc>
        <w:tc>
          <w:tcPr>
            <w:tcW w:w="1484" w:type="dxa"/>
            <w:gridSpan w:val="2"/>
          </w:tcPr>
          <w:p w14:paraId="3655EB77" w14:textId="77777777" w:rsidR="001F6DCB" w:rsidRDefault="001F6DCB" w:rsidP="00AB4BDB">
            <w:pPr>
              <w:pStyle w:val="TAL"/>
              <w:rPr>
                <w:rFonts w:cs="Arial"/>
                <w:noProof/>
                <w:szCs w:val="18"/>
                <w:lang w:eastAsia="zh-CN"/>
              </w:rPr>
            </w:pPr>
            <w:r>
              <w:rPr>
                <w:rFonts w:cs="Arial"/>
                <w:noProof/>
                <w:szCs w:val="18"/>
              </w:rPr>
              <w:t>EneNA</w:t>
            </w:r>
          </w:p>
        </w:tc>
      </w:tr>
      <w:tr w:rsidR="001F6DCB" w14:paraId="31CB97DD" w14:textId="77777777" w:rsidTr="00AB4BDB">
        <w:trPr>
          <w:gridAfter w:val="1"/>
          <w:wAfter w:w="33" w:type="dxa"/>
          <w:jc w:val="center"/>
        </w:trPr>
        <w:tc>
          <w:tcPr>
            <w:tcW w:w="2018" w:type="dxa"/>
            <w:gridSpan w:val="2"/>
          </w:tcPr>
          <w:p w14:paraId="6F9F6028" w14:textId="77777777" w:rsidR="001F6DCB" w:rsidRDefault="001F6DCB" w:rsidP="00AB4BDB">
            <w:pPr>
              <w:pStyle w:val="TAL"/>
              <w:rPr>
                <w:noProof/>
              </w:rPr>
            </w:pPr>
            <w:r>
              <w:rPr>
                <w:noProof/>
              </w:rPr>
              <w:t>PduSessionId</w:t>
            </w:r>
          </w:p>
        </w:tc>
        <w:tc>
          <w:tcPr>
            <w:tcW w:w="1976" w:type="dxa"/>
            <w:gridSpan w:val="2"/>
          </w:tcPr>
          <w:p w14:paraId="5038DC09" w14:textId="77777777" w:rsidR="001F6DCB" w:rsidRDefault="001F6DCB" w:rsidP="00AB4BDB">
            <w:pPr>
              <w:pStyle w:val="TAL"/>
              <w:rPr>
                <w:noProof/>
              </w:rPr>
            </w:pPr>
            <w:r>
              <w:rPr>
                <w:noProof/>
              </w:rPr>
              <w:t>3GPP TS 29.571 [11]</w:t>
            </w:r>
          </w:p>
        </w:tc>
        <w:tc>
          <w:tcPr>
            <w:tcW w:w="3870" w:type="dxa"/>
            <w:gridSpan w:val="2"/>
          </w:tcPr>
          <w:p w14:paraId="305E28B3" w14:textId="77777777" w:rsidR="001F6DCB" w:rsidRDefault="001F6DCB" w:rsidP="00AB4BDB">
            <w:pPr>
              <w:pStyle w:val="TAL"/>
              <w:rPr>
                <w:rFonts w:cs="Arial"/>
                <w:noProof/>
                <w:szCs w:val="18"/>
              </w:rPr>
            </w:pPr>
          </w:p>
        </w:tc>
        <w:tc>
          <w:tcPr>
            <w:tcW w:w="1484" w:type="dxa"/>
            <w:gridSpan w:val="2"/>
          </w:tcPr>
          <w:p w14:paraId="274C364B" w14:textId="77777777" w:rsidR="001F6DCB" w:rsidRDefault="001F6DCB" w:rsidP="00AB4BDB">
            <w:pPr>
              <w:pStyle w:val="TAL"/>
              <w:rPr>
                <w:rFonts w:cs="Arial"/>
                <w:noProof/>
                <w:szCs w:val="18"/>
              </w:rPr>
            </w:pPr>
          </w:p>
        </w:tc>
      </w:tr>
      <w:tr w:rsidR="001F6DCB" w14:paraId="26AADB28" w14:textId="77777777" w:rsidTr="00AB4BDB">
        <w:trPr>
          <w:gridAfter w:val="1"/>
          <w:wAfter w:w="33" w:type="dxa"/>
          <w:jc w:val="center"/>
        </w:trPr>
        <w:tc>
          <w:tcPr>
            <w:tcW w:w="2018" w:type="dxa"/>
            <w:gridSpan w:val="2"/>
          </w:tcPr>
          <w:p w14:paraId="6A8DD119" w14:textId="77777777" w:rsidR="001F6DCB" w:rsidRDefault="001F6DCB" w:rsidP="00AB4BDB">
            <w:pPr>
              <w:pStyle w:val="TAL"/>
              <w:rPr>
                <w:noProof/>
              </w:rPr>
            </w:pPr>
            <w:r>
              <w:rPr>
                <w:noProof/>
              </w:rPr>
              <w:t>PduSessionType</w:t>
            </w:r>
          </w:p>
        </w:tc>
        <w:tc>
          <w:tcPr>
            <w:tcW w:w="1976" w:type="dxa"/>
            <w:gridSpan w:val="2"/>
          </w:tcPr>
          <w:p w14:paraId="5D9BA7CA" w14:textId="77777777" w:rsidR="001F6DCB" w:rsidRDefault="001F6DCB" w:rsidP="00AB4BDB">
            <w:pPr>
              <w:pStyle w:val="TAL"/>
              <w:rPr>
                <w:noProof/>
              </w:rPr>
            </w:pPr>
            <w:r>
              <w:rPr>
                <w:noProof/>
              </w:rPr>
              <w:t>3GPP TS 29.571 [11]</w:t>
            </w:r>
          </w:p>
        </w:tc>
        <w:tc>
          <w:tcPr>
            <w:tcW w:w="3870" w:type="dxa"/>
            <w:gridSpan w:val="2"/>
          </w:tcPr>
          <w:p w14:paraId="3780C5F4" w14:textId="77777777" w:rsidR="001F6DCB" w:rsidRDefault="001F6DCB" w:rsidP="00AB4BDB">
            <w:pPr>
              <w:pStyle w:val="TAL"/>
              <w:rPr>
                <w:rFonts w:cs="Arial"/>
                <w:noProof/>
                <w:szCs w:val="18"/>
              </w:rPr>
            </w:pPr>
            <w:r>
              <w:rPr>
                <w:rFonts w:cs="Arial"/>
                <w:noProof/>
                <w:szCs w:val="18"/>
              </w:rPr>
              <w:t>PDU session type.</w:t>
            </w:r>
          </w:p>
        </w:tc>
        <w:tc>
          <w:tcPr>
            <w:tcW w:w="1484" w:type="dxa"/>
            <w:gridSpan w:val="2"/>
          </w:tcPr>
          <w:p w14:paraId="6236E5C0" w14:textId="77777777" w:rsidR="001F6DCB" w:rsidRDefault="001F6DCB" w:rsidP="00AB4BDB">
            <w:pPr>
              <w:pStyle w:val="TAL"/>
            </w:pPr>
            <w:proofErr w:type="spellStart"/>
            <w:r>
              <w:t>PduSessionStatus</w:t>
            </w:r>
            <w:proofErr w:type="spellEnd"/>
          </w:p>
          <w:p w14:paraId="6F18D4DB" w14:textId="77777777" w:rsidR="001F6DCB" w:rsidRDefault="001F6DCB" w:rsidP="00AB4BDB">
            <w:pPr>
              <w:pStyle w:val="TAL"/>
              <w:rPr>
                <w:rFonts w:cs="Arial"/>
                <w:noProof/>
                <w:szCs w:val="18"/>
              </w:rPr>
            </w:pPr>
            <w:r>
              <w:rPr>
                <w:rFonts w:cs="Arial"/>
                <w:noProof/>
                <w:szCs w:val="18"/>
              </w:rPr>
              <w:t>PduSessionInfo</w:t>
            </w:r>
          </w:p>
        </w:tc>
      </w:tr>
      <w:tr w:rsidR="001F6DCB" w14:paraId="138E87FF" w14:textId="77777777" w:rsidTr="001F6DCB">
        <w:trPr>
          <w:gridAfter w:val="1"/>
          <w:wAfter w:w="33" w:type="dxa"/>
          <w:jc w:val="center"/>
          <w:ins w:id="56" w:author="Ericsson_Maria Liang" w:date="2023-08-11T00:51:00Z"/>
        </w:trPr>
        <w:tc>
          <w:tcPr>
            <w:tcW w:w="2018" w:type="dxa"/>
            <w:gridSpan w:val="2"/>
            <w:tcBorders>
              <w:top w:val="single" w:sz="6" w:space="0" w:color="auto"/>
              <w:left w:val="single" w:sz="6" w:space="0" w:color="auto"/>
              <w:bottom w:val="single" w:sz="6" w:space="0" w:color="auto"/>
              <w:right w:val="single" w:sz="6" w:space="0" w:color="auto"/>
            </w:tcBorders>
          </w:tcPr>
          <w:p w14:paraId="41F96453" w14:textId="77777777" w:rsidR="001F6DCB" w:rsidRDefault="001F6DCB" w:rsidP="00AB4BDB">
            <w:pPr>
              <w:pStyle w:val="TAL"/>
              <w:rPr>
                <w:ins w:id="57" w:author="Ericsson_Maria Liang" w:date="2023-08-11T00:51:00Z"/>
                <w:noProof/>
              </w:rPr>
            </w:pPr>
            <w:ins w:id="58" w:author="Ericsson_Maria Liang" w:date="2023-08-11T00:51:00Z">
              <w:r>
                <w:rPr>
                  <w:noProof/>
                </w:rPr>
                <w:t>PduSesTrafficReq</w:t>
              </w:r>
            </w:ins>
          </w:p>
        </w:tc>
        <w:tc>
          <w:tcPr>
            <w:tcW w:w="1976" w:type="dxa"/>
            <w:gridSpan w:val="2"/>
            <w:tcBorders>
              <w:top w:val="single" w:sz="6" w:space="0" w:color="auto"/>
              <w:left w:val="single" w:sz="6" w:space="0" w:color="auto"/>
              <w:bottom w:val="single" w:sz="6" w:space="0" w:color="auto"/>
              <w:right w:val="single" w:sz="6" w:space="0" w:color="auto"/>
            </w:tcBorders>
          </w:tcPr>
          <w:p w14:paraId="178A8EA2" w14:textId="0D28AA93" w:rsidR="001F6DCB" w:rsidRDefault="00B82874" w:rsidP="00AB4BDB">
            <w:pPr>
              <w:pStyle w:val="TAL"/>
              <w:rPr>
                <w:ins w:id="59" w:author="Ericsson_Maria Liang" w:date="2023-08-11T00:51:00Z"/>
                <w:noProof/>
              </w:rPr>
            </w:pPr>
            <w:ins w:id="60" w:author="Ericsson_Maria Liang" w:date="2023-08-11T00:58:00Z">
              <w:r>
                <w:rPr>
                  <w:noProof/>
                </w:rPr>
                <w:t>3GPP TS 29.520 [27]</w:t>
              </w:r>
            </w:ins>
          </w:p>
        </w:tc>
        <w:tc>
          <w:tcPr>
            <w:tcW w:w="3870" w:type="dxa"/>
            <w:gridSpan w:val="2"/>
            <w:tcBorders>
              <w:top w:val="single" w:sz="6" w:space="0" w:color="auto"/>
              <w:left w:val="single" w:sz="6" w:space="0" w:color="auto"/>
              <w:bottom w:val="single" w:sz="6" w:space="0" w:color="auto"/>
              <w:right w:val="single" w:sz="6" w:space="0" w:color="auto"/>
            </w:tcBorders>
          </w:tcPr>
          <w:p w14:paraId="398EA575" w14:textId="77777777" w:rsidR="001F6DCB" w:rsidRPr="001F6DCB" w:rsidRDefault="001F6DCB" w:rsidP="00AB4BDB">
            <w:pPr>
              <w:pStyle w:val="TAL"/>
              <w:rPr>
                <w:ins w:id="61" w:author="Ericsson_Maria Liang" w:date="2023-08-11T00:51:00Z"/>
                <w:rFonts w:cs="Arial"/>
                <w:noProof/>
                <w:szCs w:val="18"/>
              </w:rPr>
            </w:pPr>
            <w:ins w:id="62" w:author="Ericsson_Maria Liang" w:date="2023-08-11T00:51:00Z">
              <w:r w:rsidRPr="001F6DCB">
                <w:rPr>
                  <w:rFonts w:cs="Arial"/>
                  <w:noProof/>
                  <w:szCs w:val="18"/>
                </w:rPr>
                <w:t>Represents PDU Session traffic analytics requirement.</w:t>
              </w:r>
            </w:ins>
          </w:p>
        </w:tc>
        <w:tc>
          <w:tcPr>
            <w:tcW w:w="1484" w:type="dxa"/>
            <w:gridSpan w:val="2"/>
            <w:tcBorders>
              <w:top w:val="single" w:sz="6" w:space="0" w:color="auto"/>
              <w:left w:val="single" w:sz="6" w:space="0" w:color="auto"/>
              <w:bottom w:val="single" w:sz="6" w:space="0" w:color="auto"/>
              <w:right w:val="single" w:sz="6" w:space="0" w:color="auto"/>
            </w:tcBorders>
          </w:tcPr>
          <w:p w14:paraId="306E53B8" w14:textId="77777777" w:rsidR="001F6DCB" w:rsidRPr="001F6DCB" w:rsidRDefault="001F6DCB" w:rsidP="00AB4BDB">
            <w:pPr>
              <w:pStyle w:val="TAL"/>
              <w:rPr>
                <w:ins w:id="63" w:author="Ericsson_Maria Liang" w:date="2023-08-11T00:51:00Z"/>
              </w:rPr>
            </w:pPr>
            <w:proofErr w:type="spellStart"/>
            <w:ins w:id="64" w:author="Ericsson_Maria Liang" w:date="2023-08-11T00:51:00Z">
              <w:r>
                <w:t>PduSesTraffic</w:t>
              </w:r>
              <w:proofErr w:type="spellEnd"/>
            </w:ins>
          </w:p>
        </w:tc>
      </w:tr>
      <w:tr w:rsidR="001F6DCB" w14:paraId="4F6CB72A" w14:textId="77777777" w:rsidTr="00AB4BDB">
        <w:trPr>
          <w:gridAfter w:val="1"/>
          <w:wAfter w:w="33" w:type="dxa"/>
          <w:jc w:val="center"/>
        </w:trPr>
        <w:tc>
          <w:tcPr>
            <w:tcW w:w="2018" w:type="dxa"/>
            <w:gridSpan w:val="2"/>
          </w:tcPr>
          <w:p w14:paraId="03A66247" w14:textId="77777777" w:rsidR="001F6DCB" w:rsidRDefault="001F6DCB" w:rsidP="00AB4BDB">
            <w:pPr>
              <w:pStyle w:val="TAL"/>
              <w:rPr>
                <w:noProof/>
              </w:rPr>
            </w:pPr>
            <w:r>
              <w:rPr>
                <w:noProof/>
              </w:rPr>
              <w:t>PlmnIdNid</w:t>
            </w:r>
          </w:p>
        </w:tc>
        <w:tc>
          <w:tcPr>
            <w:tcW w:w="1976" w:type="dxa"/>
            <w:gridSpan w:val="2"/>
          </w:tcPr>
          <w:p w14:paraId="211501FB" w14:textId="77777777" w:rsidR="001F6DCB" w:rsidRDefault="001F6DCB" w:rsidP="00AB4BDB">
            <w:pPr>
              <w:pStyle w:val="TAL"/>
              <w:rPr>
                <w:noProof/>
              </w:rPr>
            </w:pPr>
            <w:r>
              <w:rPr>
                <w:noProof/>
              </w:rPr>
              <w:t>3GPP TS 29.571 [11]</w:t>
            </w:r>
          </w:p>
        </w:tc>
        <w:tc>
          <w:tcPr>
            <w:tcW w:w="3870" w:type="dxa"/>
            <w:gridSpan w:val="2"/>
          </w:tcPr>
          <w:p w14:paraId="3DF9B8E6" w14:textId="77777777" w:rsidR="001F6DCB" w:rsidRDefault="001F6DCB" w:rsidP="00AB4BDB">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30372AAB" w14:textId="77777777" w:rsidR="001F6DCB" w:rsidRDefault="001F6DCB" w:rsidP="00AB4BDB">
            <w:pPr>
              <w:pStyle w:val="TAL"/>
              <w:rPr>
                <w:rFonts w:cs="Arial"/>
                <w:noProof/>
                <w:szCs w:val="18"/>
              </w:rPr>
            </w:pPr>
          </w:p>
        </w:tc>
      </w:tr>
      <w:tr w:rsidR="001F6DCB" w14:paraId="5CB1E5CF" w14:textId="77777777" w:rsidTr="00AB4BDB">
        <w:trPr>
          <w:gridAfter w:val="1"/>
          <w:wAfter w:w="33" w:type="dxa"/>
          <w:jc w:val="center"/>
        </w:trPr>
        <w:tc>
          <w:tcPr>
            <w:tcW w:w="2018" w:type="dxa"/>
            <w:gridSpan w:val="2"/>
          </w:tcPr>
          <w:p w14:paraId="18BBA652" w14:textId="77777777" w:rsidR="001F6DCB" w:rsidRDefault="001F6DCB" w:rsidP="00AB4BDB">
            <w:pPr>
              <w:pStyle w:val="TAL"/>
              <w:rPr>
                <w:noProof/>
              </w:rPr>
            </w:pPr>
            <w:proofErr w:type="spellStart"/>
            <w:r>
              <w:t>ProblemDetails</w:t>
            </w:r>
            <w:proofErr w:type="spellEnd"/>
          </w:p>
        </w:tc>
        <w:tc>
          <w:tcPr>
            <w:tcW w:w="1976" w:type="dxa"/>
            <w:gridSpan w:val="2"/>
          </w:tcPr>
          <w:p w14:paraId="71E84604" w14:textId="77777777" w:rsidR="001F6DCB" w:rsidRDefault="001F6DCB" w:rsidP="00AB4BDB">
            <w:pPr>
              <w:pStyle w:val="TAL"/>
              <w:rPr>
                <w:noProof/>
              </w:rPr>
            </w:pPr>
            <w:r>
              <w:rPr>
                <w:noProof/>
              </w:rPr>
              <w:t>3GPP TS 29.571 [11]</w:t>
            </w:r>
          </w:p>
        </w:tc>
        <w:tc>
          <w:tcPr>
            <w:tcW w:w="3870" w:type="dxa"/>
            <w:gridSpan w:val="2"/>
          </w:tcPr>
          <w:p w14:paraId="76D30A6D" w14:textId="77777777" w:rsidR="001F6DCB" w:rsidRDefault="001F6DCB" w:rsidP="00AB4BDB">
            <w:pPr>
              <w:pStyle w:val="TAL"/>
              <w:rPr>
                <w:rFonts w:cs="Arial"/>
                <w:noProof/>
                <w:szCs w:val="18"/>
              </w:rPr>
            </w:pPr>
          </w:p>
        </w:tc>
        <w:tc>
          <w:tcPr>
            <w:tcW w:w="1484" w:type="dxa"/>
            <w:gridSpan w:val="2"/>
          </w:tcPr>
          <w:p w14:paraId="1943E4EC" w14:textId="77777777" w:rsidR="001F6DCB" w:rsidRDefault="001F6DCB" w:rsidP="00AB4BDB">
            <w:pPr>
              <w:pStyle w:val="TAL"/>
              <w:rPr>
                <w:rFonts w:cs="Arial"/>
                <w:noProof/>
                <w:szCs w:val="18"/>
              </w:rPr>
            </w:pPr>
          </w:p>
        </w:tc>
      </w:tr>
      <w:tr w:rsidR="001F6DCB" w14:paraId="1646E740" w14:textId="77777777" w:rsidTr="00AB4BDB">
        <w:trPr>
          <w:gridAfter w:val="1"/>
          <w:wAfter w:w="33" w:type="dxa"/>
          <w:jc w:val="center"/>
        </w:trPr>
        <w:tc>
          <w:tcPr>
            <w:tcW w:w="2018" w:type="dxa"/>
            <w:gridSpan w:val="2"/>
          </w:tcPr>
          <w:p w14:paraId="2FCA1941" w14:textId="77777777" w:rsidR="001F6DCB" w:rsidRDefault="001F6DCB" w:rsidP="00AB4BDB">
            <w:pPr>
              <w:pStyle w:val="TAL"/>
            </w:pPr>
            <w:r>
              <w:rPr>
                <w:noProof/>
              </w:rPr>
              <w:t>Qfi</w:t>
            </w:r>
          </w:p>
        </w:tc>
        <w:tc>
          <w:tcPr>
            <w:tcW w:w="1976" w:type="dxa"/>
            <w:gridSpan w:val="2"/>
          </w:tcPr>
          <w:p w14:paraId="7737B165" w14:textId="77777777" w:rsidR="001F6DCB" w:rsidRDefault="001F6DCB" w:rsidP="00AB4BDB">
            <w:pPr>
              <w:pStyle w:val="TAL"/>
              <w:rPr>
                <w:noProof/>
              </w:rPr>
            </w:pPr>
            <w:r>
              <w:rPr>
                <w:noProof/>
              </w:rPr>
              <w:t>3GPP TS 29.571 [11]</w:t>
            </w:r>
          </w:p>
        </w:tc>
        <w:tc>
          <w:tcPr>
            <w:tcW w:w="3870" w:type="dxa"/>
            <w:gridSpan w:val="2"/>
          </w:tcPr>
          <w:p w14:paraId="2E9D6747" w14:textId="77777777" w:rsidR="001F6DCB" w:rsidRDefault="001F6DCB" w:rsidP="00AB4BDB">
            <w:pPr>
              <w:pStyle w:val="TAL"/>
              <w:rPr>
                <w:rFonts w:cs="Arial"/>
                <w:noProof/>
                <w:szCs w:val="18"/>
              </w:rPr>
            </w:pPr>
            <w:r>
              <w:rPr>
                <w:rFonts w:cs="Arial"/>
                <w:noProof/>
                <w:szCs w:val="18"/>
              </w:rPr>
              <w:t>QoS flow identifier.</w:t>
            </w:r>
          </w:p>
        </w:tc>
        <w:tc>
          <w:tcPr>
            <w:tcW w:w="1484" w:type="dxa"/>
            <w:gridSpan w:val="2"/>
          </w:tcPr>
          <w:p w14:paraId="678FE4BC" w14:textId="77777777" w:rsidR="001F6DCB" w:rsidRDefault="001F6DCB" w:rsidP="00AB4BDB">
            <w:pPr>
              <w:pStyle w:val="TAL"/>
              <w:rPr>
                <w:rFonts w:cs="Arial"/>
                <w:noProof/>
                <w:szCs w:val="18"/>
              </w:rPr>
            </w:pPr>
            <w:r>
              <w:rPr>
                <w:rFonts w:cs="Arial"/>
                <w:noProof/>
                <w:szCs w:val="18"/>
              </w:rPr>
              <w:t>QfiAllocation</w:t>
            </w:r>
          </w:p>
        </w:tc>
      </w:tr>
      <w:tr w:rsidR="001F6DCB" w14:paraId="29DA37E8" w14:textId="77777777" w:rsidTr="00AB4BDB">
        <w:trPr>
          <w:gridAfter w:val="1"/>
          <w:wAfter w:w="33" w:type="dxa"/>
          <w:jc w:val="center"/>
        </w:trPr>
        <w:tc>
          <w:tcPr>
            <w:tcW w:w="2018" w:type="dxa"/>
            <w:gridSpan w:val="2"/>
          </w:tcPr>
          <w:p w14:paraId="39224BC1" w14:textId="77777777" w:rsidR="001F6DCB" w:rsidRDefault="001F6DCB" w:rsidP="00AB4BDB">
            <w:pPr>
              <w:pStyle w:val="TAL"/>
              <w:rPr>
                <w:noProof/>
              </w:rPr>
            </w:pPr>
            <w:proofErr w:type="spellStart"/>
            <w:r>
              <w:rPr>
                <w:rFonts w:hint="eastAsia"/>
                <w:lang w:eastAsia="zh-CN"/>
              </w:rPr>
              <w:t>R</w:t>
            </w:r>
            <w:r>
              <w:rPr>
                <w:lang w:eastAsia="zh-CN"/>
              </w:rPr>
              <w:t>atType</w:t>
            </w:r>
            <w:proofErr w:type="spellEnd"/>
          </w:p>
        </w:tc>
        <w:tc>
          <w:tcPr>
            <w:tcW w:w="1976" w:type="dxa"/>
            <w:gridSpan w:val="2"/>
          </w:tcPr>
          <w:p w14:paraId="73C10C38" w14:textId="77777777" w:rsidR="001F6DCB" w:rsidRDefault="001F6DCB" w:rsidP="00AB4BDB">
            <w:pPr>
              <w:pStyle w:val="TAL"/>
              <w:rPr>
                <w:noProof/>
              </w:rPr>
            </w:pPr>
            <w:r>
              <w:rPr>
                <w:noProof/>
              </w:rPr>
              <w:t>3GPP TS 29.571 [11]</w:t>
            </w:r>
          </w:p>
        </w:tc>
        <w:tc>
          <w:tcPr>
            <w:tcW w:w="3870" w:type="dxa"/>
            <w:gridSpan w:val="2"/>
          </w:tcPr>
          <w:p w14:paraId="4FFEA9C4" w14:textId="77777777" w:rsidR="001F6DCB" w:rsidRDefault="001F6DCB" w:rsidP="00AB4BDB">
            <w:pPr>
              <w:pStyle w:val="TAL"/>
              <w:rPr>
                <w:rFonts w:cs="Arial"/>
                <w:noProof/>
                <w:szCs w:val="18"/>
              </w:rPr>
            </w:pPr>
          </w:p>
        </w:tc>
        <w:tc>
          <w:tcPr>
            <w:tcW w:w="1484" w:type="dxa"/>
            <w:gridSpan w:val="2"/>
          </w:tcPr>
          <w:p w14:paraId="77C3B3EB" w14:textId="77777777" w:rsidR="001F6DCB" w:rsidRDefault="001F6DCB" w:rsidP="00AB4BDB">
            <w:pPr>
              <w:pStyle w:val="TAL"/>
              <w:rPr>
                <w:rFonts w:cs="Arial"/>
                <w:noProof/>
                <w:szCs w:val="18"/>
              </w:rPr>
            </w:pPr>
          </w:p>
        </w:tc>
      </w:tr>
      <w:tr w:rsidR="001F6DCB" w14:paraId="1EFA4329" w14:textId="77777777" w:rsidTr="00AB4BDB">
        <w:trPr>
          <w:gridAfter w:val="1"/>
          <w:wAfter w:w="33" w:type="dxa"/>
          <w:jc w:val="center"/>
        </w:trPr>
        <w:tc>
          <w:tcPr>
            <w:tcW w:w="2018" w:type="dxa"/>
            <w:gridSpan w:val="2"/>
          </w:tcPr>
          <w:p w14:paraId="339F8ABC" w14:textId="77777777" w:rsidR="001F6DCB" w:rsidRDefault="001F6DCB" w:rsidP="00AB4BDB">
            <w:pPr>
              <w:pStyle w:val="TAL"/>
            </w:pPr>
            <w:proofErr w:type="spellStart"/>
            <w:r>
              <w:t>RedirectResponse</w:t>
            </w:r>
            <w:proofErr w:type="spellEnd"/>
          </w:p>
        </w:tc>
        <w:tc>
          <w:tcPr>
            <w:tcW w:w="1976" w:type="dxa"/>
            <w:gridSpan w:val="2"/>
          </w:tcPr>
          <w:p w14:paraId="0A9A24C5" w14:textId="77777777" w:rsidR="001F6DCB" w:rsidRDefault="001F6DCB" w:rsidP="00AB4BDB">
            <w:pPr>
              <w:pStyle w:val="TAL"/>
              <w:rPr>
                <w:noProof/>
              </w:rPr>
            </w:pPr>
            <w:r>
              <w:t>3GPP TS 29.571 [11]</w:t>
            </w:r>
          </w:p>
        </w:tc>
        <w:tc>
          <w:tcPr>
            <w:tcW w:w="3870" w:type="dxa"/>
            <w:gridSpan w:val="2"/>
          </w:tcPr>
          <w:p w14:paraId="56813E35" w14:textId="77777777" w:rsidR="001F6DCB" w:rsidRDefault="001F6DCB" w:rsidP="00AB4BDB">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373C4A46" w14:textId="77777777" w:rsidR="001F6DCB" w:rsidRDefault="001F6DCB" w:rsidP="00AB4BDB">
            <w:pPr>
              <w:pStyle w:val="TAL"/>
              <w:rPr>
                <w:rFonts w:cs="Arial"/>
                <w:noProof/>
                <w:szCs w:val="18"/>
              </w:rPr>
            </w:pPr>
            <w:r>
              <w:rPr>
                <w:rFonts w:cs="Arial"/>
                <w:szCs w:val="18"/>
              </w:rPr>
              <w:t>ES3XX</w:t>
            </w:r>
          </w:p>
        </w:tc>
      </w:tr>
      <w:tr w:rsidR="001F6DCB" w14:paraId="17249DD5" w14:textId="77777777" w:rsidTr="00AB4BDB">
        <w:trPr>
          <w:gridAfter w:val="1"/>
          <w:wAfter w:w="33" w:type="dxa"/>
          <w:jc w:val="center"/>
        </w:trPr>
        <w:tc>
          <w:tcPr>
            <w:tcW w:w="2018" w:type="dxa"/>
            <w:gridSpan w:val="2"/>
          </w:tcPr>
          <w:p w14:paraId="01EF4CAC" w14:textId="77777777" w:rsidR="001F6DCB" w:rsidRDefault="001F6DCB" w:rsidP="00AB4BDB">
            <w:pPr>
              <w:pStyle w:val="TAL"/>
            </w:pPr>
            <w:bookmarkStart w:id="65" w:name="_Hlk521601386"/>
            <w:proofErr w:type="spellStart"/>
            <w:r>
              <w:t>RouteToLocation</w:t>
            </w:r>
            <w:proofErr w:type="spellEnd"/>
          </w:p>
        </w:tc>
        <w:tc>
          <w:tcPr>
            <w:tcW w:w="1976" w:type="dxa"/>
            <w:gridSpan w:val="2"/>
          </w:tcPr>
          <w:p w14:paraId="545D0E9E" w14:textId="77777777" w:rsidR="001F6DCB" w:rsidRDefault="001F6DCB" w:rsidP="00AB4BDB">
            <w:pPr>
              <w:pStyle w:val="TAL"/>
              <w:rPr>
                <w:noProof/>
              </w:rPr>
            </w:pPr>
            <w:r>
              <w:t>3GPP TS 29.571 [11]</w:t>
            </w:r>
          </w:p>
        </w:tc>
        <w:tc>
          <w:tcPr>
            <w:tcW w:w="3870" w:type="dxa"/>
            <w:gridSpan w:val="2"/>
          </w:tcPr>
          <w:p w14:paraId="11069CB8" w14:textId="77777777" w:rsidR="001F6DCB" w:rsidRDefault="001F6DCB" w:rsidP="00AB4BDB">
            <w:pPr>
              <w:pStyle w:val="TAL"/>
              <w:rPr>
                <w:rFonts w:cs="Arial"/>
                <w:noProof/>
                <w:szCs w:val="18"/>
              </w:rPr>
            </w:pPr>
            <w:r>
              <w:rPr>
                <w:rFonts w:cs="Arial"/>
                <w:szCs w:val="18"/>
              </w:rPr>
              <w:t>A traffic route to/from an DNAI</w:t>
            </w:r>
          </w:p>
        </w:tc>
        <w:tc>
          <w:tcPr>
            <w:tcW w:w="1484" w:type="dxa"/>
            <w:gridSpan w:val="2"/>
          </w:tcPr>
          <w:p w14:paraId="45B6F6BE" w14:textId="77777777" w:rsidR="001F6DCB" w:rsidRDefault="001F6DCB" w:rsidP="00AB4BDB">
            <w:pPr>
              <w:pStyle w:val="TAL"/>
              <w:rPr>
                <w:rFonts w:cs="Arial"/>
                <w:noProof/>
                <w:szCs w:val="18"/>
              </w:rPr>
            </w:pPr>
          </w:p>
        </w:tc>
      </w:tr>
      <w:tr w:rsidR="001F6DCB" w14:paraId="283EE521" w14:textId="77777777" w:rsidTr="00AB4BDB">
        <w:trPr>
          <w:gridAfter w:val="1"/>
          <w:wAfter w:w="33" w:type="dxa"/>
          <w:jc w:val="center"/>
        </w:trPr>
        <w:tc>
          <w:tcPr>
            <w:tcW w:w="2018" w:type="dxa"/>
            <w:gridSpan w:val="2"/>
          </w:tcPr>
          <w:p w14:paraId="72C7C0CE" w14:textId="77777777" w:rsidR="001F6DCB" w:rsidRDefault="001F6DCB" w:rsidP="00AB4BDB">
            <w:pPr>
              <w:pStyle w:val="TAL"/>
            </w:pPr>
            <w:proofErr w:type="spellStart"/>
            <w:r>
              <w:t>SamplingRatio</w:t>
            </w:r>
            <w:proofErr w:type="spellEnd"/>
          </w:p>
        </w:tc>
        <w:tc>
          <w:tcPr>
            <w:tcW w:w="1976" w:type="dxa"/>
            <w:gridSpan w:val="2"/>
          </w:tcPr>
          <w:p w14:paraId="743C8329" w14:textId="77777777" w:rsidR="001F6DCB" w:rsidRDefault="001F6DCB" w:rsidP="00AB4BDB">
            <w:pPr>
              <w:pStyle w:val="TAL"/>
            </w:pPr>
            <w:r>
              <w:rPr>
                <w:noProof/>
              </w:rPr>
              <w:t>3GPP TS 29.571 [11]</w:t>
            </w:r>
          </w:p>
        </w:tc>
        <w:tc>
          <w:tcPr>
            <w:tcW w:w="3870" w:type="dxa"/>
            <w:gridSpan w:val="2"/>
          </w:tcPr>
          <w:p w14:paraId="5080C47D" w14:textId="77777777" w:rsidR="001F6DCB" w:rsidRDefault="001F6DCB" w:rsidP="00AB4BDB">
            <w:pPr>
              <w:pStyle w:val="TAL"/>
              <w:rPr>
                <w:rFonts w:cs="Arial"/>
                <w:szCs w:val="18"/>
              </w:rPr>
            </w:pPr>
            <w:r>
              <w:t>Sampling Ratio.</w:t>
            </w:r>
          </w:p>
        </w:tc>
        <w:tc>
          <w:tcPr>
            <w:tcW w:w="1484" w:type="dxa"/>
            <w:gridSpan w:val="2"/>
          </w:tcPr>
          <w:p w14:paraId="76FECE57" w14:textId="77777777" w:rsidR="001F6DCB" w:rsidRDefault="001F6DCB" w:rsidP="00AB4BDB">
            <w:pPr>
              <w:pStyle w:val="TAL"/>
              <w:rPr>
                <w:rFonts w:cs="Arial"/>
                <w:noProof/>
                <w:szCs w:val="18"/>
              </w:rPr>
            </w:pPr>
          </w:p>
        </w:tc>
      </w:tr>
      <w:bookmarkEnd w:id="65"/>
      <w:tr w:rsidR="001F6DCB" w14:paraId="1B40489C" w14:textId="77777777" w:rsidTr="00AB4BDB">
        <w:trPr>
          <w:gridAfter w:val="1"/>
          <w:wAfter w:w="33" w:type="dxa"/>
          <w:jc w:val="center"/>
        </w:trPr>
        <w:tc>
          <w:tcPr>
            <w:tcW w:w="2018" w:type="dxa"/>
            <w:gridSpan w:val="2"/>
          </w:tcPr>
          <w:p w14:paraId="0FE8F0D8" w14:textId="77777777" w:rsidR="001F6DCB" w:rsidRDefault="001F6DCB" w:rsidP="00AB4BDB">
            <w:pPr>
              <w:pStyle w:val="TAL"/>
            </w:pPr>
            <w:proofErr w:type="spellStart"/>
            <w:r w:rsidRPr="003107D3">
              <w:t>SatelliteBackhaulCategory</w:t>
            </w:r>
            <w:proofErr w:type="spellEnd"/>
          </w:p>
        </w:tc>
        <w:tc>
          <w:tcPr>
            <w:tcW w:w="1976" w:type="dxa"/>
            <w:gridSpan w:val="2"/>
          </w:tcPr>
          <w:p w14:paraId="766C3760" w14:textId="77777777" w:rsidR="001F6DCB" w:rsidRDefault="001F6DCB" w:rsidP="00AB4BDB">
            <w:pPr>
              <w:pStyle w:val="TAL"/>
              <w:rPr>
                <w:noProof/>
              </w:rPr>
            </w:pPr>
            <w:r w:rsidRPr="003107D3">
              <w:t>3GPP TS 29.571 [11]</w:t>
            </w:r>
          </w:p>
        </w:tc>
        <w:tc>
          <w:tcPr>
            <w:tcW w:w="3870" w:type="dxa"/>
            <w:gridSpan w:val="2"/>
          </w:tcPr>
          <w:p w14:paraId="309564D2" w14:textId="77777777" w:rsidR="001F6DCB" w:rsidRDefault="001F6DCB" w:rsidP="00AB4BDB">
            <w:pPr>
              <w:pStyle w:val="TAL"/>
            </w:pPr>
            <w:r w:rsidRPr="003107D3">
              <w:t>Indicates the satellite backhaul category or non-satellite backhaul.</w:t>
            </w:r>
          </w:p>
        </w:tc>
        <w:tc>
          <w:tcPr>
            <w:tcW w:w="1484" w:type="dxa"/>
            <w:gridSpan w:val="2"/>
          </w:tcPr>
          <w:p w14:paraId="6E49AB5F" w14:textId="77777777" w:rsidR="001F6DCB" w:rsidRDefault="001F6DCB" w:rsidP="00AB4BDB">
            <w:pPr>
              <w:pStyle w:val="TAL"/>
              <w:rPr>
                <w:rFonts w:cs="Arial"/>
                <w:noProof/>
                <w:szCs w:val="18"/>
              </w:rPr>
            </w:pPr>
            <w:proofErr w:type="spellStart"/>
            <w:r>
              <w:t>En</w:t>
            </w:r>
            <w:r w:rsidRPr="003107D3">
              <w:t>SatBackhaulCategoryChg</w:t>
            </w:r>
            <w:proofErr w:type="spellEnd"/>
          </w:p>
        </w:tc>
      </w:tr>
      <w:tr w:rsidR="001F6DCB" w14:paraId="0AD09C49" w14:textId="77777777" w:rsidTr="00AB4BDB">
        <w:trPr>
          <w:gridAfter w:val="1"/>
          <w:wAfter w:w="33" w:type="dxa"/>
          <w:jc w:val="center"/>
        </w:trPr>
        <w:tc>
          <w:tcPr>
            <w:tcW w:w="2018" w:type="dxa"/>
            <w:gridSpan w:val="2"/>
          </w:tcPr>
          <w:p w14:paraId="0C2E4E22" w14:textId="77777777" w:rsidR="001F6DCB" w:rsidRDefault="001F6DCB" w:rsidP="00AB4BDB">
            <w:pPr>
              <w:pStyle w:val="TAL"/>
            </w:pPr>
            <w:proofErr w:type="spellStart"/>
            <w:r>
              <w:t>ServiceName</w:t>
            </w:r>
            <w:proofErr w:type="spellEnd"/>
          </w:p>
        </w:tc>
        <w:tc>
          <w:tcPr>
            <w:tcW w:w="1976" w:type="dxa"/>
            <w:gridSpan w:val="2"/>
          </w:tcPr>
          <w:p w14:paraId="67783070" w14:textId="77777777" w:rsidR="001F6DCB" w:rsidRDefault="001F6DCB" w:rsidP="00AB4BDB">
            <w:pPr>
              <w:pStyle w:val="TAL"/>
              <w:rPr>
                <w:noProof/>
              </w:rPr>
            </w:pPr>
            <w:r>
              <w:rPr>
                <w:noProof/>
              </w:rPr>
              <w:t>3GPP TS 29.510 [12]</w:t>
            </w:r>
          </w:p>
        </w:tc>
        <w:tc>
          <w:tcPr>
            <w:tcW w:w="3870" w:type="dxa"/>
            <w:gridSpan w:val="2"/>
          </w:tcPr>
          <w:p w14:paraId="08E71A79" w14:textId="77777777" w:rsidR="001F6DCB" w:rsidRDefault="001F6DCB" w:rsidP="00AB4BDB">
            <w:pPr>
              <w:pStyle w:val="TAL"/>
            </w:pPr>
            <w:r>
              <w:rPr>
                <w:rFonts w:cs="Arial"/>
                <w:szCs w:val="18"/>
              </w:rPr>
              <w:t>Name of the service instance.</w:t>
            </w:r>
          </w:p>
        </w:tc>
        <w:tc>
          <w:tcPr>
            <w:tcW w:w="1484" w:type="dxa"/>
            <w:gridSpan w:val="2"/>
          </w:tcPr>
          <w:p w14:paraId="24EF4902" w14:textId="77777777" w:rsidR="001F6DCB" w:rsidRDefault="001F6DCB" w:rsidP="00AB4BDB">
            <w:pPr>
              <w:pStyle w:val="TAL"/>
              <w:rPr>
                <w:rFonts w:cs="Arial"/>
                <w:noProof/>
                <w:szCs w:val="18"/>
              </w:rPr>
            </w:pPr>
          </w:p>
        </w:tc>
      </w:tr>
      <w:tr w:rsidR="001F6DCB" w14:paraId="5CA51DCA" w14:textId="77777777" w:rsidTr="00AB4BDB">
        <w:trPr>
          <w:gridAfter w:val="1"/>
          <w:wAfter w:w="33" w:type="dxa"/>
          <w:jc w:val="center"/>
        </w:trPr>
        <w:tc>
          <w:tcPr>
            <w:tcW w:w="2018" w:type="dxa"/>
            <w:gridSpan w:val="2"/>
          </w:tcPr>
          <w:p w14:paraId="000845BC" w14:textId="77777777" w:rsidR="001F6DCB" w:rsidRDefault="001F6DCB" w:rsidP="00AB4BDB">
            <w:pPr>
              <w:pStyle w:val="TAL"/>
            </w:pPr>
            <w:proofErr w:type="spellStart"/>
            <w:r>
              <w:t>Snssai</w:t>
            </w:r>
            <w:proofErr w:type="spellEnd"/>
          </w:p>
        </w:tc>
        <w:tc>
          <w:tcPr>
            <w:tcW w:w="1976" w:type="dxa"/>
            <w:gridSpan w:val="2"/>
          </w:tcPr>
          <w:p w14:paraId="5867ED06" w14:textId="77777777" w:rsidR="001F6DCB" w:rsidRDefault="001F6DCB" w:rsidP="00AB4BD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5FCF412" w14:textId="77777777" w:rsidR="001F6DCB" w:rsidRDefault="001F6DCB" w:rsidP="00AB4BDB">
            <w:pPr>
              <w:pStyle w:val="TAL"/>
              <w:rPr>
                <w:rFonts w:cs="Arial"/>
                <w:szCs w:val="18"/>
              </w:rPr>
            </w:pPr>
            <w:r>
              <w:rPr>
                <w:rFonts w:cs="Arial"/>
                <w:szCs w:val="18"/>
              </w:rPr>
              <w:t>S-NSSAI</w:t>
            </w:r>
          </w:p>
        </w:tc>
        <w:tc>
          <w:tcPr>
            <w:tcW w:w="1484" w:type="dxa"/>
            <w:gridSpan w:val="2"/>
          </w:tcPr>
          <w:p w14:paraId="742C2570" w14:textId="77777777" w:rsidR="001F6DCB" w:rsidRDefault="001F6DCB" w:rsidP="00AB4BDB">
            <w:pPr>
              <w:pStyle w:val="TAL"/>
              <w:rPr>
                <w:rFonts w:cs="Arial"/>
                <w:noProof/>
                <w:szCs w:val="18"/>
              </w:rPr>
            </w:pPr>
            <w:r>
              <w:rPr>
                <w:noProof/>
              </w:rPr>
              <w:t>QfiAllocation</w:t>
            </w:r>
          </w:p>
        </w:tc>
      </w:tr>
      <w:tr w:rsidR="001F6DCB" w14:paraId="2801FB2B" w14:textId="77777777" w:rsidTr="00AB4BDB">
        <w:trPr>
          <w:gridAfter w:val="1"/>
          <w:wAfter w:w="33" w:type="dxa"/>
          <w:jc w:val="center"/>
        </w:trPr>
        <w:tc>
          <w:tcPr>
            <w:tcW w:w="2018" w:type="dxa"/>
            <w:gridSpan w:val="2"/>
          </w:tcPr>
          <w:p w14:paraId="4574C1FF" w14:textId="77777777" w:rsidR="001F6DCB" w:rsidRDefault="001F6DCB" w:rsidP="00AB4BDB">
            <w:pPr>
              <w:pStyle w:val="TAL"/>
            </w:pPr>
            <w:proofErr w:type="spellStart"/>
            <w:r>
              <w:t>SscMode</w:t>
            </w:r>
            <w:proofErr w:type="spellEnd"/>
          </w:p>
        </w:tc>
        <w:tc>
          <w:tcPr>
            <w:tcW w:w="1976" w:type="dxa"/>
            <w:gridSpan w:val="2"/>
          </w:tcPr>
          <w:p w14:paraId="2B4337E4" w14:textId="77777777" w:rsidR="001F6DCB" w:rsidRDefault="001F6DCB" w:rsidP="00AB4BDB">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4CC40104" w14:textId="77777777" w:rsidR="001F6DCB" w:rsidRDefault="001F6DCB" w:rsidP="00AB4BDB">
            <w:pPr>
              <w:pStyle w:val="TAL"/>
              <w:rPr>
                <w:rFonts w:cs="Arial"/>
                <w:szCs w:val="18"/>
              </w:rPr>
            </w:pPr>
            <w:r w:rsidRPr="0027172F">
              <w:rPr>
                <w:rFonts w:cs="Arial"/>
                <w:szCs w:val="18"/>
              </w:rPr>
              <w:t>SSC Mode selected for the PDU Session</w:t>
            </w:r>
            <w:r>
              <w:rPr>
                <w:rFonts w:cs="Arial"/>
                <w:szCs w:val="18"/>
              </w:rPr>
              <w:t>.</w:t>
            </w:r>
          </w:p>
        </w:tc>
        <w:tc>
          <w:tcPr>
            <w:tcW w:w="1484" w:type="dxa"/>
            <w:gridSpan w:val="2"/>
          </w:tcPr>
          <w:p w14:paraId="1667D278" w14:textId="77777777" w:rsidR="001F6DCB" w:rsidRDefault="001F6DCB" w:rsidP="00AB4BDB">
            <w:pPr>
              <w:pStyle w:val="TAL"/>
              <w:rPr>
                <w:noProof/>
              </w:rPr>
            </w:pPr>
            <w:r>
              <w:rPr>
                <w:noProof/>
              </w:rPr>
              <w:t>PduSessionInfo</w:t>
            </w:r>
          </w:p>
        </w:tc>
      </w:tr>
      <w:tr w:rsidR="001F6DCB" w14:paraId="0FCD5DD0" w14:textId="77777777" w:rsidTr="00AB4BDB">
        <w:trPr>
          <w:gridAfter w:val="1"/>
          <w:wAfter w:w="33" w:type="dxa"/>
          <w:jc w:val="center"/>
        </w:trPr>
        <w:tc>
          <w:tcPr>
            <w:tcW w:w="2018" w:type="dxa"/>
            <w:gridSpan w:val="2"/>
          </w:tcPr>
          <w:p w14:paraId="6F0D7596" w14:textId="77777777" w:rsidR="001F6DCB" w:rsidRDefault="001F6DCB" w:rsidP="00AB4BDB">
            <w:pPr>
              <w:pStyle w:val="TAL"/>
              <w:rPr>
                <w:noProof/>
              </w:rPr>
            </w:pPr>
            <w:r>
              <w:rPr>
                <w:noProof/>
              </w:rPr>
              <w:t>Supi</w:t>
            </w:r>
          </w:p>
        </w:tc>
        <w:tc>
          <w:tcPr>
            <w:tcW w:w="1976" w:type="dxa"/>
            <w:gridSpan w:val="2"/>
          </w:tcPr>
          <w:p w14:paraId="7264FAF1" w14:textId="77777777" w:rsidR="001F6DCB" w:rsidRDefault="001F6DCB" w:rsidP="00AB4BDB">
            <w:pPr>
              <w:pStyle w:val="TAL"/>
              <w:rPr>
                <w:noProof/>
              </w:rPr>
            </w:pPr>
            <w:r>
              <w:rPr>
                <w:noProof/>
              </w:rPr>
              <w:t>3GPP TS 29.571 [11]</w:t>
            </w:r>
          </w:p>
        </w:tc>
        <w:tc>
          <w:tcPr>
            <w:tcW w:w="3870" w:type="dxa"/>
            <w:gridSpan w:val="2"/>
          </w:tcPr>
          <w:p w14:paraId="26FBEEB5" w14:textId="77777777" w:rsidR="001F6DCB" w:rsidRDefault="001F6DCB" w:rsidP="00AB4BDB">
            <w:pPr>
              <w:pStyle w:val="TAL"/>
              <w:rPr>
                <w:rFonts w:cs="Arial"/>
                <w:noProof/>
                <w:szCs w:val="18"/>
              </w:rPr>
            </w:pPr>
          </w:p>
        </w:tc>
        <w:tc>
          <w:tcPr>
            <w:tcW w:w="1484" w:type="dxa"/>
            <w:gridSpan w:val="2"/>
          </w:tcPr>
          <w:p w14:paraId="2A0152AC" w14:textId="77777777" w:rsidR="001F6DCB" w:rsidRDefault="001F6DCB" w:rsidP="00AB4BDB">
            <w:pPr>
              <w:pStyle w:val="TAL"/>
              <w:rPr>
                <w:rFonts w:cs="Arial"/>
                <w:noProof/>
                <w:szCs w:val="18"/>
              </w:rPr>
            </w:pPr>
          </w:p>
        </w:tc>
      </w:tr>
      <w:tr w:rsidR="001F6DCB" w14:paraId="7550B277" w14:textId="77777777" w:rsidTr="00AB4BDB">
        <w:trPr>
          <w:gridAfter w:val="1"/>
          <w:wAfter w:w="33" w:type="dxa"/>
          <w:jc w:val="center"/>
        </w:trPr>
        <w:tc>
          <w:tcPr>
            <w:tcW w:w="2018" w:type="dxa"/>
            <w:gridSpan w:val="2"/>
          </w:tcPr>
          <w:p w14:paraId="5494B96C" w14:textId="77777777" w:rsidR="001F6DCB" w:rsidRDefault="001F6DCB" w:rsidP="00AB4BDB">
            <w:pPr>
              <w:pStyle w:val="TAL"/>
              <w:rPr>
                <w:noProof/>
              </w:rPr>
            </w:pPr>
            <w:r>
              <w:rPr>
                <w:noProof/>
                <w:lang w:eastAsia="zh-CN"/>
              </w:rPr>
              <w:t>SupportedFeatures</w:t>
            </w:r>
          </w:p>
        </w:tc>
        <w:tc>
          <w:tcPr>
            <w:tcW w:w="1976" w:type="dxa"/>
            <w:gridSpan w:val="2"/>
          </w:tcPr>
          <w:p w14:paraId="689A3B4D" w14:textId="77777777" w:rsidR="001F6DCB" w:rsidRDefault="001F6DCB" w:rsidP="00AB4BDB">
            <w:pPr>
              <w:pStyle w:val="TAL"/>
              <w:rPr>
                <w:noProof/>
              </w:rPr>
            </w:pPr>
            <w:r>
              <w:rPr>
                <w:noProof/>
              </w:rPr>
              <w:t>3GPP TS 29.571 [11]</w:t>
            </w:r>
          </w:p>
        </w:tc>
        <w:tc>
          <w:tcPr>
            <w:tcW w:w="3870" w:type="dxa"/>
            <w:gridSpan w:val="2"/>
          </w:tcPr>
          <w:p w14:paraId="7FE1D55B" w14:textId="77777777" w:rsidR="001F6DCB" w:rsidRDefault="001F6DCB" w:rsidP="00AB4BD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15C302D7" w14:textId="77777777" w:rsidR="001F6DCB" w:rsidRDefault="001F6DCB" w:rsidP="00AB4BDB">
            <w:pPr>
              <w:pStyle w:val="TAL"/>
              <w:rPr>
                <w:rFonts w:cs="Arial"/>
                <w:noProof/>
                <w:szCs w:val="18"/>
              </w:rPr>
            </w:pPr>
          </w:p>
        </w:tc>
      </w:tr>
      <w:tr w:rsidR="001F6DCB" w14:paraId="3E324043" w14:textId="77777777" w:rsidTr="00AB4BDB">
        <w:trPr>
          <w:gridAfter w:val="1"/>
          <w:wAfter w:w="33" w:type="dxa"/>
          <w:jc w:val="center"/>
        </w:trPr>
        <w:tc>
          <w:tcPr>
            <w:tcW w:w="2018" w:type="dxa"/>
            <w:gridSpan w:val="2"/>
          </w:tcPr>
          <w:p w14:paraId="33DB808F" w14:textId="77777777" w:rsidR="001F6DCB" w:rsidRDefault="001F6DCB" w:rsidP="00AB4BDB">
            <w:pPr>
              <w:pStyle w:val="TAL"/>
              <w:rPr>
                <w:noProof/>
                <w:lang w:eastAsia="zh-CN"/>
              </w:rPr>
            </w:pPr>
            <w:proofErr w:type="spellStart"/>
            <w:r>
              <w:rPr>
                <w:rFonts w:eastAsia="Times New Roman"/>
              </w:rPr>
              <w:t>TimeWindow</w:t>
            </w:r>
            <w:proofErr w:type="spellEnd"/>
          </w:p>
        </w:tc>
        <w:tc>
          <w:tcPr>
            <w:tcW w:w="1976" w:type="dxa"/>
            <w:gridSpan w:val="2"/>
          </w:tcPr>
          <w:p w14:paraId="06DFB536" w14:textId="77777777" w:rsidR="001F6DCB" w:rsidRDefault="001F6DCB" w:rsidP="00AB4BDB">
            <w:pPr>
              <w:pStyle w:val="TAL"/>
              <w:rPr>
                <w:noProof/>
              </w:rPr>
            </w:pPr>
            <w:r>
              <w:rPr>
                <w:noProof/>
              </w:rPr>
              <w:t>3GPP TS 29.122 [24]</w:t>
            </w:r>
          </w:p>
        </w:tc>
        <w:tc>
          <w:tcPr>
            <w:tcW w:w="3870" w:type="dxa"/>
            <w:gridSpan w:val="2"/>
          </w:tcPr>
          <w:p w14:paraId="4F378220" w14:textId="77777777" w:rsidR="001F6DCB" w:rsidRDefault="001F6DCB" w:rsidP="00AB4BDB">
            <w:pPr>
              <w:pStyle w:val="TAL"/>
              <w:rPr>
                <w:rFonts w:cs="Arial"/>
                <w:noProof/>
                <w:szCs w:val="18"/>
              </w:rPr>
            </w:pPr>
            <w:r w:rsidRPr="00C35FD2">
              <w:t>A start time and a stop time of a time window.</w:t>
            </w:r>
          </w:p>
        </w:tc>
        <w:tc>
          <w:tcPr>
            <w:tcW w:w="1484" w:type="dxa"/>
            <w:gridSpan w:val="2"/>
          </w:tcPr>
          <w:p w14:paraId="1F87F798" w14:textId="77777777" w:rsidR="001F6DCB" w:rsidRDefault="001F6DCB" w:rsidP="00AB4BDB">
            <w:pPr>
              <w:pStyle w:val="TAL"/>
              <w:rPr>
                <w:rFonts w:cs="Arial"/>
                <w:noProof/>
                <w:szCs w:val="18"/>
              </w:rPr>
            </w:pPr>
            <w:r w:rsidRPr="00C35FD2">
              <w:rPr>
                <w:rFonts w:cs="Arial"/>
                <w:noProof/>
                <w:szCs w:val="18"/>
                <w:lang w:eastAsia="zh-CN"/>
              </w:rPr>
              <w:t>SMCCE</w:t>
            </w:r>
          </w:p>
        </w:tc>
      </w:tr>
      <w:tr w:rsidR="001F6DCB" w14:paraId="62953C9A" w14:textId="77777777" w:rsidTr="00AB4BDB">
        <w:trPr>
          <w:gridAfter w:val="1"/>
          <w:wAfter w:w="33" w:type="dxa"/>
          <w:jc w:val="center"/>
        </w:trPr>
        <w:tc>
          <w:tcPr>
            <w:tcW w:w="2018" w:type="dxa"/>
            <w:gridSpan w:val="2"/>
          </w:tcPr>
          <w:p w14:paraId="28D80D1A" w14:textId="77777777" w:rsidR="001F6DCB" w:rsidRDefault="001F6DCB" w:rsidP="00AB4BDB">
            <w:pPr>
              <w:pStyle w:val="TAL"/>
              <w:rPr>
                <w:noProof/>
                <w:lang w:eastAsia="zh-CN"/>
              </w:rPr>
            </w:pPr>
            <w:r>
              <w:rPr>
                <w:noProof/>
                <w:lang w:eastAsia="zh-CN"/>
              </w:rPr>
              <w:t>Uinteger</w:t>
            </w:r>
          </w:p>
        </w:tc>
        <w:tc>
          <w:tcPr>
            <w:tcW w:w="1976" w:type="dxa"/>
            <w:gridSpan w:val="2"/>
          </w:tcPr>
          <w:p w14:paraId="037B7238" w14:textId="77777777" w:rsidR="001F6DCB" w:rsidRDefault="001F6DCB" w:rsidP="00AB4BDB">
            <w:pPr>
              <w:pStyle w:val="TAL"/>
              <w:rPr>
                <w:noProof/>
              </w:rPr>
            </w:pPr>
            <w:r>
              <w:rPr>
                <w:noProof/>
              </w:rPr>
              <w:t>3GPP TS 29.571 [11]</w:t>
            </w:r>
          </w:p>
        </w:tc>
        <w:tc>
          <w:tcPr>
            <w:tcW w:w="3870" w:type="dxa"/>
            <w:gridSpan w:val="2"/>
          </w:tcPr>
          <w:p w14:paraId="31D984AB" w14:textId="77777777" w:rsidR="001F6DCB" w:rsidRDefault="001F6DCB" w:rsidP="00AB4BDB">
            <w:pPr>
              <w:pStyle w:val="TAL"/>
              <w:rPr>
                <w:rFonts w:cs="Arial"/>
                <w:noProof/>
                <w:szCs w:val="18"/>
              </w:rPr>
            </w:pPr>
          </w:p>
        </w:tc>
        <w:tc>
          <w:tcPr>
            <w:tcW w:w="1484" w:type="dxa"/>
            <w:gridSpan w:val="2"/>
          </w:tcPr>
          <w:p w14:paraId="00C3620D" w14:textId="77777777" w:rsidR="001F6DCB" w:rsidRDefault="001F6DCB" w:rsidP="00AB4BDB">
            <w:pPr>
              <w:pStyle w:val="TAL"/>
              <w:rPr>
                <w:rFonts w:cs="Arial"/>
                <w:noProof/>
                <w:szCs w:val="18"/>
              </w:rPr>
            </w:pPr>
          </w:p>
        </w:tc>
      </w:tr>
      <w:tr w:rsidR="001F6DCB" w14:paraId="37C73BBC" w14:textId="77777777" w:rsidTr="00AB4BDB">
        <w:trPr>
          <w:gridAfter w:val="1"/>
          <w:wAfter w:w="33" w:type="dxa"/>
          <w:jc w:val="center"/>
        </w:trPr>
        <w:tc>
          <w:tcPr>
            <w:tcW w:w="2018" w:type="dxa"/>
            <w:gridSpan w:val="2"/>
          </w:tcPr>
          <w:p w14:paraId="1242BC69" w14:textId="77777777" w:rsidR="001F6DCB" w:rsidRDefault="001F6DCB" w:rsidP="00AB4BDB">
            <w:pPr>
              <w:pStyle w:val="TAL"/>
              <w:rPr>
                <w:noProof/>
                <w:lang w:eastAsia="zh-CN"/>
              </w:rPr>
            </w:pPr>
            <w:r>
              <w:rPr>
                <w:noProof/>
                <w:lang w:eastAsia="zh-CN"/>
              </w:rPr>
              <w:t>UpfEvent</w:t>
            </w:r>
          </w:p>
        </w:tc>
        <w:tc>
          <w:tcPr>
            <w:tcW w:w="1976" w:type="dxa"/>
            <w:gridSpan w:val="2"/>
          </w:tcPr>
          <w:p w14:paraId="2542CCA2" w14:textId="77777777" w:rsidR="001F6DCB" w:rsidRDefault="001F6DCB" w:rsidP="00AB4BDB">
            <w:pPr>
              <w:pStyle w:val="TAL"/>
              <w:rPr>
                <w:noProof/>
              </w:rPr>
            </w:pPr>
            <w:r>
              <w:rPr>
                <w:noProof/>
              </w:rPr>
              <w:t>3GPP TS 29.564 [26]</w:t>
            </w:r>
          </w:p>
        </w:tc>
        <w:tc>
          <w:tcPr>
            <w:tcW w:w="3870" w:type="dxa"/>
            <w:gridSpan w:val="2"/>
          </w:tcPr>
          <w:p w14:paraId="0EB11714" w14:textId="77777777" w:rsidR="001F6DCB" w:rsidRDefault="001F6DCB" w:rsidP="00AB4BDB">
            <w:pPr>
              <w:pStyle w:val="TAL"/>
              <w:rPr>
                <w:rFonts w:cs="Arial"/>
                <w:noProof/>
                <w:szCs w:val="18"/>
              </w:rPr>
            </w:pPr>
            <w:r>
              <w:rPr>
                <w:rFonts w:cs="Arial"/>
                <w:szCs w:val="18"/>
              </w:rPr>
              <w:t>Contains UPF event information.</w:t>
            </w:r>
          </w:p>
        </w:tc>
        <w:tc>
          <w:tcPr>
            <w:tcW w:w="1484" w:type="dxa"/>
            <w:gridSpan w:val="2"/>
          </w:tcPr>
          <w:p w14:paraId="3ACF24E5" w14:textId="77777777" w:rsidR="001F6DCB" w:rsidRDefault="001F6DCB" w:rsidP="00AB4BDB">
            <w:pPr>
              <w:pStyle w:val="TAL"/>
              <w:rPr>
                <w:rFonts w:cs="Arial"/>
                <w:noProof/>
                <w:szCs w:val="18"/>
              </w:rPr>
            </w:pPr>
            <w:r>
              <w:rPr>
                <w:rFonts w:cs="Arial"/>
                <w:noProof/>
                <w:szCs w:val="18"/>
              </w:rPr>
              <w:t>UPEAS</w:t>
            </w:r>
          </w:p>
        </w:tc>
      </w:tr>
      <w:tr w:rsidR="001F6DCB" w14:paraId="2F40F94A" w14:textId="77777777" w:rsidTr="00AB4BDB">
        <w:trPr>
          <w:gridAfter w:val="1"/>
          <w:wAfter w:w="33" w:type="dxa"/>
          <w:jc w:val="center"/>
        </w:trPr>
        <w:tc>
          <w:tcPr>
            <w:tcW w:w="2018" w:type="dxa"/>
            <w:gridSpan w:val="2"/>
          </w:tcPr>
          <w:p w14:paraId="714B6D44" w14:textId="77777777" w:rsidR="001F6DCB" w:rsidRDefault="001F6DCB" w:rsidP="00AB4BDB">
            <w:pPr>
              <w:pStyle w:val="TAL"/>
              <w:rPr>
                <w:noProof/>
              </w:rPr>
            </w:pPr>
            <w:r>
              <w:rPr>
                <w:noProof/>
              </w:rPr>
              <w:t>Uri</w:t>
            </w:r>
          </w:p>
        </w:tc>
        <w:tc>
          <w:tcPr>
            <w:tcW w:w="1976" w:type="dxa"/>
            <w:gridSpan w:val="2"/>
          </w:tcPr>
          <w:p w14:paraId="75ABBEF7" w14:textId="77777777" w:rsidR="001F6DCB" w:rsidRDefault="001F6DCB" w:rsidP="00AB4BDB">
            <w:pPr>
              <w:pStyle w:val="TAL"/>
              <w:rPr>
                <w:noProof/>
              </w:rPr>
            </w:pPr>
            <w:r>
              <w:rPr>
                <w:noProof/>
              </w:rPr>
              <w:t>3GPP TS 29.571 [11]</w:t>
            </w:r>
          </w:p>
        </w:tc>
        <w:tc>
          <w:tcPr>
            <w:tcW w:w="3870" w:type="dxa"/>
            <w:gridSpan w:val="2"/>
          </w:tcPr>
          <w:p w14:paraId="58C9EDE9" w14:textId="77777777" w:rsidR="001F6DCB" w:rsidRDefault="001F6DCB" w:rsidP="00AB4BDB">
            <w:pPr>
              <w:pStyle w:val="TAL"/>
              <w:rPr>
                <w:rFonts w:cs="Arial"/>
                <w:noProof/>
                <w:szCs w:val="18"/>
              </w:rPr>
            </w:pPr>
          </w:p>
        </w:tc>
        <w:tc>
          <w:tcPr>
            <w:tcW w:w="1484" w:type="dxa"/>
            <w:gridSpan w:val="2"/>
          </w:tcPr>
          <w:p w14:paraId="55B8D7F0" w14:textId="77777777" w:rsidR="001F6DCB" w:rsidRDefault="001F6DCB" w:rsidP="00AB4BDB">
            <w:pPr>
              <w:pStyle w:val="TAL"/>
              <w:rPr>
                <w:rFonts w:cs="Arial"/>
                <w:noProof/>
                <w:szCs w:val="18"/>
              </w:rPr>
            </w:pPr>
          </w:p>
        </w:tc>
      </w:tr>
    </w:tbl>
    <w:p w14:paraId="6AA86352" w14:textId="77777777" w:rsidR="001F6DCB" w:rsidRDefault="001F6DCB" w:rsidP="001F6DCB">
      <w:pPr>
        <w:rPr>
          <w:noProof/>
        </w:rPr>
      </w:pPr>
    </w:p>
    <w:p w14:paraId="32307A20" w14:textId="1FE02139"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03FF4DE" w14:textId="77777777" w:rsidR="001F6DCB" w:rsidRDefault="001F6DCB" w:rsidP="001F6DCB">
      <w:pPr>
        <w:pStyle w:val="Heading4"/>
        <w:rPr>
          <w:noProof/>
        </w:rPr>
      </w:pPr>
      <w:bookmarkStart w:id="66" w:name="_Toc28011587"/>
      <w:bookmarkStart w:id="67" w:name="_Toc34210703"/>
      <w:bookmarkStart w:id="68" w:name="_Toc36037728"/>
      <w:bookmarkStart w:id="69" w:name="_Toc39063162"/>
      <w:bookmarkStart w:id="70" w:name="_Toc43298220"/>
      <w:bookmarkStart w:id="71" w:name="_Toc45132997"/>
      <w:bookmarkStart w:id="72" w:name="_Toc49935464"/>
      <w:bookmarkStart w:id="73" w:name="_Toc50023810"/>
      <w:bookmarkStart w:id="74" w:name="_Toc51761300"/>
      <w:bookmarkStart w:id="75" w:name="_Toc56672230"/>
      <w:bookmarkStart w:id="76" w:name="_Toc66277788"/>
      <w:bookmarkStart w:id="77" w:name="_Toc138686834"/>
      <w:r>
        <w:rPr>
          <w:noProof/>
        </w:rPr>
        <w:t>5.6.2.4</w:t>
      </w:r>
      <w:r>
        <w:rPr>
          <w:noProof/>
        </w:rPr>
        <w:tab/>
        <w:t>Type EventSubscription</w:t>
      </w:r>
      <w:bookmarkEnd w:id="66"/>
      <w:bookmarkEnd w:id="67"/>
      <w:bookmarkEnd w:id="68"/>
      <w:bookmarkEnd w:id="69"/>
      <w:bookmarkEnd w:id="70"/>
      <w:bookmarkEnd w:id="71"/>
      <w:bookmarkEnd w:id="72"/>
      <w:bookmarkEnd w:id="73"/>
      <w:bookmarkEnd w:id="74"/>
      <w:bookmarkEnd w:id="75"/>
      <w:bookmarkEnd w:id="76"/>
      <w:bookmarkEnd w:id="77"/>
    </w:p>
    <w:p w14:paraId="70A1D1C5" w14:textId="77777777" w:rsidR="001F6DCB" w:rsidRDefault="001F6DCB" w:rsidP="001F6DCB">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F6DCB" w14:paraId="270406CA" w14:textId="77777777" w:rsidTr="00AB4BDB">
        <w:trPr>
          <w:jc w:val="center"/>
        </w:trPr>
        <w:tc>
          <w:tcPr>
            <w:tcW w:w="1564" w:type="dxa"/>
            <w:shd w:val="clear" w:color="auto" w:fill="C0C0C0"/>
            <w:hideMark/>
          </w:tcPr>
          <w:p w14:paraId="0AF96CB4" w14:textId="77777777" w:rsidR="001F6DCB" w:rsidRDefault="001F6DCB" w:rsidP="00AB4BDB">
            <w:pPr>
              <w:pStyle w:val="TAH"/>
              <w:rPr>
                <w:noProof/>
              </w:rPr>
            </w:pPr>
            <w:r>
              <w:rPr>
                <w:noProof/>
              </w:rPr>
              <w:t>Attribute name</w:t>
            </w:r>
          </w:p>
        </w:tc>
        <w:tc>
          <w:tcPr>
            <w:tcW w:w="1890" w:type="dxa"/>
            <w:shd w:val="clear" w:color="auto" w:fill="C0C0C0"/>
            <w:hideMark/>
          </w:tcPr>
          <w:p w14:paraId="1DCBEBDE" w14:textId="77777777" w:rsidR="001F6DCB" w:rsidRDefault="001F6DCB" w:rsidP="00AB4BDB">
            <w:pPr>
              <w:pStyle w:val="TAH"/>
              <w:rPr>
                <w:noProof/>
              </w:rPr>
            </w:pPr>
            <w:r>
              <w:rPr>
                <w:noProof/>
              </w:rPr>
              <w:t>Data type</w:t>
            </w:r>
          </w:p>
        </w:tc>
        <w:tc>
          <w:tcPr>
            <w:tcW w:w="360" w:type="dxa"/>
            <w:shd w:val="clear" w:color="auto" w:fill="C0C0C0"/>
            <w:hideMark/>
          </w:tcPr>
          <w:p w14:paraId="33245926" w14:textId="77777777" w:rsidR="001F6DCB" w:rsidRDefault="001F6DCB" w:rsidP="00AB4BDB">
            <w:pPr>
              <w:pStyle w:val="TAH"/>
              <w:rPr>
                <w:noProof/>
              </w:rPr>
            </w:pPr>
            <w:r>
              <w:rPr>
                <w:noProof/>
              </w:rPr>
              <w:t>P</w:t>
            </w:r>
          </w:p>
        </w:tc>
        <w:tc>
          <w:tcPr>
            <w:tcW w:w="1170" w:type="dxa"/>
            <w:shd w:val="clear" w:color="auto" w:fill="C0C0C0"/>
            <w:hideMark/>
          </w:tcPr>
          <w:p w14:paraId="147CD4CF" w14:textId="77777777" w:rsidR="001F6DCB" w:rsidRDefault="001F6DCB" w:rsidP="00AB4BDB">
            <w:pPr>
              <w:pStyle w:val="TAH"/>
              <w:rPr>
                <w:noProof/>
              </w:rPr>
            </w:pPr>
            <w:r>
              <w:rPr>
                <w:noProof/>
              </w:rPr>
              <w:t>Cardinality</w:t>
            </w:r>
          </w:p>
        </w:tc>
        <w:tc>
          <w:tcPr>
            <w:tcW w:w="3060" w:type="dxa"/>
            <w:shd w:val="clear" w:color="auto" w:fill="C0C0C0"/>
            <w:hideMark/>
          </w:tcPr>
          <w:p w14:paraId="13FCC00D" w14:textId="77777777" w:rsidR="001F6DCB" w:rsidRDefault="001F6DCB" w:rsidP="00AB4BDB">
            <w:pPr>
              <w:pStyle w:val="TAH"/>
              <w:rPr>
                <w:rFonts w:cs="Arial"/>
                <w:noProof/>
                <w:szCs w:val="18"/>
              </w:rPr>
            </w:pPr>
            <w:r>
              <w:rPr>
                <w:rFonts w:cs="Arial"/>
                <w:noProof/>
                <w:szCs w:val="18"/>
              </w:rPr>
              <w:t>Description</w:t>
            </w:r>
          </w:p>
        </w:tc>
        <w:tc>
          <w:tcPr>
            <w:tcW w:w="1304" w:type="dxa"/>
            <w:shd w:val="clear" w:color="auto" w:fill="C0C0C0"/>
          </w:tcPr>
          <w:p w14:paraId="626064B3" w14:textId="77777777" w:rsidR="001F6DCB" w:rsidRDefault="001F6DCB" w:rsidP="00AB4BDB">
            <w:pPr>
              <w:pStyle w:val="TAH"/>
              <w:rPr>
                <w:rFonts w:cs="Arial"/>
                <w:noProof/>
                <w:szCs w:val="18"/>
              </w:rPr>
            </w:pPr>
            <w:r>
              <w:rPr>
                <w:rFonts w:cs="Arial"/>
                <w:noProof/>
                <w:szCs w:val="18"/>
              </w:rPr>
              <w:t>Applicability</w:t>
            </w:r>
          </w:p>
        </w:tc>
      </w:tr>
      <w:tr w:rsidR="001F6DCB" w14:paraId="73B12E7C" w14:textId="77777777" w:rsidTr="00AB4BDB">
        <w:trPr>
          <w:jc w:val="center"/>
        </w:trPr>
        <w:tc>
          <w:tcPr>
            <w:tcW w:w="1564" w:type="dxa"/>
          </w:tcPr>
          <w:p w14:paraId="60852C1A" w14:textId="77777777" w:rsidR="001F6DCB" w:rsidRDefault="001F6DCB" w:rsidP="00AB4BDB">
            <w:pPr>
              <w:pStyle w:val="TAL"/>
              <w:rPr>
                <w:noProof/>
              </w:rPr>
            </w:pPr>
            <w:r>
              <w:rPr>
                <w:noProof/>
              </w:rPr>
              <w:t>event</w:t>
            </w:r>
          </w:p>
        </w:tc>
        <w:tc>
          <w:tcPr>
            <w:tcW w:w="1890" w:type="dxa"/>
          </w:tcPr>
          <w:p w14:paraId="6FF9CE8A" w14:textId="77777777" w:rsidR="001F6DCB" w:rsidRDefault="001F6DCB" w:rsidP="00AB4BDB">
            <w:pPr>
              <w:pStyle w:val="TAL"/>
              <w:rPr>
                <w:noProof/>
              </w:rPr>
            </w:pPr>
            <w:r>
              <w:rPr>
                <w:noProof/>
              </w:rPr>
              <w:t>SmfEvent</w:t>
            </w:r>
          </w:p>
        </w:tc>
        <w:tc>
          <w:tcPr>
            <w:tcW w:w="360" w:type="dxa"/>
          </w:tcPr>
          <w:p w14:paraId="5D756FF4" w14:textId="77777777" w:rsidR="001F6DCB" w:rsidRDefault="001F6DCB" w:rsidP="00AB4BDB">
            <w:pPr>
              <w:pStyle w:val="TAC"/>
              <w:rPr>
                <w:noProof/>
              </w:rPr>
            </w:pPr>
            <w:r>
              <w:rPr>
                <w:noProof/>
              </w:rPr>
              <w:t>M</w:t>
            </w:r>
          </w:p>
        </w:tc>
        <w:tc>
          <w:tcPr>
            <w:tcW w:w="1170" w:type="dxa"/>
          </w:tcPr>
          <w:p w14:paraId="7D54CC2A" w14:textId="77777777" w:rsidR="001F6DCB" w:rsidRDefault="001F6DCB" w:rsidP="00AB4BDB">
            <w:pPr>
              <w:pStyle w:val="TAC"/>
              <w:rPr>
                <w:noProof/>
              </w:rPr>
            </w:pPr>
            <w:r>
              <w:rPr>
                <w:noProof/>
              </w:rPr>
              <w:t>1</w:t>
            </w:r>
          </w:p>
        </w:tc>
        <w:tc>
          <w:tcPr>
            <w:tcW w:w="3060" w:type="dxa"/>
          </w:tcPr>
          <w:p w14:paraId="39295002" w14:textId="77777777" w:rsidR="001F6DCB" w:rsidRDefault="001F6DCB" w:rsidP="00AB4BDB">
            <w:pPr>
              <w:pStyle w:val="TAL"/>
              <w:rPr>
                <w:noProof/>
              </w:rPr>
            </w:pPr>
            <w:r>
              <w:rPr>
                <w:noProof/>
              </w:rPr>
              <w:t>Subscribed events</w:t>
            </w:r>
          </w:p>
        </w:tc>
        <w:tc>
          <w:tcPr>
            <w:tcW w:w="1304" w:type="dxa"/>
          </w:tcPr>
          <w:p w14:paraId="00EF342C" w14:textId="77777777" w:rsidR="001F6DCB" w:rsidRDefault="001F6DCB" w:rsidP="00AB4BDB">
            <w:pPr>
              <w:pStyle w:val="TAL"/>
              <w:rPr>
                <w:noProof/>
              </w:rPr>
            </w:pPr>
          </w:p>
        </w:tc>
      </w:tr>
      <w:tr w:rsidR="001F6DCB" w14:paraId="36502A47" w14:textId="77777777" w:rsidTr="00AB4BDB">
        <w:trPr>
          <w:jc w:val="center"/>
        </w:trPr>
        <w:tc>
          <w:tcPr>
            <w:tcW w:w="1564" w:type="dxa"/>
          </w:tcPr>
          <w:p w14:paraId="6F513538" w14:textId="77777777" w:rsidR="001F6DCB" w:rsidRDefault="001F6DCB" w:rsidP="00AB4BDB">
            <w:pPr>
              <w:pStyle w:val="TAL"/>
              <w:rPr>
                <w:noProof/>
              </w:rPr>
            </w:pPr>
            <w:r>
              <w:rPr>
                <w:noProof/>
              </w:rPr>
              <w:t>dnaiChgType</w:t>
            </w:r>
          </w:p>
        </w:tc>
        <w:tc>
          <w:tcPr>
            <w:tcW w:w="1890" w:type="dxa"/>
          </w:tcPr>
          <w:p w14:paraId="1973998F" w14:textId="77777777" w:rsidR="001F6DCB" w:rsidRDefault="001F6DCB" w:rsidP="00AB4BDB">
            <w:pPr>
              <w:pStyle w:val="TAL"/>
              <w:rPr>
                <w:noProof/>
              </w:rPr>
            </w:pPr>
            <w:r>
              <w:rPr>
                <w:noProof/>
              </w:rPr>
              <w:t>DnaiChangeType</w:t>
            </w:r>
          </w:p>
        </w:tc>
        <w:tc>
          <w:tcPr>
            <w:tcW w:w="360" w:type="dxa"/>
          </w:tcPr>
          <w:p w14:paraId="02D6D24D" w14:textId="77777777" w:rsidR="001F6DCB" w:rsidRDefault="001F6DCB" w:rsidP="00AB4BDB">
            <w:pPr>
              <w:pStyle w:val="TAC"/>
              <w:rPr>
                <w:noProof/>
              </w:rPr>
            </w:pPr>
            <w:r>
              <w:rPr>
                <w:noProof/>
              </w:rPr>
              <w:t>C</w:t>
            </w:r>
          </w:p>
        </w:tc>
        <w:tc>
          <w:tcPr>
            <w:tcW w:w="1170" w:type="dxa"/>
          </w:tcPr>
          <w:p w14:paraId="064E952A" w14:textId="77777777" w:rsidR="001F6DCB" w:rsidRDefault="001F6DCB" w:rsidP="00AB4BDB">
            <w:pPr>
              <w:pStyle w:val="TAC"/>
              <w:rPr>
                <w:noProof/>
              </w:rPr>
            </w:pPr>
            <w:r>
              <w:rPr>
                <w:noProof/>
              </w:rPr>
              <w:t>0..1</w:t>
            </w:r>
          </w:p>
        </w:tc>
        <w:tc>
          <w:tcPr>
            <w:tcW w:w="3060" w:type="dxa"/>
          </w:tcPr>
          <w:p w14:paraId="0FBD20CA" w14:textId="77777777" w:rsidR="001F6DCB" w:rsidRDefault="001F6DCB" w:rsidP="00AB4BDB">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659F9626" w14:textId="77777777" w:rsidR="001F6DCB" w:rsidRDefault="001F6DCB" w:rsidP="00AB4BDB">
            <w:pPr>
              <w:pStyle w:val="TAL"/>
              <w:rPr>
                <w:noProof/>
              </w:rPr>
            </w:pPr>
          </w:p>
        </w:tc>
      </w:tr>
      <w:tr w:rsidR="001F6DCB" w14:paraId="6FAFEF07" w14:textId="77777777" w:rsidTr="00AB4BDB">
        <w:trPr>
          <w:jc w:val="center"/>
        </w:trPr>
        <w:tc>
          <w:tcPr>
            <w:tcW w:w="1564" w:type="dxa"/>
          </w:tcPr>
          <w:p w14:paraId="3C72A854" w14:textId="77777777" w:rsidR="001F6DCB" w:rsidRDefault="001F6DCB" w:rsidP="00AB4BDB">
            <w:pPr>
              <w:pStyle w:val="TAL"/>
              <w:rPr>
                <w:noProof/>
              </w:rPr>
            </w:pPr>
            <w:r>
              <w:rPr>
                <w:noProof/>
              </w:rPr>
              <w:t>dddTraDescriptors</w:t>
            </w:r>
          </w:p>
        </w:tc>
        <w:tc>
          <w:tcPr>
            <w:tcW w:w="1890" w:type="dxa"/>
          </w:tcPr>
          <w:p w14:paraId="15B083BF" w14:textId="77777777" w:rsidR="001F6DCB" w:rsidRDefault="001F6DCB" w:rsidP="00AB4BDB">
            <w:pPr>
              <w:pStyle w:val="TAL"/>
              <w:rPr>
                <w:noProof/>
              </w:rPr>
            </w:pPr>
            <w:r>
              <w:rPr>
                <w:noProof/>
              </w:rPr>
              <w:t>array(DddTrafficDescriptor)</w:t>
            </w:r>
          </w:p>
        </w:tc>
        <w:tc>
          <w:tcPr>
            <w:tcW w:w="360" w:type="dxa"/>
          </w:tcPr>
          <w:p w14:paraId="2FBAF913" w14:textId="77777777" w:rsidR="001F6DCB" w:rsidRDefault="001F6DCB" w:rsidP="00AB4BDB">
            <w:pPr>
              <w:pStyle w:val="TAC"/>
              <w:rPr>
                <w:noProof/>
              </w:rPr>
            </w:pPr>
            <w:r>
              <w:rPr>
                <w:noProof/>
              </w:rPr>
              <w:t>C</w:t>
            </w:r>
          </w:p>
        </w:tc>
        <w:tc>
          <w:tcPr>
            <w:tcW w:w="1170" w:type="dxa"/>
          </w:tcPr>
          <w:p w14:paraId="32F21AB4" w14:textId="77777777" w:rsidR="001F6DCB" w:rsidRDefault="001F6DCB" w:rsidP="00AB4BDB">
            <w:pPr>
              <w:pStyle w:val="TAC"/>
              <w:rPr>
                <w:noProof/>
              </w:rPr>
            </w:pPr>
            <w:r>
              <w:rPr>
                <w:noProof/>
              </w:rPr>
              <w:t>1..N</w:t>
            </w:r>
          </w:p>
        </w:tc>
        <w:tc>
          <w:tcPr>
            <w:tcW w:w="3060" w:type="dxa"/>
          </w:tcPr>
          <w:p w14:paraId="0CF74C34" w14:textId="77777777" w:rsidR="001F6DCB" w:rsidRDefault="001F6DCB" w:rsidP="00AB4BDB">
            <w:pPr>
              <w:pStyle w:val="TAL"/>
              <w:rPr>
                <w:noProof/>
              </w:rPr>
            </w:pPr>
            <w:r>
              <w:rPr>
                <w:noProof/>
              </w:rPr>
              <w:t>The traffic descriptor(s) of the downlink data source. Shall be included for event "DDDS".</w:t>
            </w:r>
          </w:p>
        </w:tc>
        <w:tc>
          <w:tcPr>
            <w:tcW w:w="1304" w:type="dxa"/>
          </w:tcPr>
          <w:p w14:paraId="06330E15" w14:textId="77777777" w:rsidR="001F6DCB" w:rsidRDefault="001F6DCB" w:rsidP="00AB4BDB">
            <w:pPr>
              <w:pStyle w:val="TAL"/>
              <w:rPr>
                <w:noProof/>
              </w:rPr>
            </w:pPr>
            <w:r>
              <w:rPr>
                <w:noProof/>
              </w:rPr>
              <w:t>DownlinkDataDeliveryStatus</w:t>
            </w:r>
          </w:p>
        </w:tc>
      </w:tr>
      <w:tr w:rsidR="001F6DCB" w14:paraId="2C047559" w14:textId="77777777" w:rsidTr="00AB4BDB">
        <w:trPr>
          <w:jc w:val="center"/>
        </w:trPr>
        <w:tc>
          <w:tcPr>
            <w:tcW w:w="1564" w:type="dxa"/>
          </w:tcPr>
          <w:p w14:paraId="4B71D09C" w14:textId="77777777" w:rsidR="001F6DCB" w:rsidRDefault="001F6DCB" w:rsidP="00AB4BDB">
            <w:pPr>
              <w:pStyle w:val="TAL"/>
              <w:rPr>
                <w:noProof/>
              </w:rPr>
            </w:pPr>
            <w:r>
              <w:rPr>
                <w:noProof/>
              </w:rPr>
              <w:t>dddStati</w:t>
            </w:r>
          </w:p>
        </w:tc>
        <w:tc>
          <w:tcPr>
            <w:tcW w:w="1890" w:type="dxa"/>
          </w:tcPr>
          <w:p w14:paraId="685CCE41" w14:textId="77777777" w:rsidR="001F6DCB" w:rsidRDefault="001F6DCB" w:rsidP="00AB4BDB">
            <w:pPr>
              <w:pStyle w:val="TAL"/>
              <w:rPr>
                <w:noProof/>
              </w:rPr>
            </w:pPr>
            <w:r>
              <w:rPr>
                <w:noProof/>
              </w:rPr>
              <w:t>array(</w:t>
            </w:r>
            <w:proofErr w:type="spellStart"/>
            <w:r>
              <w:t>DlDataDelivery</w:t>
            </w:r>
            <w:r>
              <w:rPr>
                <w:noProof/>
              </w:rPr>
              <w:t>Status</w:t>
            </w:r>
            <w:proofErr w:type="spellEnd"/>
            <w:r>
              <w:rPr>
                <w:noProof/>
              </w:rPr>
              <w:t>)</w:t>
            </w:r>
          </w:p>
        </w:tc>
        <w:tc>
          <w:tcPr>
            <w:tcW w:w="360" w:type="dxa"/>
          </w:tcPr>
          <w:p w14:paraId="4B618ECC" w14:textId="77777777" w:rsidR="001F6DCB" w:rsidRDefault="001F6DCB" w:rsidP="00AB4BDB">
            <w:pPr>
              <w:pStyle w:val="TAC"/>
              <w:rPr>
                <w:noProof/>
              </w:rPr>
            </w:pPr>
            <w:r>
              <w:rPr>
                <w:noProof/>
              </w:rPr>
              <w:t>O</w:t>
            </w:r>
          </w:p>
        </w:tc>
        <w:tc>
          <w:tcPr>
            <w:tcW w:w="1170" w:type="dxa"/>
          </w:tcPr>
          <w:p w14:paraId="78AFF342" w14:textId="77777777" w:rsidR="001F6DCB" w:rsidRDefault="001F6DCB" w:rsidP="00AB4BDB">
            <w:pPr>
              <w:pStyle w:val="TAC"/>
              <w:rPr>
                <w:noProof/>
              </w:rPr>
            </w:pPr>
            <w:r>
              <w:rPr>
                <w:noProof/>
              </w:rPr>
              <w:t>1..N</w:t>
            </w:r>
          </w:p>
        </w:tc>
        <w:tc>
          <w:tcPr>
            <w:tcW w:w="3060" w:type="dxa"/>
          </w:tcPr>
          <w:p w14:paraId="1114324D" w14:textId="77777777" w:rsidR="001F6DCB" w:rsidRDefault="001F6DCB" w:rsidP="00AB4BDB">
            <w:pPr>
              <w:pStyle w:val="TAL"/>
              <w:rPr>
                <w:noProof/>
              </w:rPr>
            </w:pPr>
            <w:r>
              <w:rPr>
                <w:noProof/>
              </w:rPr>
              <w:t>May be included for event "DDDS". The subscribed statuses (discarded, transmitted, buffered) for the event. If omitted all statuses are subscribed.</w:t>
            </w:r>
          </w:p>
        </w:tc>
        <w:tc>
          <w:tcPr>
            <w:tcW w:w="1304" w:type="dxa"/>
          </w:tcPr>
          <w:p w14:paraId="4EDA693F" w14:textId="77777777" w:rsidR="001F6DCB" w:rsidRDefault="001F6DCB" w:rsidP="00AB4BDB">
            <w:pPr>
              <w:pStyle w:val="TAL"/>
              <w:rPr>
                <w:noProof/>
              </w:rPr>
            </w:pPr>
            <w:r>
              <w:rPr>
                <w:noProof/>
              </w:rPr>
              <w:t>DownlinkDataDeliveryStatus</w:t>
            </w:r>
          </w:p>
        </w:tc>
      </w:tr>
      <w:tr w:rsidR="001F6DCB" w14:paraId="2189546E" w14:textId="77777777" w:rsidTr="00AB4BDB">
        <w:trPr>
          <w:jc w:val="center"/>
        </w:trPr>
        <w:tc>
          <w:tcPr>
            <w:tcW w:w="1564" w:type="dxa"/>
          </w:tcPr>
          <w:p w14:paraId="42169A8B" w14:textId="77777777" w:rsidR="001F6DCB" w:rsidRDefault="001F6DCB" w:rsidP="00AB4BDB">
            <w:pPr>
              <w:pStyle w:val="TAL"/>
              <w:rPr>
                <w:noProof/>
              </w:rPr>
            </w:pPr>
            <w:r>
              <w:rPr>
                <w:noProof/>
              </w:rPr>
              <w:t>appIds</w:t>
            </w:r>
          </w:p>
        </w:tc>
        <w:tc>
          <w:tcPr>
            <w:tcW w:w="1890" w:type="dxa"/>
          </w:tcPr>
          <w:p w14:paraId="78339DB6" w14:textId="77777777" w:rsidR="001F6DCB" w:rsidRDefault="001F6DCB" w:rsidP="00AB4BDB">
            <w:pPr>
              <w:pStyle w:val="TAL"/>
              <w:rPr>
                <w:noProof/>
              </w:rPr>
            </w:pPr>
            <w:proofErr w:type="gramStart"/>
            <w:r>
              <w:t>array(</w:t>
            </w:r>
            <w:proofErr w:type="spellStart"/>
            <w:proofErr w:type="gramEnd"/>
            <w:r>
              <w:t>ApplicationId</w:t>
            </w:r>
            <w:proofErr w:type="spellEnd"/>
            <w:r>
              <w:t>)</w:t>
            </w:r>
          </w:p>
        </w:tc>
        <w:tc>
          <w:tcPr>
            <w:tcW w:w="360" w:type="dxa"/>
          </w:tcPr>
          <w:p w14:paraId="6F363970" w14:textId="77777777" w:rsidR="001F6DCB" w:rsidRDefault="001F6DCB" w:rsidP="00AB4BDB">
            <w:pPr>
              <w:pStyle w:val="TAC"/>
              <w:rPr>
                <w:noProof/>
              </w:rPr>
            </w:pPr>
            <w:r>
              <w:rPr>
                <w:noProof/>
              </w:rPr>
              <w:t>O</w:t>
            </w:r>
          </w:p>
        </w:tc>
        <w:tc>
          <w:tcPr>
            <w:tcW w:w="1170" w:type="dxa"/>
          </w:tcPr>
          <w:p w14:paraId="0E46744D" w14:textId="77777777" w:rsidR="001F6DCB" w:rsidRDefault="001F6DCB" w:rsidP="00AB4BDB">
            <w:pPr>
              <w:pStyle w:val="TAC"/>
              <w:rPr>
                <w:noProof/>
              </w:rPr>
            </w:pPr>
            <w:r>
              <w:rPr>
                <w:noProof/>
              </w:rPr>
              <w:t>1..N</w:t>
            </w:r>
          </w:p>
        </w:tc>
        <w:tc>
          <w:tcPr>
            <w:tcW w:w="3060" w:type="dxa"/>
          </w:tcPr>
          <w:p w14:paraId="3FE87621" w14:textId="77777777" w:rsidR="001F6DCB" w:rsidRDefault="001F6DCB" w:rsidP="00AB4BDB">
            <w:pPr>
              <w:pStyle w:val="TAL"/>
              <w:rPr>
                <w:noProof/>
              </w:rPr>
            </w:pPr>
            <w:r>
              <w:rPr>
                <w:noProof/>
              </w:rPr>
              <w:t xml:space="preserve">May be included for event "QFI_ALLOC" or </w:t>
            </w:r>
            <w:r w:rsidRPr="00DD769F">
              <w:rPr>
                <w:noProof/>
              </w:rPr>
              <w:t>"DISPERSION"</w:t>
            </w:r>
            <w:r>
              <w:rPr>
                <w:noProof/>
              </w:rPr>
              <w:t>.</w:t>
            </w:r>
          </w:p>
        </w:tc>
        <w:tc>
          <w:tcPr>
            <w:tcW w:w="1304" w:type="dxa"/>
          </w:tcPr>
          <w:p w14:paraId="5408A6C1" w14:textId="77777777" w:rsidR="001F6DCB" w:rsidRDefault="001F6DCB" w:rsidP="00AB4BDB">
            <w:pPr>
              <w:pStyle w:val="TAL"/>
              <w:rPr>
                <w:noProof/>
              </w:rPr>
            </w:pPr>
            <w:r>
              <w:rPr>
                <w:noProof/>
              </w:rPr>
              <w:t>QfiAllocation</w:t>
            </w:r>
          </w:p>
          <w:p w14:paraId="6AF220FD" w14:textId="77777777" w:rsidR="001F6DCB" w:rsidRDefault="001F6DCB" w:rsidP="00AB4BDB">
            <w:pPr>
              <w:pStyle w:val="TAL"/>
              <w:rPr>
                <w:noProof/>
              </w:rPr>
            </w:pPr>
            <w:r>
              <w:rPr>
                <w:noProof/>
              </w:rPr>
              <w:t>Dispersion</w:t>
            </w:r>
          </w:p>
          <w:p w14:paraId="65E872CF" w14:textId="77777777" w:rsidR="001F6DCB" w:rsidRDefault="001F6DCB" w:rsidP="00AB4BDB">
            <w:pPr>
              <w:pStyle w:val="TAL"/>
              <w:rPr>
                <w:noProof/>
              </w:rPr>
            </w:pPr>
            <w:r>
              <w:rPr>
                <w:noProof/>
              </w:rPr>
              <w:t>PduSessionInfo</w:t>
            </w:r>
          </w:p>
        </w:tc>
      </w:tr>
      <w:tr w:rsidR="00AD0A9E" w14:paraId="1C1D4B80" w14:textId="77777777" w:rsidTr="00AB4BDB">
        <w:trPr>
          <w:jc w:val="center"/>
          <w:ins w:id="78" w:author="Ericsson_Maria Liang" w:date="2023-08-11T15:32:00Z"/>
        </w:trPr>
        <w:tc>
          <w:tcPr>
            <w:tcW w:w="1564" w:type="dxa"/>
          </w:tcPr>
          <w:p w14:paraId="07A8A480" w14:textId="3D02FFCF" w:rsidR="00AD0A9E" w:rsidRDefault="00AD0A9E" w:rsidP="00AB4BDB">
            <w:pPr>
              <w:pStyle w:val="TAL"/>
              <w:rPr>
                <w:ins w:id="79" w:author="Ericsson_Maria Liang" w:date="2023-08-11T15:32:00Z"/>
                <w:noProof/>
              </w:rPr>
            </w:pPr>
            <w:ins w:id="80" w:author="Ericsson_Maria Liang" w:date="2023-08-11T15:33:00Z">
              <w:r>
                <w:rPr>
                  <w:noProof/>
                </w:rPr>
                <w:t>pduSesTra</w:t>
              </w:r>
            </w:ins>
            <w:ins w:id="81" w:author="Ericsson_Maria Liang" w:date="2023-08-11T15:34:00Z">
              <w:r>
                <w:rPr>
                  <w:noProof/>
                </w:rPr>
                <w:t>ffics</w:t>
              </w:r>
            </w:ins>
          </w:p>
        </w:tc>
        <w:tc>
          <w:tcPr>
            <w:tcW w:w="1890" w:type="dxa"/>
          </w:tcPr>
          <w:p w14:paraId="6BBB6F88" w14:textId="15820070" w:rsidR="00AD0A9E" w:rsidRDefault="00AD0A9E" w:rsidP="00AB4BDB">
            <w:pPr>
              <w:pStyle w:val="TAL"/>
              <w:rPr>
                <w:ins w:id="82" w:author="Ericsson_Maria Liang" w:date="2023-08-11T15:32:00Z"/>
              </w:rPr>
            </w:pPr>
            <w:proofErr w:type="gramStart"/>
            <w:ins w:id="83" w:author="Ericsson_Maria Liang" w:date="2023-08-11T15:33:00Z">
              <w:r>
                <w:t>array(</w:t>
              </w:r>
              <w:proofErr w:type="spellStart"/>
              <w:proofErr w:type="gramEnd"/>
              <w:r>
                <w:t>PduSesTrafficReq</w:t>
              </w:r>
              <w:proofErr w:type="spellEnd"/>
              <w:r>
                <w:t>)</w:t>
              </w:r>
            </w:ins>
          </w:p>
        </w:tc>
        <w:tc>
          <w:tcPr>
            <w:tcW w:w="360" w:type="dxa"/>
          </w:tcPr>
          <w:p w14:paraId="10B2949E" w14:textId="13844415" w:rsidR="00AD0A9E" w:rsidRDefault="00AD0A9E" w:rsidP="00AB4BDB">
            <w:pPr>
              <w:pStyle w:val="TAC"/>
              <w:rPr>
                <w:ins w:id="84" w:author="Ericsson_Maria Liang" w:date="2023-08-11T15:32:00Z"/>
                <w:noProof/>
              </w:rPr>
            </w:pPr>
            <w:ins w:id="85" w:author="Ericsson_Maria Liang" w:date="2023-08-11T15:33:00Z">
              <w:r>
                <w:rPr>
                  <w:noProof/>
                </w:rPr>
                <w:t>O</w:t>
              </w:r>
            </w:ins>
          </w:p>
        </w:tc>
        <w:tc>
          <w:tcPr>
            <w:tcW w:w="1170" w:type="dxa"/>
          </w:tcPr>
          <w:p w14:paraId="2DFC2D91" w14:textId="07709901" w:rsidR="00AD0A9E" w:rsidRDefault="00AD0A9E" w:rsidP="00AB4BDB">
            <w:pPr>
              <w:pStyle w:val="TAC"/>
              <w:rPr>
                <w:ins w:id="86" w:author="Ericsson_Maria Liang" w:date="2023-08-11T15:32:00Z"/>
                <w:noProof/>
              </w:rPr>
            </w:pPr>
            <w:ins w:id="87" w:author="Ericsson_Maria Liang" w:date="2023-08-11T15:34:00Z">
              <w:r>
                <w:rPr>
                  <w:noProof/>
                </w:rPr>
                <w:t>1..N</w:t>
              </w:r>
            </w:ins>
          </w:p>
        </w:tc>
        <w:tc>
          <w:tcPr>
            <w:tcW w:w="3060" w:type="dxa"/>
          </w:tcPr>
          <w:p w14:paraId="3E6CE80C" w14:textId="0EDFAF58" w:rsidR="00AD0A9E" w:rsidRDefault="00AD0A9E" w:rsidP="00AB4BDB">
            <w:pPr>
              <w:pStyle w:val="TAL"/>
              <w:rPr>
                <w:ins w:id="88" w:author="Ericsson_Maria Liang" w:date="2023-08-11T15:32:00Z"/>
                <w:noProof/>
              </w:rPr>
            </w:pPr>
            <w:ins w:id="89" w:author="Ericsson_Maria Liang" w:date="2023-08-11T15:33:00Z">
              <w:r w:rsidRPr="00AD0A9E">
                <w:rPr>
                  <w:noProof/>
                </w:rPr>
                <w:t>Represents PDU Session traffic analytics requirement.</w:t>
              </w:r>
            </w:ins>
          </w:p>
        </w:tc>
        <w:tc>
          <w:tcPr>
            <w:tcW w:w="1304" w:type="dxa"/>
          </w:tcPr>
          <w:p w14:paraId="730EDC10" w14:textId="435D461A" w:rsidR="00AD0A9E" w:rsidRDefault="00AD0A9E" w:rsidP="00AB4BDB">
            <w:pPr>
              <w:pStyle w:val="TAL"/>
              <w:rPr>
                <w:ins w:id="90" w:author="Ericsson_Maria Liang" w:date="2023-08-11T15:32:00Z"/>
                <w:noProof/>
              </w:rPr>
            </w:pPr>
            <w:ins w:id="91" w:author="Ericsson_Maria Liang" w:date="2023-08-11T15:36:00Z">
              <w:r>
                <w:rPr>
                  <w:noProof/>
                </w:rPr>
                <w:t>PduSesTraffic</w:t>
              </w:r>
            </w:ins>
          </w:p>
        </w:tc>
      </w:tr>
      <w:tr w:rsidR="001F6DCB" w14:paraId="38B39706" w14:textId="77777777" w:rsidTr="00AB4BDB">
        <w:trPr>
          <w:jc w:val="center"/>
        </w:trPr>
        <w:tc>
          <w:tcPr>
            <w:tcW w:w="1564" w:type="dxa"/>
          </w:tcPr>
          <w:p w14:paraId="2C78C2A6" w14:textId="77777777" w:rsidR="001F6DCB" w:rsidRDefault="001F6DCB" w:rsidP="00AB4BDB">
            <w:pPr>
              <w:pStyle w:val="TAL"/>
              <w:rPr>
                <w:noProof/>
              </w:rPr>
            </w:pPr>
            <w:r>
              <w:rPr>
                <w:rFonts w:hint="eastAsia"/>
                <w:noProof/>
                <w:lang w:eastAsia="ko-KR"/>
              </w:rPr>
              <w:t>targetPeriod</w:t>
            </w:r>
          </w:p>
        </w:tc>
        <w:tc>
          <w:tcPr>
            <w:tcW w:w="1890" w:type="dxa"/>
          </w:tcPr>
          <w:p w14:paraId="2FD0271C" w14:textId="77777777" w:rsidR="001F6DCB" w:rsidRDefault="001F6DCB" w:rsidP="00AB4BDB">
            <w:pPr>
              <w:pStyle w:val="TAL"/>
            </w:pPr>
            <w:proofErr w:type="spellStart"/>
            <w:r>
              <w:rPr>
                <w:rFonts w:eastAsia="Times New Roman"/>
              </w:rPr>
              <w:t>TimeWindow</w:t>
            </w:r>
            <w:proofErr w:type="spellEnd"/>
          </w:p>
        </w:tc>
        <w:tc>
          <w:tcPr>
            <w:tcW w:w="360" w:type="dxa"/>
          </w:tcPr>
          <w:p w14:paraId="5F79179D" w14:textId="77777777" w:rsidR="001F6DCB" w:rsidRDefault="001F6DCB" w:rsidP="00AB4BDB">
            <w:pPr>
              <w:pStyle w:val="TAC"/>
              <w:rPr>
                <w:noProof/>
              </w:rPr>
            </w:pPr>
            <w:r>
              <w:rPr>
                <w:noProof/>
              </w:rPr>
              <w:t>O</w:t>
            </w:r>
          </w:p>
        </w:tc>
        <w:tc>
          <w:tcPr>
            <w:tcW w:w="1170" w:type="dxa"/>
          </w:tcPr>
          <w:p w14:paraId="438BD5F3" w14:textId="77777777" w:rsidR="001F6DCB" w:rsidRDefault="001F6DCB" w:rsidP="00AB4BDB">
            <w:pPr>
              <w:pStyle w:val="TAC"/>
              <w:rPr>
                <w:noProof/>
              </w:rPr>
            </w:pPr>
            <w:r>
              <w:rPr>
                <w:noProof/>
              </w:rPr>
              <w:t>0..1</w:t>
            </w:r>
          </w:p>
        </w:tc>
        <w:tc>
          <w:tcPr>
            <w:tcW w:w="3060" w:type="dxa"/>
          </w:tcPr>
          <w:p w14:paraId="669BA50A" w14:textId="77777777" w:rsidR="001F6DCB" w:rsidRDefault="001F6DCB" w:rsidP="00AB4BDB">
            <w:pPr>
              <w:pStyle w:val="TAL"/>
            </w:pPr>
            <w:r>
              <w:t>Indicates the data collection target period.</w:t>
            </w:r>
          </w:p>
          <w:p w14:paraId="7C1761B2" w14:textId="77777777" w:rsidR="001F6DCB" w:rsidRDefault="001F6DCB" w:rsidP="00AB4BDB">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280BED8A" w14:textId="77777777" w:rsidR="001F6DCB" w:rsidRDefault="001F6DCB" w:rsidP="00AB4BDB">
            <w:pPr>
              <w:pStyle w:val="TAL"/>
              <w:rPr>
                <w:rFonts w:cs="Arial"/>
                <w:noProof/>
                <w:szCs w:val="18"/>
              </w:rPr>
            </w:pPr>
            <w:r>
              <w:rPr>
                <w:rFonts w:cs="Arial"/>
                <w:noProof/>
                <w:szCs w:val="18"/>
              </w:rPr>
              <w:t>SMCCE</w:t>
            </w:r>
          </w:p>
          <w:p w14:paraId="6CA494FB" w14:textId="77777777" w:rsidR="001F6DCB" w:rsidRDefault="001F6DCB" w:rsidP="00AB4BDB">
            <w:pPr>
              <w:pStyle w:val="TAL"/>
              <w:rPr>
                <w:rFonts w:cs="Arial"/>
                <w:noProof/>
                <w:szCs w:val="18"/>
              </w:rPr>
            </w:pPr>
            <w:r>
              <w:rPr>
                <w:rFonts w:cs="Arial"/>
                <w:noProof/>
                <w:szCs w:val="18"/>
              </w:rPr>
              <w:t>RedundantTransmissionExp</w:t>
            </w:r>
          </w:p>
          <w:p w14:paraId="00F456D3" w14:textId="77777777" w:rsidR="001F6DCB" w:rsidRDefault="001F6DCB" w:rsidP="00AB4BDB">
            <w:pPr>
              <w:pStyle w:val="TAL"/>
              <w:rPr>
                <w:noProof/>
              </w:rPr>
            </w:pPr>
            <w:r>
              <w:rPr>
                <w:rFonts w:cs="Arial"/>
                <w:noProof/>
                <w:szCs w:val="18"/>
              </w:rPr>
              <w:t>WlanPerformance</w:t>
            </w:r>
          </w:p>
        </w:tc>
      </w:tr>
      <w:tr w:rsidR="001F6DCB" w14:paraId="03D6AE4A" w14:textId="77777777" w:rsidTr="00AB4BDB">
        <w:trPr>
          <w:jc w:val="center"/>
        </w:trPr>
        <w:tc>
          <w:tcPr>
            <w:tcW w:w="1564" w:type="dxa"/>
          </w:tcPr>
          <w:p w14:paraId="5CB587C3" w14:textId="77777777" w:rsidR="001F6DCB" w:rsidRDefault="001F6DCB" w:rsidP="00AB4BDB">
            <w:pPr>
              <w:pStyle w:val="TAL"/>
              <w:rPr>
                <w:noProof/>
                <w:lang w:eastAsia="ko-KR"/>
              </w:rPr>
            </w:pPr>
            <w:r>
              <w:rPr>
                <w:noProof/>
              </w:rPr>
              <w:t>transacDispInd</w:t>
            </w:r>
          </w:p>
        </w:tc>
        <w:tc>
          <w:tcPr>
            <w:tcW w:w="1890" w:type="dxa"/>
          </w:tcPr>
          <w:p w14:paraId="3B262D31" w14:textId="77777777" w:rsidR="001F6DCB" w:rsidRDefault="001F6DCB" w:rsidP="00AB4BDB">
            <w:pPr>
              <w:pStyle w:val="TAL"/>
              <w:rPr>
                <w:rFonts w:eastAsia="Times New Roman"/>
              </w:rPr>
            </w:pPr>
            <w:proofErr w:type="spellStart"/>
            <w:r>
              <w:t>boolean</w:t>
            </w:r>
            <w:proofErr w:type="spellEnd"/>
          </w:p>
        </w:tc>
        <w:tc>
          <w:tcPr>
            <w:tcW w:w="360" w:type="dxa"/>
          </w:tcPr>
          <w:p w14:paraId="42A0731D" w14:textId="77777777" w:rsidR="001F6DCB" w:rsidRDefault="001F6DCB" w:rsidP="00AB4BDB">
            <w:pPr>
              <w:pStyle w:val="TAC"/>
              <w:rPr>
                <w:noProof/>
              </w:rPr>
            </w:pPr>
            <w:r>
              <w:rPr>
                <w:noProof/>
              </w:rPr>
              <w:t>O</w:t>
            </w:r>
          </w:p>
        </w:tc>
        <w:tc>
          <w:tcPr>
            <w:tcW w:w="1170" w:type="dxa"/>
          </w:tcPr>
          <w:p w14:paraId="206CEFDC" w14:textId="77777777" w:rsidR="001F6DCB" w:rsidRDefault="001F6DCB" w:rsidP="00AB4BDB">
            <w:pPr>
              <w:pStyle w:val="TAC"/>
              <w:rPr>
                <w:noProof/>
              </w:rPr>
            </w:pPr>
            <w:r>
              <w:rPr>
                <w:noProof/>
              </w:rPr>
              <w:t>0..1</w:t>
            </w:r>
          </w:p>
        </w:tc>
        <w:tc>
          <w:tcPr>
            <w:tcW w:w="3060" w:type="dxa"/>
          </w:tcPr>
          <w:p w14:paraId="0E3A99F9" w14:textId="77777777" w:rsidR="001F6DCB" w:rsidRDefault="001F6DCB" w:rsidP="00AB4BDB">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931B122"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026550BA" w14:textId="77777777" w:rsidR="001F6DCB" w:rsidRDefault="001F6DCB" w:rsidP="00AB4BDB">
            <w:pPr>
              <w:pStyle w:val="TAL"/>
              <w:rPr>
                <w:rFonts w:cs="Arial"/>
                <w:noProof/>
                <w:szCs w:val="18"/>
              </w:rPr>
            </w:pPr>
            <w:r>
              <w:rPr>
                <w:noProof/>
              </w:rPr>
              <w:t>Dispersion</w:t>
            </w:r>
          </w:p>
        </w:tc>
      </w:tr>
      <w:tr w:rsidR="001F6DCB" w14:paraId="2A8D9308" w14:textId="77777777" w:rsidTr="00AB4BDB">
        <w:trPr>
          <w:jc w:val="center"/>
        </w:trPr>
        <w:tc>
          <w:tcPr>
            <w:tcW w:w="1564" w:type="dxa"/>
          </w:tcPr>
          <w:p w14:paraId="5DE901A2" w14:textId="77777777" w:rsidR="001F6DCB" w:rsidRDefault="001F6DCB" w:rsidP="00AB4BDB">
            <w:pPr>
              <w:pStyle w:val="TAL"/>
              <w:rPr>
                <w:noProof/>
                <w:lang w:eastAsia="ko-KR"/>
              </w:rPr>
            </w:pPr>
            <w:r>
              <w:rPr>
                <w:noProof/>
              </w:rPr>
              <w:t>transacMetrics</w:t>
            </w:r>
          </w:p>
        </w:tc>
        <w:tc>
          <w:tcPr>
            <w:tcW w:w="1890" w:type="dxa"/>
          </w:tcPr>
          <w:p w14:paraId="4EF08FE3" w14:textId="77777777" w:rsidR="001F6DCB" w:rsidRDefault="001F6DCB" w:rsidP="00AB4BDB">
            <w:pPr>
              <w:pStyle w:val="TAL"/>
              <w:rPr>
                <w:rFonts w:eastAsia="Times New Roman"/>
              </w:rPr>
            </w:pPr>
            <w:proofErr w:type="gramStart"/>
            <w:r>
              <w:t>array(</w:t>
            </w:r>
            <w:proofErr w:type="spellStart"/>
            <w:proofErr w:type="gramEnd"/>
            <w:r>
              <w:t>TransactionMetric</w:t>
            </w:r>
            <w:proofErr w:type="spellEnd"/>
            <w:r>
              <w:t>)</w:t>
            </w:r>
          </w:p>
        </w:tc>
        <w:tc>
          <w:tcPr>
            <w:tcW w:w="360" w:type="dxa"/>
          </w:tcPr>
          <w:p w14:paraId="7DCCE588" w14:textId="77777777" w:rsidR="001F6DCB" w:rsidRDefault="001F6DCB" w:rsidP="00AB4BDB">
            <w:pPr>
              <w:pStyle w:val="TAC"/>
              <w:rPr>
                <w:noProof/>
              </w:rPr>
            </w:pPr>
            <w:r>
              <w:rPr>
                <w:noProof/>
              </w:rPr>
              <w:t>O</w:t>
            </w:r>
          </w:p>
        </w:tc>
        <w:tc>
          <w:tcPr>
            <w:tcW w:w="1170" w:type="dxa"/>
          </w:tcPr>
          <w:p w14:paraId="388E8C17" w14:textId="77777777" w:rsidR="001F6DCB" w:rsidRDefault="001F6DCB" w:rsidP="00AB4BDB">
            <w:pPr>
              <w:pStyle w:val="TAC"/>
              <w:rPr>
                <w:noProof/>
              </w:rPr>
            </w:pPr>
            <w:r>
              <w:rPr>
                <w:noProof/>
              </w:rPr>
              <w:t>1..N</w:t>
            </w:r>
          </w:p>
        </w:tc>
        <w:tc>
          <w:tcPr>
            <w:tcW w:w="3060" w:type="dxa"/>
          </w:tcPr>
          <w:p w14:paraId="4FA12798" w14:textId="77777777" w:rsidR="001F6DCB" w:rsidRDefault="001F6DCB" w:rsidP="00AB4BDB">
            <w:pPr>
              <w:pStyle w:val="TAL"/>
              <w:rPr>
                <w:noProof/>
              </w:rPr>
            </w:pPr>
            <w:r>
              <w:rPr>
                <w:noProof/>
              </w:rPr>
              <w:t>Requested transaction metrics.</w:t>
            </w:r>
          </w:p>
          <w:p w14:paraId="7478D8DE"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5B24B701" w14:textId="77777777" w:rsidR="001F6DCB" w:rsidRDefault="001F6DCB" w:rsidP="00AB4BDB">
            <w:pPr>
              <w:pStyle w:val="TAL"/>
              <w:rPr>
                <w:rFonts w:cs="Arial"/>
                <w:noProof/>
                <w:szCs w:val="18"/>
              </w:rPr>
            </w:pPr>
            <w:r>
              <w:rPr>
                <w:noProof/>
              </w:rPr>
              <w:t>Dispersion</w:t>
            </w:r>
          </w:p>
        </w:tc>
      </w:tr>
      <w:tr w:rsidR="001F6DCB" w14:paraId="2C092238" w14:textId="77777777" w:rsidTr="00AB4BDB">
        <w:trPr>
          <w:jc w:val="center"/>
        </w:trPr>
        <w:tc>
          <w:tcPr>
            <w:tcW w:w="1564" w:type="dxa"/>
          </w:tcPr>
          <w:p w14:paraId="144E6271" w14:textId="77777777" w:rsidR="001F6DCB" w:rsidRDefault="001F6DCB" w:rsidP="00AB4BDB">
            <w:pPr>
              <w:pStyle w:val="TAL"/>
              <w:rPr>
                <w:noProof/>
                <w:lang w:eastAsia="ko-KR"/>
              </w:rPr>
            </w:pPr>
            <w:r>
              <w:rPr>
                <w:noProof/>
              </w:rPr>
              <w:t>ueIpAddr</w:t>
            </w:r>
          </w:p>
        </w:tc>
        <w:tc>
          <w:tcPr>
            <w:tcW w:w="1890" w:type="dxa"/>
          </w:tcPr>
          <w:p w14:paraId="1E2335EF" w14:textId="77777777" w:rsidR="001F6DCB" w:rsidRDefault="001F6DCB" w:rsidP="00AB4BDB">
            <w:pPr>
              <w:pStyle w:val="TAL"/>
              <w:rPr>
                <w:rFonts w:eastAsia="Times New Roman"/>
              </w:rPr>
            </w:pPr>
            <w:proofErr w:type="spellStart"/>
            <w:r>
              <w:t>IpAddr</w:t>
            </w:r>
            <w:proofErr w:type="spellEnd"/>
          </w:p>
        </w:tc>
        <w:tc>
          <w:tcPr>
            <w:tcW w:w="360" w:type="dxa"/>
          </w:tcPr>
          <w:p w14:paraId="47D8E418" w14:textId="77777777" w:rsidR="001F6DCB" w:rsidRDefault="001F6DCB" w:rsidP="00AB4BDB">
            <w:pPr>
              <w:pStyle w:val="TAC"/>
              <w:rPr>
                <w:noProof/>
              </w:rPr>
            </w:pPr>
            <w:r>
              <w:rPr>
                <w:noProof/>
              </w:rPr>
              <w:t>O</w:t>
            </w:r>
          </w:p>
        </w:tc>
        <w:tc>
          <w:tcPr>
            <w:tcW w:w="1170" w:type="dxa"/>
          </w:tcPr>
          <w:p w14:paraId="66B3577D" w14:textId="77777777" w:rsidR="001F6DCB" w:rsidRDefault="001F6DCB" w:rsidP="00AB4BDB">
            <w:pPr>
              <w:pStyle w:val="TAC"/>
              <w:rPr>
                <w:noProof/>
              </w:rPr>
            </w:pPr>
            <w:r>
              <w:rPr>
                <w:noProof/>
              </w:rPr>
              <w:t>0..1</w:t>
            </w:r>
          </w:p>
        </w:tc>
        <w:tc>
          <w:tcPr>
            <w:tcW w:w="3060" w:type="dxa"/>
          </w:tcPr>
          <w:p w14:paraId="09305066" w14:textId="77777777" w:rsidR="001F6DCB" w:rsidRDefault="001F6DCB" w:rsidP="00AB4BDB">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1D890172" w14:textId="77777777" w:rsidR="001F6DCB" w:rsidRDefault="001F6DCB" w:rsidP="00AB4BDB">
            <w:pPr>
              <w:pStyle w:val="TAL"/>
              <w:rPr>
                <w:rFonts w:cs="Arial"/>
                <w:noProof/>
                <w:szCs w:val="18"/>
              </w:rPr>
            </w:pPr>
            <w:r>
              <w:rPr>
                <w:noProof/>
              </w:rPr>
              <w:t>Dispersion</w:t>
            </w:r>
          </w:p>
        </w:tc>
      </w:tr>
      <w:tr w:rsidR="001F6DCB" w14:paraId="763FFCB8" w14:textId="77777777" w:rsidTr="00AB4BDB">
        <w:trPr>
          <w:jc w:val="center"/>
        </w:trPr>
        <w:tc>
          <w:tcPr>
            <w:tcW w:w="1564" w:type="dxa"/>
          </w:tcPr>
          <w:p w14:paraId="757293D6" w14:textId="77777777" w:rsidR="001F6DCB" w:rsidRDefault="001F6DCB" w:rsidP="00AB4BDB">
            <w:pPr>
              <w:pStyle w:val="TAL"/>
              <w:rPr>
                <w:noProof/>
              </w:rPr>
            </w:pPr>
            <w:r>
              <w:rPr>
                <w:noProof/>
                <w:lang w:eastAsia="zh-CN"/>
              </w:rPr>
              <w:t>upfEvents</w:t>
            </w:r>
          </w:p>
        </w:tc>
        <w:tc>
          <w:tcPr>
            <w:tcW w:w="1890" w:type="dxa"/>
          </w:tcPr>
          <w:p w14:paraId="479E5C3F" w14:textId="77777777" w:rsidR="001F6DCB" w:rsidRDefault="001F6DCB" w:rsidP="00AB4BDB">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60" w:type="dxa"/>
          </w:tcPr>
          <w:p w14:paraId="2145BF1F" w14:textId="77777777" w:rsidR="001F6DCB" w:rsidRDefault="001F6DCB" w:rsidP="00AB4BDB">
            <w:pPr>
              <w:pStyle w:val="TAC"/>
              <w:rPr>
                <w:noProof/>
              </w:rPr>
            </w:pPr>
            <w:r>
              <w:rPr>
                <w:rFonts w:hint="eastAsia"/>
                <w:noProof/>
                <w:lang w:eastAsia="zh-CN"/>
              </w:rPr>
              <w:t>O</w:t>
            </w:r>
          </w:p>
        </w:tc>
        <w:tc>
          <w:tcPr>
            <w:tcW w:w="1170" w:type="dxa"/>
          </w:tcPr>
          <w:p w14:paraId="0BC1C0C3" w14:textId="77777777" w:rsidR="001F6DCB" w:rsidRDefault="001F6DCB" w:rsidP="00AB4BDB">
            <w:pPr>
              <w:pStyle w:val="TAC"/>
              <w:rPr>
                <w:noProof/>
              </w:rPr>
            </w:pPr>
            <w:r>
              <w:rPr>
                <w:noProof/>
                <w:lang w:eastAsia="zh-CN"/>
              </w:rPr>
              <w:t>1..N</w:t>
            </w:r>
          </w:p>
        </w:tc>
        <w:tc>
          <w:tcPr>
            <w:tcW w:w="3060" w:type="dxa"/>
          </w:tcPr>
          <w:p w14:paraId="230CAAAB" w14:textId="77777777" w:rsidR="001F6DCB" w:rsidRDefault="001F6DCB" w:rsidP="00AB4BDB">
            <w:pPr>
              <w:pStyle w:val="TAL"/>
            </w:pPr>
            <w:r>
              <w:rPr>
                <w:noProof/>
                <w:lang w:eastAsia="zh-CN"/>
              </w:rPr>
              <w:t>Indicates the exposure information related to UPF events.</w:t>
            </w:r>
            <w:r w:rsidRPr="003107D3">
              <w:t xml:space="preserve"> </w:t>
            </w:r>
            <w:r>
              <w:rPr>
                <w:lang w:eastAsia="zh-CN"/>
              </w:rPr>
              <w:t xml:space="preserve">May be included for </w:t>
            </w:r>
            <w:proofErr w:type="gramStart"/>
            <w:r>
              <w:rPr>
                <w:lang w:eastAsia="zh-CN"/>
              </w:rPr>
              <w:t>event</w:t>
            </w:r>
            <w:proofErr w:type="gramEnd"/>
            <w:r>
              <w:rPr>
                <w:lang w:eastAsia="zh-CN"/>
              </w:rPr>
              <w:t xml:space="preserve"> </w:t>
            </w:r>
          </w:p>
          <w:p w14:paraId="37FC33F2" w14:textId="77777777" w:rsidR="001F6DCB" w:rsidRDefault="001F6DCB" w:rsidP="00AB4BDB">
            <w:pPr>
              <w:pStyle w:val="TAL"/>
              <w:rPr>
                <w:noProof/>
              </w:rPr>
            </w:pPr>
            <w:r w:rsidRPr="002C24AD">
              <w:rPr>
                <w:noProof/>
              </w:rPr>
              <w:t>"</w:t>
            </w:r>
            <w:r>
              <w:rPr>
                <w:noProof/>
              </w:rPr>
              <w:t>UPF_EVENT</w:t>
            </w:r>
            <w:r w:rsidRPr="002C24AD">
              <w:rPr>
                <w:noProof/>
              </w:rPr>
              <w:t>"</w:t>
            </w:r>
            <w:r>
              <w:rPr>
                <w:noProof/>
              </w:rPr>
              <w:t xml:space="preserve">. </w:t>
            </w:r>
          </w:p>
        </w:tc>
        <w:tc>
          <w:tcPr>
            <w:tcW w:w="1304" w:type="dxa"/>
          </w:tcPr>
          <w:p w14:paraId="61618BE0" w14:textId="77777777" w:rsidR="001F6DCB" w:rsidRDefault="001F6DCB" w:rsidP="00AB4BDB">
            <w:pPr>
              <w:pStyle w:val="TAL"/>
              <w:rPr>
                <w:noProof/>
              </w:rPr>
            </w:pPr>
            <w:r>
              <w:rPr>
                <w:rFonts w:cs="Arial"/>
                <w:noProof/>
                <w:szCs w:val="18"/>
                <w:lang w:eastAsia="zh-CN"/>
              </w:rPr>
              <w:t>UPEAS</w:t>
            </w:r>
          </w:p>
        </w:tc>
      </w:tr>
    </w:tbl>
    <w:p w14:paraId="0FCF11B6" w14:textId="78A742B3" w:rsidR="001F6DCB" w:rsidRDefault="001F6DCB" w:rsidP="001F6DCB">
      <w:pPr>
        <w:rPr>
          <w:noProof/>
        </w:rPr>
      </w:pPr>
    </w:p>
    <w:p w14:paraId="714BC960" w14:textId="4E3610E4"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E13DD2C" w14:textId="77777777" w:rsidR="001F6DCB" w:rsidRDefault="001F6DCB" w:rsidP="001F6DCB">
      <w:pPr>
        <w:pStyle w:val="Heading2"/>
        <w:rPr>
          <w:noProof/>
          <w:lang w:eastAsia="zh-CN"/>
        </w:rPr>
      </w:pPr>
      <w:bookmarkStart w:id="92" w:name="_Toc28011601"/>
      <w:bookmarkStart w:id="93" w:name="_Toc34210717"/>
      <w:bookmarkStart w:id="94" w:name="_Toc36037742"/>
      <w:bookmarkStart w:id="95" w:name="_Toc39063176"/>
      <w:bookmarkStart w:id="96" w:name="_Toc43298234"/>
      <w:bookmarkStart w:id="97" w:name="_Toc45133011"/>
      <w:bookmarkStart w:id="98" w:name="_Toc49935478"/>
      <w:bookmarkStart w:id="99" w:name="_Toc50023824"/>
      <w:bookmarkStart w:id="100" w:name="_Toc51761314"/>
      <w:bookmarkStart w:id="101" w:name="_Toc56672244"/>
      <w:bookmarkStart w:id="102" w:name="_Toc66277802"/>
      <w:bookmarkStart w:id="103" w:name="_Toc138686857"/>
      <w:r>
        <w:rPr>
          <w:noProof/>
        </w:rPr>
        <w:t>5.8</w:t>
      </w:r>
      <w:r>
        <w:rPr>
          <w:noProof/>
          <w:lang w:eastAsia="zh-CN"/>
        </w:rPr>
        <w:tab/>
        <w:t>Feature negotiation</w:t>
      </w:r>
      <w:bookmarkEnd w:id="92"/>
      <w:bookmarkEnd w:id="93"/>
      <w:bookmarkEnd w:id="94"/>
      <w:bookmarkEnd w:id="95"/>
      <w:bookmarkEnd w:id="96"/>
      <w:bookmarkEnd w:id="97"/>
      <w:bookmarkEnd w:id="98"/>
      <w:bookmarkEnd w:id="99"/>
      <w:bookmarkEnd w:id="100"/>
      <w:bookmarkEnd w:id="101"/>
      <w:bookmarkEnd w:id="102"/>
      <w:bookmarkEnd w:id="103"/>
    </w:p>
    <w:p w14:paraId="7B1891FC" w14:textId="77777777" w:rsidR="001F6DCB" w:rsidRDefault="001F6DCB" w:rsidP="001F6DC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8A568CE" w14:textId="77777777" w:rsidR="001F6DCB" w:rsidRDefault="001F6DCB" w:rsidP="001F6DC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1F6DCB" w14:paraId="5ABF084C" w14:textId="77777777" w:rsidTr="00AB4BDB">
        <w:trPr>
          <w:gridAfter w:val="1"/>
          <w:wAfter w:w="33" w:type="dxa"/>
          <w:jc w:val="center"/>
        </w:trPr>
        <w:tc>
          <w:tcPr>
            <w:tcW w:w="1637" w:type="dxa"/>
            <w:gridSpan w:val="2"/>
            <w:shd w:val="clear" w:color="auto" w:fill="C0C0C0"/>
            <w:hideMark/>
          </w:tcPr>
          <w:p w14:paraId="7CB29534" w14:textId="77777777" w:rsidR="001F6DCB" w:rsidRDefault="001F6DCB" w:rsidP="00AB4BDB">
            <w:pPr>
              <w:pStyle w:val="TAH"/>
              <w:rPr>
                <w:noProof/>
              </w:rPr>
            </w:pPr>
            <w:r>
              <w:rPr>
                <w:noProof/>
              </w:rPr>
              <w:lastRenderedPageBreak/>
              <w:t>Feature number</w:t>
            </w:r>
          </w:p>
        </w:tc>
        <w:tc>
          <w:tcPr>
            <w:tcW w:w="2430" w:type="dxa"/>
            <w:gridSpan w:val="2"/>
            <w:shd w:val="clear" w:color="auto" w:fill="C0C0C0"/>
            <w:hideMark/>
          </w:tcPr>
          <w:p w14:paraId="6A12DB28" w14:textId="77777777" w:rsidR="001F6DCB" w:rsidRDefault="001F6DCB" w:rsidP="00AB4BDB">
            <w:pPr>
              <w:pStyle w:val="TAH"/>
              <w:rPr>
                <w:noProof/>
              </w:rPr>
            </w:pPr>
            <w:r>
              <w:rPr>
                <w:noProof/>
              </w:rPr>
              <w:t>Feature Name</w:t>
            </w:r>
          </w:p>
        </w:tc>
        <w:tc>
          <w:tcPr>
            <w:tcW w:w="5427" w:type="dxa"/>
            <w:gridSpan w:val="2"/>
            <w:shd w:val="clear" w:color="auto" w:fill="C0C0C0"/>
            <w:hideMark/>
          </w:tcPr>
          <w:p w14:paraId="706E83B1" w14:textId="77777777" w:rsidR="001F6DCB" w:rsidRDefault="001F6DCB" w:rsidP="00AB4BDB">
            <w:pPr>
              <w:pStyle w:val="TAH"/>
              <w:rPr>
                <w:noProof/>
              </w:rPr>
            </w:pPr>
            <w:r>
              <w:rPr>
                <w:noProof/>
              </w:rPr>
              <w:t>Description</w:t>
            </w:r>
          </w:p>
        </w:tc>
      </w:tr>
      <w:tr w:rsidR="001F6DCB" w14:paraId="5011F654" w14:textId="77777777" w:rsidTr="00AB4BDB">
        <w:trPr>
          <w:gridAfter w:val="1"/>
          <w:wAfter w:w="33" w:type="dxa"/>
          <w:jc w:val="center"/>
        </w:trPr>
        <w:tc>
          <w:tcPr>
            <w:tcW w:w="1637" w:type="dxa"/>
            <w:gridSpan w:val="2"/>
          </w:tcPr>
          <w:p w14:paraId="6DAE3422" w14:textId="77777777" w:rsidR="001F6DCB" w:rsidRDefault="001F6DCB" w:rsidP="00AB4BDB">
            <w:pPr>
              <w:pStyle w:val="TAL"/>
              <w:rPr>
                <w:noProof/>
              </w:rPr>
            </w:pPr>
            <w:r>
              <w:rPr>
                <w:noProof/>
              </w:rPr>
              <w:t>1</w:t>
            </w:r>
          </w:p>
        </w:tc>
        <w:tc>
          <w:tcPr>
            <w:tcW w:w="2430" w:type="dxa"/>
            <w:gridSpan w:val="2"/>
          </w:tcPr>
          <w:p w14:paraId="4F12E51A" w14:textId="77777777" w:rsidR="001F6DCB" w:rsidRDefault="001F6DCB" w:rsidP="00AB4BDB">
            <w:pPr>
              <w:pStyle w:val="TAL"/>
              <w:rPr>
                <w:noProof/>
              </w:rPr>
            </w:pPr>
            <w:r>
              <w:rPr>
                <w:rFonts w:eastAsia="DengXian"/>
                <w:noProof/>
              </w:rPr>
              <w:t>DownlinkDataDeliveryStatus</w:t>
            </w:r>
          </w:p>
        </w:tc>
        <w:tc>
          <w:tcPr>
            <w:tcW w:w="5427" w:type="dxa"/>
            <w:gridSpan w:val="2"/>
          </w:tcPr>
          <w:p w14:paraId="22EBEDE4" w14:textId="77777777" w:rsidR="001F6DCB" w:rsidRDefault="001F6DCB" w:rsidP="00AB4BDB">
            <w:pPr>
              <w:pStyle w:val="TAL"/>
              <w:rPr>
                <w:noProof/>
              </w:rPr>
            </w:pPr>
            <w:r>
              <w:rPr>
                <w:noProof/>
              </w:rPr>
              <w:t>This feature indicates support for the "</w:t>
            </w:r>
            <w:r>
              <w:rPr>
                <w:rFonts w:eastAsia="DengXian"/>
                <w:noProof/>
              </w:rPr>
              <w:t>Downlink data delivery status"</w:t>
            </w:r>
            <w:r>
              <w:t xml:space="preserve"> event.</w:t>
            </w:r>
          </w:p>
        </w:tc>
      </w:tr>
      <w:tr w:rsidR="001F6DCB" w14:paraId="4414A795" w14:textId="77777777" w:rsidTr="00AB4BDB">
        <w:trPr>
          <w:gridAfter w:val="1"/>
          <w:wAfter w:w="33" w:type="dxa"/>
          <w:jc w:val="center"/>
        </w:trPr>
        <w:tc>
          <w:tcPr>
            <w:tcW w:w="1637" w:type="dxa"/>
            <w:gridSpan w:val="2"/>
          </w:tcPr>
          <w:p w14:paraId="5C23DEB0" w14:textId="77777777" w:rsidR="001F6DCB" w:rsidRDefault="001F6DCB" w:rsidP="00AB4BDB">
            <w:pPr>
              <w:pStyle w:val="TAL"/>
              <w:rPr>
                <w:noProof/>
                <w:lang w:eastAsia="zh-CN"/>
              </w:rPr>
            </w:pPr>
            <w:r>
              <w:rPr>
                <w:noProof/>
                <w:lang w:eastAsia="zh-CN"/>
              </w:rPr>
              <w:t>2</w:t>
            </w:r>
          </w:p>
        </w:tc>
        <w:tc>
          <w:tcPr>
            <w:tcW w:w="2430" w:type="dxa"/>
            <w:gridSpan w:val="2"/>
          </w:tcPr>
          <w:p w14:paraId="6722EE89" w14:textId="77777777" w:rsidR="001F6DCB" w:rsidRDefault="001F6DCB" w:rsidP="00AB4BDB">
            <w:pPr>
              <w:pStyle w:val="TAL"/>
            </w:pPr>
            <w:proofErr w:type="spellStart"/>
            <w:r>
              <w:t>CommunicationFailure</w:t>
            </w:r>
            <w:proofErr w:type="spellEnd"/>
          </w:p>
        </w:tc>
        <w:tc>
          <w:tcPr>
            <w:tcW w:w="5427" w:type="dxa"/>
            <w:gridSpan w:val="2"/>
          </w:tcPr>
          <w:p w14:paraId="4225ED7D" w14:textId="77777777" w:rsidR="001F6DCB" w:rsidRDefault="001F6DCB" w:rsidP="00AB4BDB">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F6DCB" w14:paraId="2167712F" w14:textId="77777777" w:rsidTr="00AB4BDB">
        <w:trPr>
          <w:gridAfter w:val="1"/>
          <w:wAfter w:w="33" w:type="dxa"/>
          <w:jc w:val="center"/>
        </w:trPr>
        <w:tc>
          <w:tcPr>
            <w:tcW w:w="1637" w:type="dxa"/>
            <w:gridSpan w:val="2"/>
          </w:tcPr>
          <w:p w14:paraId="676DCA6E" w14:textId="77777777" w:rsidR="001F6DCB" w:rsidRDefault="001F6DCB" w:rsidP="00AB4BDB">
            <w:pPr>
              <w:pStyle w:val="TAL"/>
              <w:rPr>
                <w:noProof/>
                <w:lang w:eastAsia="zh-CN"/>
              </w:rPr>
            </w:pPr>
            <w:r>
              <w:rPr>
                <w:noProof/>
                <w:lang w:eastAsia="zh-CN"/>
              </w:rPr>
              <w:t>3</w:t>
            </w:r>
          </w:p>
        </w:tc>
        <w:tc>
          <w:tcPr>
            <w:tcW w:w="2430" w:type="dxa"/>
            <w:gridSpan w:val="2"/>
          </w:tcPr>
          <w:p w14:paraId="79FBCCDA" w14:textId="77777777" w:rsidR="001F6DCB" w:rsidRDefault="001F6DCB" w:rsidP="00AB4BDB">
            <w:pPr>
              <w:pStyle w:val="TAL"/>
            </w:pPr>
            <w:proofErr w:type="spellStart"/>
            <w:r>
              <w:t>PduSessionStatus</w:t>
            </w:r>
            <w:proofErr w:type="spellEnd"/>
          </w:p>
        </w:tc>
        <w:tc>
          <w:tcPr>
            <w:tcW w:w="5427" w:type="dxa"/>
            <w:gridSpan w:val="2"/>
          </w:tcPr>
          <w:p w14:paraId="4BEEC0CE" w14:textId="77777777" w:rsidR="001F6DCB" w:rsidRDefault="001F6DCB" w:rsidP="00AB4BDB">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F6DCB" w14:paraId="14A74E0A" w14:textId="77777777" w:rsidTr="00AB4BDB">
        <w:trPr>
          <w:gridAfter w:val="1"/>
          <w:wAfter w:w="33" w:type="dxa"/>
          <w:jc w:val="center"/>
        </w:trPr>
        <w:tc>
          <w:tcPr>
            <w:tcW w:w="1637" w:type="dxa"/>
            <w:gridSpan w:val="2"/>
          </w:tcPr>
          <w:p w14:paraId="186DE374" w14:textId="77777777" w:rsidR="001F6DCB" w:rsidRDefault="001F6DCB" w:rsidP="00AB4BDB">
            <w:pPr>
              <w:pStyle w:val="TAL"/>
              <w:rPr>
                <w:noProof/>
                <w:lang w:eastAsia="zh-CN"/>
              </w:rPr>
            </w:pPr>
            <w:r>
              <w:rPr>
                <w:noProof/>
                <w:lang w:eastAsia="zh-CN"/>
              </w:rPr>
              <w:t>4</w:t>
            </w:r>
          </w:p>
        </w:tc>
        <w:tc>
          <w:tcPr>
            <w:tcW w:w="2430" w:type="dxa"/>
            <w:gridSpan w:val="2"/>
          </w:tcPr>
          <w:p w14:paraId="4ABBA8A4" w14:textId="77777777" w:rsidR="001F6DCB" w:rsidRDefault="001F6DCB" w:rsidP="00AB4BDB">
            <w:pPr>
              <w:pStyle w:val="TAL"/>
            </w:pPr>
            <w:r>
              <w:rPr>
                <w:noProof/>
              </w:rPr>
              <w:t>QfiAllocation</w:t>
            </w:r>
          </w:p>
        </w:tc>
        <w:tc>
          <w:tcPr>
            <w:tcW w:w="5427" w:type="dxa"/>
            <w:gridSpan w:val="2"/>
          </w:tcPr>
          <w:p w14:paraId="1C416AB4" w14:textId="77777777" w:rsidR="001F6DCB" w:rsidRDefault="001F6DCB" w:rsidP="00AB4BDB">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F6DCB" w14:paraId="20CDBD64" w14:textId="77777777" w:rsidTr="00AB4BDB">
        <w:trPr>
          <w:gridBefore w:val="1"/>
          <w:wBefore w:w="33" w:type="dxa"/>
          <w:jc w:val="center"/>
        </w:trPr>
        <w:tc>
          <w:tcPr>
            <w:tcW w:w="1637" w:type="dxa"/>
            <w:gridSpan w:val="2"/>
          </w:tcPr>
          <w:p w14:paraId="71699685" w14:textId="77777777" w:rsidR="001F6DCB" w:rsidRDefault="001F6DCB" w:rsidP="00AB4BDB">
            <w:pPr>
              <w:pStyle w:val="TAL"/>
              <w:rPr>
                <w:noProof/>
                <w:lang w:eastAsia="zh-CN"/>
              </w:rPr>
            </w:pPr>
            <w:r>
              <w:rPr>
                <w:noProof/>
                <w:lang w:eastAsia="zh-CN"/>
              </w:rPr>
              <w:t>5</w:t>
            </w:r>
          </w:p>
        </w:tc>
        <w:tc>
          <w:tcPr>
            <w:tcW w:w="2430" w:type="dxa"/>
            <w:gridSpan w:val="2"/>
          </w:tcPr>
          <w:p w14:paraId="7AC051B1" w14:textId="77777777" w:rsidR="001F6DCB" w:rsidRDefault="001F6DCB" w:rsidP="00AB4BDB">
            <w:pPr>
              <w:pStyle w:val="TAL"/>
            </w:pPr>
            <w:proofErr w:type="spellStart"/>
            <w:r>
              <w:rPr>
                <w:rFonts w:hint="eastAsia"/>
                <w:lang w:eastAsia="zh-CN"/>
              </w:rPr>
              <w:t>QosMonitoring</w:t>
            </w:r>
            <w:proofErr w:type="spellEnd"/>
          </w:p>
        </w:tc>
        <w:tc>
          <w:tcPr>
            <w:tcW w:w="5427" w:type="dxa"/>
            <w:gridSpan w:val="2"/>
          </w:tcPr>
          <w:p w14:paraId="3F0AEA5D" w14:textId="77777777" w:rsidR="001F6DCB" w:rsidRDefault="001F6DCB" w:rsidP="00AB4BDB">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1F6DCB" w14:paraId="0DE51438" w14:textId="77777777" w:rsidTr="00AB4BDB">
        <w:trPr>
          <w:gridBefore w:val="1"/>
          <w:wBefore w:w="33" w:type="dxa"/>
          <w:jc w:val="center"/>
        </w:trPr>
        <w:tc>
          <w:tcPr>
            <w:tcW w:w="1637" w:type="dxa"/>
            <w:gridSpan w:val="2"/>
          </w:tcPr>
          <w:p w14:paraId="0FE7635F" w14:textId="77777777" w:rsidR="001F6DCB" w:rsidRDefault="001F6DCB" w:rsidP="00AB4BDB">
            <w:pPr>
              <w:pStyle w:val="TAL"/>
              <w:rPr>
                <w:noProof/>
                <w:lang w:eastAsia="zh-CN"/>
              </w:rPr>
            </w:pPr>
            <w:r>
              <w:rPr>
                <w:noProof/>
                <w:lang w:eastAsia="zh-CN"/>
              </w:rPr>
              <w:t>6</w:t>
            </w:r>
          </w:p>
        </w:tc>
        <w:tc>
          <w:tcPr>
            <w:tcW w:w="2430" w:type="dxa"/>
            <w:gridSpan w:val="2"/>
          </w:tcPr>
          <w:p w14:paraId="3ADBF646" w14:textId="77777777" w:rsidR="001F6DCB" w:rsidRDefault="001F6DCB" w:rsidP="00AB4BDB">
            <w:pPr>
              <w:pStyle w:val="TAL"/>
              <w:rPr>
                <w:lang w:eastAsia="zh-CN"/>
              </w:rPr>
            </w:pPr>
            <w:r>
              <w:rPr>
                <w:lang w:eastAsia="zh-CN"/>
              </w:rPr>
              <w:t>ES3XX</w:t>
            </w:r>
          </w:p>
        </w:tc>
        <w:tc>
          <w:tcPr>
            <w:tcW w:w="5427" w:type="dxa"/>
            <w:gridSpan w:val="2"/>
          </w:tcPr>
          <w:p w14:paraId="2383AF34" w14:textId="77777777" w:rsidR="001F6DCB" w:rsidRDefault="001F6DCB" w:rsidP="00AB4BDB">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F6DCB" w14:paraId="48F44676" w14:textId="77777777" w:rsidTr="00AB4BDB">
        <w:trPr>
          <w:gridBefore w:val="1"/>
          <w:wBefore w:w="33" w:type="dxa"/>
          <w:jc w:val="center"/>
        </w:trPr>
        <w:tc>
          <w:tcPr>
            <w:tcW w:w="1637" w:type="dxa"/>
            <w:gridSpan w:val="2"/>
          </w:tcPr>
          <w:p w14:paraId="28454FE8" w14:textId="77777777" w:rsidR="001F6DCB" w:rsidRDefault="001F6DCB" w:rsidP="00AB4BDB">
            <w:pPr>
              <w:pStyle w:val="TAL"/>
              <w:rPr>
                <w:noProof/>
                <w:lang w:eastAsia="zh-CN"/>
              </w:rPr>
            </w:pPr>
            <w:r>
              <w:rPr>
                <w:noProof/>
                <w:lang w:eastAsia="zh-CN"/>
              </w:rPr>
              <w:t>7</w:t>
            </w:r>
          </w:p>
        </w:tc>
        <w:tc>
          <w:tcPr>
            <w:tcW w:w="2430" w:type="dxa"/>
            <w:gridSpan w:val="2"/>
          </w:tcPr>
          <w:p w14:paraId="06174D87" w14:textId="77777777" w:rsidR="001F6DCB" w:rsidRDefault="001F6DCB" w:rsidP="00AB4BDB">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705EA24" w14:textId="77777777" w:rsidR="001F6DCB" w:rsidRDefault="001F6DCB" w:rsidP="00AB4BDB">
            <w:pPr>
              <w:pStyle w:val="TAL"/>
              <w:rPr>
                <w:rFonts w:eastAsia="Times New Roman"/>
              </w:rPr>
            </w:pPr>
            <w:r>
              <w:rPr>
                <w:rFonts w:eastAsia="Times New Roman"/>
              </w:rPr>
              <w:t>This feature indicates support for the enhancements of network data analytics requirements.</w:t>
            </w:r>
          </w:p>
        </w:tc>
      </w:tr>
      <w:tr w:rsidR="001F6DCB" w14:paraId="7B3A1CDB" w14:textId="77777777" w:rsidTr="00AB4BDB">
        <w:trPr>
          <w:gridBefore w:val="1"/>
          <w:wBefore w:w="33" w:type="dxa"/>
          <w:jc w:val="center"/>
        </w:trPr>
        <w:tc>
          <w:tcPr>
            <w:tcW w:w="1637" w:type="dxa"/>
            <w:gridSpan w:val="2"/>
          </w:tcPr>
          <w:p w14:paraId="5E3FFF79" w14:textId="77777777" w:rsidR="001F6DCB" w:rsidRDefault="001F6DCB" w:rsidP="00AB4BDB">
            <w:pPr>
              <w:pStyle w:val="TAL"/>
              <w:rPr>
                <w:noProof/>
                <w:lang w:eastAsia="zh-CN"/>
              </w:rPr>
            </w:pPr>
            <w:r>
              <w:rPr>
                <w:noProof/>
                <w:lang w:eastAsia="zh-CN"/>
              </w:rPr>
              <w:t>8</w:t>
            </w:r>
          </w:p>
        </w:tc>
        <w:tc>
          <w:tcPr>
            <w:tcW w:w="2430" w:type="dxa"/>
            <w:gridSpan w:val="2"/>
          </w:tcPr>
          <w:p w14:paraId="5838A04B" w14:textId="77777777" w:rsidR="001F6DCB" w:rsidRDefault="001F6DCB" w:rsidP="00AB4BDB">
            <w:pPr>
              <w:pStyle w:val="TAL"/>
              <w:rPr>
                <w:lang w:eastAsia="zh-CN"/>
              </w:rPr>
            </w:pPr>
            <w:proofErr w:type="spellStart"/>
            <w:r>
              <w:t>ULBuffering</w:t>
            </w:r>
            <w:proofErr w:type="spellEnd"/>
          </w:p>
        </w:tc>
        <w:tc>
          <w:tcPr>
            <w:tcW w:w="5427" w:type="dxa"/>
            <w:gridSpan w:val="2"/>
          </w:tcPr>
          <w:p w14:paraId="0F6A4733" w14:textId="77777777" w:rsidR="001F6DCB" w:rsidRDefault="001F6DCB" w:rsidP="00AB4BDB">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1F6DCB" w14:paraId="77FE2D20" w14:textId="77777777" w:rsidTr="00AB4BDB">
        <w:trPr>
          <w:gridBefore w:val="1"/>
          <w:wBefore w:w="33" w:type="dxa"/>
          <w:jc w:val="center"/>
        </w:trPr>
        <w:tc>
          <w:tcPr>
            <w:tcW w:w="1637" w:type="dxa"/>
            <w:gridSpan w:val="2"/>
          </w:tcPr>
          <w:p w14:paraId="7F71F9A3" w14:textId="77777777" w:rsidR="001F6DCB" w:rsidRDefault="001F6DCB" w:rsidP="00AB4BDB">
            <w:pPr>
              <w:pStyle w:val="TAL"/>
              <w:rPr>
                <w:noProof/>
                <w:lang w:eastAsia="zh-CN"/>
              </w:rPr>
            </w:pPr>
            <w:r>
              <w:rPr>
                <w:noProof/>
                <w:lang w:eastAsia="zh-CN"/>
              </w:rPr>
              <w:t>9</w:t>
            </w:r>
          </w:p>
        </w:tc>
        <w:tc>
          <w:tcPr>
            <w:tcW w:w="2430" w:type="dxa"/>
            <w:gridSpan w:val="2"/>
          </w:tcPr>
          <w:p w14:paraId="5282DAA0" w14:textId="77777777" w:rsidR="001F6DCB" w:rsidRPr="00607749" w:rsidRDefault="001F6DCB" w:rsidP="00AB4BDB">
            <w:pPr>
              <w:pStyle w:val="TAL"/>
            </w:pPr>
            <w:r>
              <w:t>SMCCE</w:t>
            </w:r>
          </w:p>
        </w:tc>
        <w:tc>
          <w:tcPr>
            <w:tcW w:w="5427" w:type="dxa"/>
            <w:gridSpan w:val="2"/>
          </w:tcPr>
          <w:p w14:paraId="010A0212" w14:textId="77777777" w:rsidR="001F6DCB" w:rsidRPr="00607749" w:rsidRDefault="001F6DCB" w:rsidP="00AB4BDB">
            <w:pPr>
              <w:pStyle w:val="TAL"/>
            </w:pPr>
            <w:r>
              <w:t>This feature indicates support for Session Management Congestion Control Experience for PDU Session.</w:t>
            </w:r>
          </w:p>
        </w:tc>
      </w:tr>
      <w:tr w:rsidR="001F6DCB" w14:paraId="04C64478" w14:textId="77777777" w:rsidTr="00AB4BDB">
        <w:trPr>
          <w:gridBefore w:val="1"/>
          <w:wBefore w:w="33" w:type="dxa"/>
          <w:jc w:val="center"/>
        </w:trPr>
        <w:tc>
          <w:tcPr>
            <w:tcW w:w="1637" w:type="dxa"/>
            <w:gridSpan w:val="2"/>
          </w:tcPr>
          <w:p w14:paraId="6D16147E" w14:textId="77777777" w:rsidR="001F6DCB" w:rsidRDefault="001F6DCB" w:rsidP="00AB4BDB">
            <w:pPr>
              <w:pStyle w:val="TAL"/>
              <w:rPr>
                <w:noProof/>
                <w:lang w:eastAsia="zh-CN"/>
              </w:rPr>
            </w:pPr>
            <w:r>
              <w:rPr>
                <w:noProof/>
                <w:lang w:eastAsia="zh-CN"/>
              </w:rPr>
              <w:t>10</w:t>
            </w:r>
          </w:p>
        </w:tc>
        <w:tc>
          <w:tcPr>
            <w:tcW w:w="2430" w:type="dxa"/>
            <w:gridSpan w:val="2"/>
          </w:tcPr>
          <w:p w14:paraId="031D1280" w14:textId="77777777" w:rsidR="001F6DCB" w:rsidRDefault="001F6DCB" w:rsidP="00AB4BDB">
            <w:pPr>
              <w:pStyle w:val="TAL"/>
            </w:pPr>
            <w:r>
              <w:t>Dispersion</w:t>
            </w:r>
          </w:p>
        </w:tc>
        <w:tc>
          <w:tcPr>
            <w:tcW w:w="5427" w:type="dxa"/>
            <w:gridSpan w:val="2"/>
          </w:tcPr>
          <w:p w14:paraId="0D5B5B32" w14:textId="77777777" w:rsidR="001F6DCB" w:rsidRDefault="001F6DCB" w:rsidP="00AB4BDB">
            <w:pPr>
              <w:pStyle w:val="TAL"/>
            </w:pPr>
            <w:r>
              <w:t>This feature indicates support for Session Management transactions dispersion.</w:t>
            </w:r>
          </w:p>
        </w:tc>
      </w:tr>
      <w:tr w:rsidR="001F6DCB" w14:paraId="574026A8" w14:textId="77777777" w:rsidTr="00AB4BDB">
        <w:trPr>
          <w:gridBefore w:val="1"/>
          <w:wBefore w:w="33" w:type="dxa"/>
          <w:jc w:val="center"/>
        </w:trPr>
        <w:tc>
          <w:tcPr>
            <w:tcW w:w="1637" w:type="dxa"/>
            <w:gridSpan w:val="2"/>
          </w:tcPr>
          <w:p w14:paraId="453D55A8" w14:textId="77777777" w:rsidR="001F6DCB" w:rsidRDefault="001F6DCB" w:rsidP="00AB4BDB">
            <w:pPr>
              <w:pStyle w:val="TAL"/>
              <w:rPr>
                <w:noProof/>
                <w:lang w:eastAsia="zh-CN"/>
              </w:rPr>
            </w:pPr>
            <w:r>
              <w:rPr>
                <w:noProof/>
                <w:lang w:eastAsia="zh-CN"/>
              </w:rPr>
              <w:t>11</w:t>
            </w:r>
          </w:p>
        </w:tc>
        <w:tc>
          <w:tcPr>
            <w:tcW w:w="2430" w:type="dxa"/>
            <w:gridSpan w:val="2"/>
          </w:tcPr>
          <w:p w14:paraId="5D0BF25C" w14:textId="77777777" w:rsidR="001F6DCB" w:rsidRDefault="001F6DCB" w:rsidP="00AB4BDB">
            <w:pPr>
              <w:pStyle w:val="TAL"/>
            </w:pPr>
            <w:r>
              <w:rPr>
                <w:noProof/>
              </w:rPr>
              <w:t>ERIR</w:t>
            </w:r>
          </w:p>
        </w:tc>
        <w:tc>
          <w:tcPr>
            <w:tcW w:w="5427" w:type="dxa"/>
            <w:gridSpan w:val="2"/>
          </w:tcPr>
          <w:p w14:paraId="2E5D9594" w14:textId="77777777" w:rsidR="001F6DCB" w:rsidRDefault="001F6DCB" w:rsidP="00AB4BDB">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1F6DCB" w14:paraId="6895F2A5" w14:textId="77777777" w:rsidTr="00AB4BDB">
        <w:trPr>
          <w:gridBefore w:val="1"/>
          <w:wBefore w:w="33" w:type="dxa"/>
          <w:jc w:val="center"/>
        </w:trPr>
        <w:tc>
          <w:tcPr>
            <w:tcW w:w="1637" w:type="dxa"/>
            <w:gridSpan w:val="2"/>
          </w:tcPr>
          <w:p w14:paraId="5317D758" w14:textId="77777777" w:rsidR="001F6DCB" w:rsidRDefault="001F6DCB" w:rsidP="00AB4BDB">
            <w:pPr>
              <w:pStyle w:val="TAL"/>
              <w:rPr>
                <w:noProof/>
                <w:lang w:eastAsia="zh-CN"/>
              </w:rPr>
            </w:pPr>
            <w:r>
              <w:rPr>
                <w:noProof/>
                <w:lang w:eastAsia="zh-CN"/>
              </w:rPr>
              <w:t>12</w:t>
            </w:r>
          </w:p>
        </w:tc>
        <w:tc>
          <w:tcPr>
            <w:tcW w:w="2430" w:type="dxa"/>
            <w:gridSpan w:val="2"/>
          </w:tcPr>
          <w:p w14:paraId="54AD1C6A" w14:textId="77777777" w:rsidR="001F6DCB" w:rsidRDefault="001F6DCB" w:rsidP="00AB4BDB">
            <w:pPr>
              <w:pStyle w:val="TAL"/>
              <w:rPr>
                <w:noProof/>
              </w:rPr>
            </w:pPr>
            <w:proofErr w:type="spellStart"/>
            <w:r>
              <w:t>RedundantTransmissionExp</w:t>
            </w:r>
            <w:proofErr w:type="spellEnd"/>
          </w:p>
        </w:tc>
        <w:tc>
          <w:tcPr>
            <w:tcW w:w="5427" w:type="dxa"/>
            <w:gridSpan w:val="2"/>
          </w:tcPr>
          <w:p w14:paraId="1027F95C" w14:textId="77777777" w:rsidR="001F6DCB" w:rsidRPr="00F411A2" w:rsidRDefault="001F6DCB" w:rsidP="00AB4BDB">
            <w:pPr>
              <w:pStyle w:val="TAL"/>
              <w:rPr>
                <w:rFonts w:eastAsia="Times New Roman"/>
              </w:rPr>
            </w:pPr>
            <w:r>
              <w:t>This feature indicates support for Redundant Transmission Experience.</w:t>
            </w:r>
          </w:p>
        </w:tc>
      </w:tr>
      <w:tr w:rsidR="001F6DCB" w14:paraId="591ABF4F" w14:textId="77777777" w:rsidTr="00AB4BDB">
        <w:trPr>
          <w:gridBefore w:val="1"/>
          <w:wBefore w:w="33" w:type="dxa"/>
          <w:jc w:val="center"/>
        </w:trPr>
        <w:tc>
          <w:tcPr>
            <w:tcW w:w="1637" w:type="dxa"/>
            <w:gridSpan w:val="2"/>
          </w:tcPr>
          <w:p w14:paraId="5B8A94EF" w14:textId="77777777" w:rsidR="001F6DCB" w:rsidRDefault="001F6DCB" w:rsidP="00AB4BDB">
            <w:pPr>
              <w:pStyle w:val="TAL"/>
              <w:rPr>
                <w:noProof/>
                <w:lang w:eastAsia="zh-CN"/>
              </w:rPr>
            </w:pPr>
            <w:r>
              <w:rPr>
                <w:noProof/>
                <w:lang w:eastAsia="zh-CN"/>
              </w:rPr>
              <w:t>13</w:t>
            </w:r>
          </w:p>
        </w:tc>
        <w:tc>
          <w:tcPr>
            <w:tcW w:w="2430" w:type="dxa"/>
            <w:gridSpan w:val="2"/>
          </w:tcPr>
          <w:p w14:paraId="6E806B5D" w14:textId="77777777" w:rsidR="001F6DCB" w:rsidRDefault="001F6DCB" w:rsidP="00AB4BDB">
            <w:pPr>
              <w:pStyle w:val="TAL"/>
            </w:pPr>
            <w:proofErr w:type="spellStart"/>
            <w:r>
              <w:t>WlanPerformance</w:t>
            </w:r>
            <w:proofErr w:type="spellEnd"/>
          </w:p>
        </w:tc>
        <w:tc>
          <w:tcPr>
            <w:tcW w:w="5427" w:type="dxa"/>
            <w:gridSpan w:val="2"/>
          </w:tcPr>
          <w:p w14:paraId="4FA3C71F" w14:textId="77777777" w:rsidR="001F6DCB" w:rsidRDefault="001F6DCB" w:rsidP="00AB4BDB">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F6DCB" w14:paraId="2C4D7EA9" w14:textId="77777777" w:rsidTr="00AB4BDB">
        <w:trPr>
          <w:gridBefore w:val="1"/>
          <w:wBefore w:w="33" w:type="dxa"/>
          <w:jc w:val="center"/>
        </w:trPr>
        <w:tc>
          <w:tcPr>
            <w:tcW w:w="1637" w:type="dxa"/>
            <w:gridSpan w:val="2"/>
          </w:tcPr>
          <w:p w14:paraId="722A2BBD" w14:textId="77777777" w:rsidR="001F6DCB" w:rsidRDefault="001F6DCB" w:rsidP="00AB4BDB">
            <w:pPr>
              <w:pStyle w:val="TAL"/>
              <w:rPr>
                <w:noProof/>
                <w:lang w:eastAsia="zh-CN"/>
              </w:rPr>
            </w:pPr>
            <w:r>
              <w:t>14</w:t>
            </w:r>
          </w:p>
        </w:tc>
        <w:tc>
          <w:tcPr>
            <w:tcW w:w="2430" w:type="dxa"/>
            <w:gridSpan w:val="2"/>
          </w:tcPr>
          <w:p w14:paraId="56DCDD08" w14:textId="77777777" w:rsidR="001F6DCB" w:rsidRDefault="001F6DCB" w:rsidP="00AB4BDB">
            <w:pPr>
              <w:pStyle w:val="TAL"/>
            </w:pPr>
            <w:r>
              <w:rPr>
                <w:noProof/>
                <w:lang w:eastAsia="zh-CN"/>
              </w:rPr>
              <w:t>EASIPreplacement</w:t>
            </w:r>
          </w:p>
        </w:tc>
        <w:tc>
          <w:tcPr>
            <w:tcW w:w="5427" w:type="dxa"/>
            <w:gridSpan w:val="2"/>
          </w:tcPr>
          <w:p w14:paraId="721860FB" w14:textId="77777777" w:rsidR="001F6DCB" w:rsidRDefault="001F6DCB" w:rsidP="00AB4BDB">
            <w:pPr>
              <w:pStyle w:val="TAL"/>
            </w:pPr>
            <w:r>
              <w:t xml:space="preserve">This feature indicates the support of </w:t>
            </w:r>
            <w:r>
              <w:rPr>
                <w:lang w:val="en-US"/>
              </w:rPr>
              <w:t>provisioning of EAS IP replacement info (See NOTE</w:t>
            </w:r>
            <w:r>
              <w:t> 2</w:t>
            </w:r>
            <w:r>
              <w:rPr>
                <w:lang w:val="en-US"/>
              </w:rPr>
              <w:t>).</w:t>
            </w:r>
          </w:p>
        </w:tc>
      </w:tr>
      <w:tr w:rsidR="001F6DCB" w14:paraId="0F98CECC" w14:textId="77777777" w:rsidTr="00AB4BDB">
        <w:trPr>
          <w:gridBefore w:val="1"/>
          <w:wBefore w:w="33" w:type="dxa"/>
          <w:jc w:val="center"/>
        </w:trPr>
        <w:tc>
          <w:tcPr>
            <w:tcW w:w="1637" w:type="dxa"/>
            <w:gridSpan w:val="2"/>
          </w:tcPr>
          <w:p w14:paraId="3400EE70" w14:textId="77777777" w:rsidR="001F6DCB" w:rsidRDefault="001F6DCB" w:rsidP="00AB4BDB">
            <w:pPr>
              <w:pStyle w:val="TAL"/>
            </w:pPr>
            <w:r>
              <w:rPr>
                <w:lang w:eastAsia="zh-CN"/>
              </w:rPr>
              <w:t>15</w:t>
            </w:r>
          </w:p>
        </w:tc>
        <w:tc>
          <w:tcPr>
            <w:tcW w:w="2430" w:type="dxa"/>
            <w:gridSpan w:val="2"/>
          </w:tcPr>
          <w:p w14:paraId="22C81EBF" w14:textId="77777777" w:rsidR="001F6DCB" w:rsidRDefault="001F6DCB" w:rsidP="00AB4BDB">
            <w:pPr>
              <w:pStyle w:val="TAL"/>
              <w:rPr>
                <w:noProof/>
                <w:lang w:eastAsia="zh-CN"/>
              </w:rPr>
            </w:pPr>
            <w:r>
              <w:rPr>
                <w:lang w:eastAsia="zh-CN"/>
              </w:rPr>
              <w:t>BIUMR</w:t>
            </w:r>
          </w:p>
        </w:tc>
        <w:tc>
          <w:tcPr>
            <w:tcW w:w="5427" w:type="dxa"/>
            <w:gridSpan w:val="2"/>
          </w:tcPr>
          <w:p w14:paraId="725059FA" w14:textId="77777777" w:rsidR="001F6DCB" w:rsidRDefault="001F6DCB" w:rsidP="00AB4BDB">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1F6DCB" w14:paraId="5F2E29FD" w14:textId="77777777" w:rsidTr="00AB4BDB">
        <w:trPr>
          <w:gridBefore w:val="1"/>
          <w:wBefore w:w="33" w:type="dxa"/>
          <w:jc w:val="center"/>
        </w:trPr>
        <w:tc>
          <w:tcPr>
            <w:tcW w:w="1637" w:type="dxa"/>
            <w:gridSpan w:val="2"/>
          </w:tcPr>
          <w:p w14:paraId="74422F10" w14:textId="77777777" w:rsidR="001F6DCB" w:rsidRDefault="001F6DCB" w:rsidP="00AB4BDB">
            <w:pPr>
              <w:pStyle w:val="TAL"/>
              <w:rPr>
                <w:lang w:eastAsia="zh-CN"/>
              </w:rPr>
            </w:pPr>
            <w:r>
              <w:rPr>
                <w:noProof/>
                <w:lang w:eastAsia="zh-CN"/>
              </w:rPr>
              <w:t>16</w:t>
            </w:r>
          </w:p>
        </w:tc>
        <w:tc>
          <w:tcPr>
            <w:tcW w:w="2430" w:type="dxa"/>
            <w:gridSpan w:val="2"/>
          </w:tcPr>
          <w:p w14:paraId="2A14798A" w14:textId="77777777" w:rsidR="001F6DCB" w:rsidRDefault="001F6DCB" w:rsidP="00AB4BDB">
            <w:pPr>
              <w:pStyle w:val="TAL"/>
              <w:rPr>
                <w:lang w:eastAsia="zh-CN"/>
              </w:rPr>
            </w:pPr>
            <w:proofErr w:type="spellStart"/>
            <w:r>
              <w:t>UeCommunication</w:t>
            </w:r>
            <w:proofErr w:type="spellEnd"/>
          </w:p>
        </w:tc>
        <w:tc>
          <w:tcPr>
            <w:tcW w:w="5427" w:type="dxa"/>
            <w:gridSpan w:val="2"/>
          </w:tcPr>
          <w:p w14:paraId="6E877F5E" w14:textId="77777777" w:rsidR="001F6DCB" w:rsidRDefault="001F6DCB" w:rsidP="00AB4BDB">
            <w:pPr>
              <w:pStyle w:val="TAL"/>
              <w:rPr>
                <w:lang w:eastAsia="ko-KR"/>
              </w:rPr>
            </w:pPr>
            <w:r>
              <w:t>This feature indicates the support of UE communication analytics.</w:t>
            </w:r>
          </w:p>
        </w:tc>
      </w:tr>
      <w:tr w:rsidR="001F6DCB" w14:paraId="6E308102" w14:textId="77777777" w:rsidTr="00AB4BDB">
        <w:trPr>
          <w:gridBefore w:val="1"/>
          <w:wBefore w:w="33" w:type="dxa"/>
          <w:jc w:val="center"/>
        </w:trPr>
        <w:tc>
          <w:tcPr>
            <w:tcW w:w="1637" w:type="dxa"/>
            <w:gridSpan w:val="2"/>
          </w:tcPr>
          <w:p w14:paraId="090DBE08" w14:textId="77777777" w:rsidR="001F6DCB" w:rsidRDefault="001F6DCB" w:rsidP="00AB4BDB">
            <w:pPr>
              <w:pStyle w:val="TAL"/>
              <w:rPr>
                <w:noProof/>
                <w:lang w:eastAsia="zh-CN"/>
              </w:rPr>
            </w:pPr>
            <w:r>
              <w:rPr>
                <w:noProof/>
                <w:lang w:eastAsia="zh-CN"/>
              </w:rPr>
              <w:t>17</w:t>
            </w:r>
          </w:p>
        </w:tc>
        <w:tc>
          <w:tcPr>
            <w:tcW w:w="2430" w:type="dxa"/>
            <w:gridSpan w:val="2"/>
          </w:tcPr>
          <w:p w14:paraId="6F3FFAB1" w14:textId="77777777" w:rsidR="001F6DCB" w:rsidRDefault="001F6DCB" w:rsidP="00AB4BDB">
            <w:pPr>
              <w:pStyle w:val="TAL"/>
            </w:pPr>
            <w:proofErr w:type="spellStart"/>
            <w:r>
              <w:t>ServiceExperience</w:t>
            </w:r>
            <w:proofErr w:type="spellEnd"/>
          </w:p>
        </w:tc>
        <w:tc>
          <w:tcPr>
            <w:tcW w:w="5427" w:type="dxa"/>
            <w:gridSpan w:val="2"/>
          </w:tcPr>
          <w:p w14:paraId="04814493" w14:textId="77777777" w:rsidR="001F6DCB" w:rsidRDefault="001F6DCB" w:rsidP="00AB4BDB">
            <w:pPr>
              <w:pStyle w:val="TAL"/>
            </w:pPr>
            <w:r>
              <w:t xml:space="preserve">This feature indicates support for </w:t>
            </w:r>
            <w:r>
              <w:rPr>
                <w:rFonts w:hint="eastAsia"/>
                <w:lang w:eastAsia="zh-CN"/>
              </w:rPr>
              <w:t>service</w:t>
            </w:r>
            <w:r>
              <w:t xml:space="preserve"> experience analytics.</w:t>
            </w:r>
          </w:p>
        </w:tc>
      </w:tr>
      <w:tr w:rsidR="001F6DCB" w14:paraId="3B26F2D6" w14:textId="77777777" w:rsidTr="00AB4BDB">
        <w:trPr>
          <w:gridBefore w:val="1"/>
          <w:wBefore w:w="33" w:type="dxa"/>
          <w:jc w:val="center"/>
        </w:trPr>
        <w:tc>
          <w:tcPr>
            <w:tcW w:w="1637" w:type="dxa"/>
            <w:gridSpan w:val="2"/>
          </w:tcPr>
          <w:p w14:paraId="55D2201D" w14:textId="77777777" w:rsidR="001F6DCB" w:rsidRDefault="001F6DCB" w:rsidP="00AB4BDB">
            <w:pPr>
              <w:pStyle w:val="TAL"/>
              <w:rPr>
                <w:noProof/>
                <w:lang w:eastAsia="zh-CN"/>
              </w:rPr>
            </w:pPr>
            <w:r>
              <w:rPr>
                <w:noProof/>
                <w:lang w:eastAsia="zh-CN"/>
              </w:rPr>
              <w:t>18</w:t>
            </w:r>
          </w:p>
        </w:tc>
        <w:tc>
          <w:tcPr>
            <w:tcW w:w="2430" w:type="dxa"/>
            <w:gridSpan w:val="2"/>
          </w:tcPr>
          <w:p w14:paraId="7926D212" w14:textId="77777777" w:rsidR="001F6DCB" w:rsidRDefault="001F6DCB" w:rsidP="00AB4BDB">
            <w:pPr>
              <w:pStyle w:val="TAL"/>
            </w:pPr>
            <w:proofErr w:type="spellStart"/>
            <w:r>
              <w:rPr>
                <w:rFonts w:hint="eastAsia"/>
                <w:lang w:eastAsia="zh-CN"/>
              </w:rPr>
              <w:t>Dn</w:t>
            </w:r>
            <w:r>
              <w:t>Performance</w:t>
            </w:r>
            <w:proofErr w:type="spellEnd"/>
          </w:p>
        </w:tc>
        <w:tc>
          <w:tcPr>
            <w:tcW w:w="5427" w:type="dxa"/>
            <w:gridSpan w:val="2"/>
          </w:tcPr>
          <w:p w14:paraId="6155FF10" w14:textId="77777777" w:rsidR="001F6DCB" w:rsidRDefault="001F6DCB" w:rsidP="00AB4BDB">
            <w:pPr>
              <w:pStyle w:val="TAL"/>
            </w:pPr>
            <w:r>
              <w:t xml:space="preserve">This feature indicates support for </w:t>
            </w:r>
            <w:r>
              <w:rPr>
                <w:lang w:eastAsia="zh-CN"/>
              </w:rPr>
              <w:t>DN performance</w:t>
            </w:r>
            <w:r>
              <w:t xml:space="preserve"> analytics.</w:t>
            </w:r>
          </w:p>
        </w:tc>
      </w:tr>
      <w:tr w:rsidR="001F6DCB" w14:paraId="785A41BD" w14:textId="77777777" w:rsidTr="00AB4BDB">
        <w:trPr>
          <w:gridBefore w:val="1"/>
          <w:wBefore w:w="33" w:type="dxa"/>
          <w:jc w:val="center"/>
        </w:trPr>
        <w:tc>
          <w:tcPr>
            <w:tcW w:w="1637" w:type="dxa"/>
            <w:gridSpan w:val="2"/>
          </w:tcPr>
          <w:p w14:paraId="603ED667" w14:textId="77777777" w:rsidR="001F6DCB" w:rsidRDefault="001F6DCB" w:rsidP="00AB4BDB">
            <w:pPr>
              <w:pStyle w:val="TAL"/>
              <w:rPr>
                <w:noProof/>
                <w:lang w:eastAsia="zh-CN"/>
              </w:rPr>
            </w:pPr>
            <w:r>
              <w:rPr>
                <w:noProof/>
                <w:lang w:eastAsia="zh-CN"/>
              </w:rPr>
              <w:t>19</w:t>
            </w:r>
          </w:p>
        </w:tc>
        <w:tc>
          <w:tcPr>
            <w:tcW w:w="2430" w:type="dxa"/>
            <w:gridSpan w:val="2"/>
          </w:tcPr>
          <w:p w14:paraId="65B42560" w14:textId="77777777" w:rsidR="001F6DCB" w:rsidRDefault="001F6DCB" w:rsidP="00AB4BDB">
            <w:pPr>
              <w:pStyle w:val="TAL"/>
              <w:rPr>
                <w:lang w:eastAsia="zh-CN"/>
              </w:rPr>
            </w:pPr>
            <w:r>
              <w:rPr>
                <w:noProof/>
              </w:rPr>
              <w:t>MultipleFlowDescriptions</w:t>
            </w:r>
          </w:p>
        </w:tc>
        <w:tc>
          <w:tcPr>
            <w:tcW w:w="5427" w:type="dxa"/>
            <w:gridSpan w:val="2"/>
          </w:tcPr>
          <w:p w14:paraId="4B0ACCA9" w14:textId="77777777" w:rsidR="001F6DCB" w:rsidRDefault="001F6DCB" w:rsidP="00AB4BDB">
            <w:pPr>
              <w:pStyle w:val="TAL"/>
            </w:pPr>
            <w:r>
              <w:t>This feature indicates the support of the report of multiple UL and/or DL flows.</w:t>
            </w:r>
          </w:p>
        </w:tc>
      </w:tr>
      <w:tr w:rsidR="001F6DCB" w14:paraId="60B9EF90" w14:textId="77777777" w:rsidTr="00AB4BDB">
        <w:trPr>
          <w:gridBefore w:val="1"/>
          <w:wBefore w:w="33" w:type="dxa"/>
          <w:jc w:val="center"/>
        </w:trPr>
        <w:tc>
          <w:tcPr>
            <w:tcW w:w="1637" w:type="dxa"/>
            <w:gridSpan w:val="2"/>
          </w:tcPr>
          <w:p w14:paraId="3998E167" w14:textId="77777777" w:rsidR="001F6DCB" w:rsidRDefault="001F6DCB" w:rsidP="00AB4BDB">
            <w:pPr>
              <w:pStyle w:val="TAL"/>
              <w:rPr>
                <w:noProof/>
                <w:lang w:eastAsia="zh-CN"/>
              </w:rPr>
            </w:pPr>
            <w:r>
              <w:rPr>
                <w:noProof/>
                <w:lang w:eastAsia="zh-CN"/>
              </w:rPr>
              <w:t>20</w:t>
            </w:r>
          </w:p>
        </w:tc>
        <w:tc>
          <w:tcPr>
            <w:tcW w:w="2430" w:type="dxa"/>
            <w:gridSpan w:val="2"/>
          </w:tcPr>
          <w:p w14:paraId="390BFC11" w14:textId="77777777" w:rsidR="001F6DCB" w:rsidRDefault="001F6DCB" w:rsidP="00AB4BDB">
            <w:pPr>
              <w:pStyle w:val="TAL"/>
              <w:rPr>
                <w:noProof/>
              </w:rPr>
            </w:pPr>
            <w:proofErr w:type="spellStart"/>
            <w:r>
              <w:rPr>
                <w:lang w:eastAsia="zh-CN"/>
              </w:rPr>
              <w:t>PacketDelayFailureReport</w:t>
            </w:r>
            <w:proofErr w:type="spellEnd"/>
          </w:p>
        </w:tc>
        <w:tc>
          <w:tcPr>
            <w:tcW w:w="5427" w:type="dxa"/>
            <w:gridSpan w:val="2"/>
          </w:tcPr>
          <w:p w14:paraId="1BD1F53D" w14:textId="77777777" w:rsidR="001F6DCB" w:rsidRDefault="001F6DCB" w:rsidP="00AB4BDB">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1F6DCB" w14:paraId="78592FAE" w14:textId="77777777" w:rsidTr="00AB4BDB">
        <w:trPr>
          <w:gridBefore w:val="1"/>
          <w:wBefore w:w="33" w:type="dxa"/>
          <w:jc w:val="center"/>
        </w:trPr>
        <w:tc>
          <w:tcPr>
            <w:tcW w:w="1637" w:type="dxa"/>
            <w:gridSpan w:val="2"/>
          </w:tcPr>
          <w:p w14:paraId="58284F50" w14:textId="77777777" w:rsidR="001F6DCB" w:rsidRDefault="001F6DCB" w:rsidP="00AB4BDB">
            <w:pPr>
              <w:pStyle w:val="TAL"/>
              <w:rPr>
                <w:noProof/>
                <w:lang w:eastAsia="zh-CN"/>
              </w:rPr>
            </w:pPr>
            <w:r>
              <w:rPr>
                <w:noProof/>
                <w:lang w:eastAsia="zh-CN"/>
              </w:rPr>
              <w:t>21</w:t>
            </w:r>
          </w:p>
        </w:tc>
        <w:tc>
          <w:tcPr>
            <w:tcW w:w="2430" w:type="dxa"/>
            <w:gridSpan w:val="2"/>
          </w:tcPr>
          <w:p w14:paraId="1D778E66" w14:textId="77777777" w:rsidR="001F6DCB" w:rsidRDefault="001F6DCB" w:rsidP="00AB4BDB">
            <w:pPr>
              <w:pStyle w:val="TAL"/>
              <w:rPr>
                <w:lang w:eastAsia="zh-CN"/>
              </w:rPr>
            </w:pPr>
            <w:proofErr w:type="spellStart"/>
            <w:r>
              <w:rPr>
                <w:rFonts w:cs="Arial"/>
                <w:szCs w:val="18"/>
                <w:lang w:eastAsia="zh-CN"/>
              </w:rPr>
              <w:t>CommonEASDNAI</w:t>
            </w:r>
            <w:proofErr w:type="spellEnd"/>
          </w:p>
        </w:tc>
        <w:tc>
          <w:tcPr>
            <w:tcW w:w="5427" w:type="dxa"/>
            <w:gridSpan w:val="2"/>
          </w:tcPr>
          <w:p w14:paraId="0E9EACD5" w14:textId="77777777" w:rsidR="001F6DCB" w:rsidRDefault="001F6DCB" w:rsidP="00AB4BDB">
            <w:pPr>
              <w:pStyle w:val="TAL"/>
              <w:rPr>
                <w:lang w:eastAsia="zh-CN"/>
              </w:rPr>
            </w:pPr>
            <w:r>
              <w:rPr>
                <w:rFonts w:eastAsia="Times New Roman"/>
              </w:rPr>
              <w:t>This feature indicates support of enhancements of UP path change event notification. (NOTE 1)</w:t>
            </w:r>
          </w:p>
        </w:tc>
      </w:tr>
      <w:tr w:rsidR="001F6DCB" w14:paraId="3E6B3912" w14:textId="77777777" w:rsidTr="00AB4BDB">
        <w:trPr>
          <w:gridBefore w:val="1"/>
          <w:wBefore w:w="33" w:type="dxa"/>
          <w:jc w:val="center"/>
        </w:trPr>
        <w:tc>
          <w:tcPr>
            <w:tcW w:w="1637" w:type="dxa"/>
            <w:gridSpan w:val="2"/>
          </w:tcPr>
          <w:p w14:paraId="10873148" w14:textId="77777777" w:rsidR="001F6DCB" w:rsidRDefault="001F6DCB" w:rsidP="00AB4BDB">
            <w:pPr>
              <w:pStyle w:val="TAL"/>
              <w:rPr>
                <w:noProof/>
                <w:lang w:eastAsia="zh-CN"/>
              </w:rPr>
            </w:pPr>
            <w:r>
              <w:rPr>
                <w:noProof/>
                <w:lang w:eastAsia="zh-CN"/>
              </w:rPr>
              <w:t>22</w:t>
            </w:r>
          </w:p>
        </w:tc>
        <w:tc>
          <w:tcPr>
            <w:tcW w:w="2430" w:type="dxa"/>
            <w:gridSpan w:val="2"/>
          </w:tcPr>
          <w:p w14:paraId="2D7A4F6E" w14:textId="77777777" w:rsidR="001F6DCB" w:rsidRDefault="001F6DCB" w:rsidP="00AB4BDB">
            <w:pPr>
              <w:pStyle w:val="TAL"/>
              <w:rPr>
                <w:rFonts w:cs="Arial"/>
                <w:szCs w:val="18"/>
                <w:lang w:eastAsia="zh-CN"/>
              </w:rPr>
            </w:pPr>
            <w:r>
              <w:rPr>
                <w:noProof/>
              </w:rPr>
              <w:t>PduSessionInfo</w:t>
            </w:r>
          </w:p>
        </w:tc>
        <w:tc>
          <w:tcPr>
            <w:tcW w:w="5427" w:type="dxa"/>
            <w:gridSpan w:val="2"/>
          </w:tcPr>
          <w:p w14:paraId="4845F23F" w14:textId="77777777" w:rsidR="001F6DCB" w:rsidRDefault="001F6DCB" w:rsidP="00AB4BDB">
            <w:pPr>
              <w:pStyle w:val="TAL"/>
              <w:rPr>
                <w:rFonts w:eastAsia="Times New Roman"/>
              </w:rPr>
            </w:pPr>
            <w:r>
              <w:t>This feature indicates support for PDU Session parameters information.</w:t>
            </w:r>
          </w:p>
        </w:tc>
      </w:tr>
      <w:tr w:rsidR="001F6DCB" w14:paraId="1CC1FC1A" w14:textId="77777777" w:rsidTr="00AB4BDB">
        <w:trPr>
          <w:gridBefore w:val="1"/>
          <w:wBefore w:w="33" w:type="dxa"/>
          <w:jc w:val="center"/>
        </w:trPr>
        <w:tc>
          <w:tcPr>
            <w:tcW w:w="1637" w:type="dxa"/>
            <w:gridSpan w:val="2"/>
          </w:tcPr>
          <w:p w14:paraId="32794DBE" w14:textId="77777777" w:rsidR="001F6DCB" w:rsidRDefault="001F6DCB" w:rsidP="00AB4BDB">
            <w:pPr>
              <w:pStyle w:val="TAL"/>
              <w:rPr>
                <w:noProof/>
                <w:lang w:eastAsia="zh-CN"/>
              </w:rPr>
            </w:pPr>
            <w:r>
              <w:rPr>
                <w:noProof/>
                <w:lang w:eastAsia="zh-CN"/>
              </w:rPr>
              <w:t>23</w:t>
            </w:r>
          </w:p>
        </w:tc>
        <w:tc>
          <w:tcPr>
            <w:tcW w:w="2430" w:type="dxa"/>
            <w:gridSpan w:val="2"/>
          </w:tcPr>
          <w:p w14:paraId="72A84292" w14:textId="77777777" w:rsidR="001F6DCB" w:rsidRDefault="001F6DCB" w:rsidP="00AB4BDB">
            <w:pPr>
              <w:pStyle w:val="TAL"/>
              <w:rPr>
                <w:noProof/>
              </w:rPr>
            </w:pPr>
            <w:proofErr w:type="spellStart"/>
            <w:r>
              <w:t>EnhDataMgmt</w:t>
            </w:r>
            <w:proofErr w:type="spellEnd"/>
          </w:p>
        </w:tc>
        <w:tc>
          <w:tcPr>
            <w:tcW w:w="5427" w:type="dxa"/>
            <w:gridSpan w:val="2"/>
          </w:tcPr>
          <w:p w14:paraId="3C0EBEFE" w14:textId="77777777" w:rsidR="001F6DCB" w:rsidRDefault="001F6DCB" w:rsidP="00AB4BDB">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F6DCB" w14:paraId="10EB9C6B" w14:textId="77777777" w:rsidTr="00AB4BDB">
        <w:trPr>
          <w:gridBefore w:val="1"/>
          <w:wBefore w:w="33" w:type="dxa"/>
          <w:jc w:val="center"/>
        </w:trPr>
        <w:tc>
          <w:tcPr>
            <w:tcW w:w="1637" w:type="dxa"/>
            <w:gridSpan w:val="2"/>
          </w:tcPr>
          <w:p w14:paraId="58F14583" w14:textId="77777777" w:rsidR="001F6DCB" w:rsidRDefault="001F6DCB" w:rsidP="00AB4BDB">
            <w:pPr>
              <w:pStyle w:val="TAL"/>
              <w:rPr>
                <w:noProof/>
                <w:lang w:eastAsia="zh-CN"/>
              </w:rPr>
            </w:pPr>
            <w:r>
              <w:rPr>
                <w:noProof/>
                <w:lang w:eastAsia="zh-CN"/>
              </w:rPr>
              <w:t>24</w:t>
            </w:r>
          </w:p>
        </w:tc>
        <w:tc>
          <w:tcPr>
            <w:tcW w:w="2430" w:type="dxa"/>
            <w:gridSpan w:val="2"/>
          </w:tcPr>
          <w:p w14:paraId="3B04AB26" w14:textId="77777777" w:rsidR="001F6DCB" w:rsidRDefault="001F6DCB" w:rsidP="00AB4BDB">
            <w:pPr>
              <w:pStyle w:val="TAL"/>
            </w:pPr>
            <w:proofErr w:type="spellStart"/>
            <w:r w:rsidRPr="000F1A39">
              <w:t>WlanPerformance</w:t>
            </w:r>
            <w:r>
              <w:t>Ext_AIML</w:t>
            </w:r>
            <w:proofErr w:type="spellEnd"/>
          </w:p>
        </w:tc>
        <w:tc>
          <w:tcPr>
            <w:tcW w:w="5427" w:type="dxa"/>
            <w:gridSpan w:val="2"/>
          </w:tcPr>
          <w:p w14:paraId="3D26B49C" w14:textId="77777777" w:rsidR="001F6DCB" w:rsidRDefault="001F6DCB" w:rsidP="00AB4BDB">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1F6DCB" w14:paraId="5DBFDE50" w14:textId="77777777" w:rsidTr="00AB4BDB">
        <w:trPr>
          <w:gridBefore w:val="1"/>
          <w:wBefore w:w="33" w:type="dxa"/>
          <w:jc w:val="center"/>
        </w:trPr>
        <w:tc>
          <w:tcPr>
            <w:tcW w:w="1637" w:type="dxa"/>
            <w:gridSpan w:val="2"/>
          </w:tcPr>
          <w:p w14:paraId="39DC5CE2" w14:textId="77777777" w:rsidR="001F6DCB" w:rsidRDefault="001F6DCB" w:rsidP="00AB4BDB">
            <w:pPr>
              <w:pStyle w:val="TAL"/>
              <w:rPr>
                <w:noProof/>
                <w:lang w:eastAsia="zh-CN"/>
              </w:rPr>
            </w:pPr>
            <w:r>
              <w:rPr>
                <w:noProof/>
                <w:lang w:eastAsia="zh-CN"/>
              </w:rPr>
              <w:t>25</w:t>
            </w:r>
          </w:p>
        </w:tc>
        <w:tc>
          <w:tcPr>
            <w:tcW w:w="2430" w:type="dxa"/>
            <w:gridSpan w:val="2"/>
          </w:tcPr>
          <w:p w14:paraId="55E423CA" w14:textId="77777777" w:rsidR="001F6DCB" w:rsidRPr="000F1A39" w:rsidRDefault="001F6DCB" w:rsidP="00AB4BDB">
            <w:pPr>
              <w:pStyle w:val="TAL"/>
            </w:pPr>
            <w:proofErr w:type="spellStart"/>
            <w:r>
              <w:rPr>
                <w:rFonts w:cs="Arial"/>
                <w:szCs w:val="18"/>
              </w:rPr>
              <w:t>EasRelocationEnh</w:t>
            </w:r>
            <w:proofErr w:type="spellEnd"/>
          </w:p>
        </w:tc>
        <w:tc>
          <w:tcPr>
            <w:tcW w:w="5427" w:type="dxa"/>
            <w:gridSpan w:val="2"/>
          </w:tcPr>
          <w:p w14:paraId="2C3DE67C" w14:textId="77777777" w:rsidR="001F6DCB" w:rsidRPr="000F1A39" w:rsidRDefault="001F6DCB" w:rsidP="00AB4BDB">
            <w:pPr>
              <w:pStyle w:val="TAL"/>
            </w:pPr>
            <w:r>
              <w:t>This feature indicates enhanced support of EAS relocation procedures via additional information about the AFs that are responsible for certain EAS.</w:t>
            </w:r>
          </w:p>
        </w:tc>
      </w:tr>
      <w:tr w:rsidR="001F6DCB" w14:paraId="2E59DA79" w14:textId="77777777" w:rsidTr="00AB4BDB">
        <w:trPr>
          <w:gridBefore w:val="1"/>
          <w:wBefore w:w="33" w:type="dxa"/>
          <w:jc w:val="center"/>
        </w:trPr>
        <w:tc>
          <w:tcPr>
            <w:tcW w:w="1637" w:type="dxa"/>
            <w:gridSpan w:val="2"/>
          </w:tcPr>
          <w:p w14:paraId="24C096E7" w14:textId="77777777" w:rsidR="001F6DCB" w:rsidRDefault="001F6DCB" w:rsidP="00AB4BDB">
            <w:pPr>
              <w:pStyle w:val="TAL"/>
              <w:rPr>
                <w:noProof/>
                <w:lang w:eastAsia="zh-CN"/>
              </w:rPr>
            </w:pPr>
            <w:r>
              <w:rPr>
                <w:noProof/>
                <w:lang w:eastAsia="zh-CN"/>
              </w:rPr>
              <w:t>26</w:t>
            </w:r>
          </w:p>
        </w:tc>
        <w:tc>
          <w:tcPr>
            <w:tcW w:w="2430" w:type="dxa"/>
            <w:gridSpan w:val="2"/>
          </w:tcPr>
          <w:p w14:paraId="0B69EEB8" w14:textId="77777777" w:rsidR="001F6DCB" w:rsidRDefault="001F6DCB" w:rsidP="00AB4BDB">
            <w:pPr>
              <w:pStyle w:val="TAL"/>
              <w:rPr>
                <w:rFonts w:cs="Arial"/>
                <w:szCs w:val="18"/>
              </w:rPr>
            </w:pPr>
            <w:r>
              <w:rPr>
                <w:rFonts w:cs="Arial"/>
                <w:szCs w:val="18"/>
                <w:lang w:eastAsia="zh-CN"/>
              </w:rPr>
              <w:t>UPEAS</w:t>
            </w:r>
          </w:p>
        </w:tc>
        <w:tc>
          <w:tcPr>
            <w:tcW w:w="5427" w:type="dxa"/>
            <w:gridSpan w:val="2"/>
          </w:tcPr>
          <w:p w14:paraId="79F7B14D" w14:textId="77777777" w:rsidR="001F6DCB" w:rsidRDefault="001F6DCB" w:rsidP="00AB4BDB">
            <w:pPr>
              <w:pStyle w:val="TAL"/>
            </w:pPr>
            <w:r>
              <w:rPr>
                <w:rFonts w:eastAsia="Times New Roman"/>
              </w:rPr>
              <w:t>This feature indicates the support of UPF enhancements for exposure.</w:t>
            </w:r>
          </w:p>
        </w:tc>
      </w:tr>
      <w:tr w:rsidR="001F6DCB" w14:paraId="785169F2" w14:textId="77777777" w:rsidTr="00AB4BDB">
        <w:trPr>
          <w:gridBefore w:val="1"/>
          <w:wBefore w:w="33" w:type="dxa"/>
          <w:jc w:val="center"/>
        </w:trPr>
        <w:tc>
          <w:tcPr>
            <w:tcW w:w="1637" w:type="dxa"/>
            <w:gridSpan w:val="2"/>
          </w:tcPr>
          <w:p w14:paraId="481F2567" w14:textId="77777777" w:rsidR="001F6DCB" w:rsidRDefault="001F6DCB" w:rsidP="00AB4BDB">
            <w:pPr>
              <w:pStyle w:val="TAL"/>
              <w:rPr>
                <w:noProof/>
                <w:lang w:eastAsia="zh-CN"/>
              </w:rPr>
            </w:pPr>
            <w:r>
              <w:rPr>
                <w:noProof/>
                <w:lang w:eastAsia="zh-CN"/>
              </w:rPr>
              <w:lastRenderedPageBreak/>
              <w:t>27</w:t>
            </w:r>
          </w:p>
        </w:tc>
        <w:tc>
          <w:tcPr>
            <w:tcW w:w="2430" w:type="dxa"/>
            <w:gridSpan w:val="2"/>
          </w:tcPr>
          <w:p w14:paraId="6DEACB43" w14:textId="77777777" w:rsidR="001F6DCB" w:rsidRDefault="001F6DCB" w:rsidP="00AB4BDB">
            <w:pPr>
              <w:pStyle w:val="TAL"/>
              <w:rPr>
                <w:rFonts w:cs="Arial"/>
                <w:szCs w:val="18"/>
                <w:lang w:eastAsia="zh-CN"/>
              </w:rPr>
            </w:pPr>
            <w:proofErr w:type="spellStart"/>
            <w:r>
              <w:t>En</w:t>
            </w:r>
            <w:r w:rsidRPr="003107D3">
              <w:t>SatBackhaulCategoryChg</w:t>
            </w:r>
            <w:proofErr w:type="spellEnd"/>
          </w:p>
        </w:tc>
        <w:tc>
          <w:tcPr>
            <w:tcW w:w="5427" w:type="dxa"/>
            <w:gridSpan w:val="2"/>
          </w:tcPr>
          <w:p w14:paraId="6384CA4A" w14:textId="77777777" w:rsidR="001F6DCB" w:rsidRDefault="001F6DCB" w:rsidP="00AB4BDB">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F6DCB" w14:paraId="25661320" w14:textId="77777777" w:rsidTr="00AB4BDB">
        <w:trPr>
          <w:gridBefore w:val="1"/>
          <w:wBefore w:w="33" w:type="dxa"/>
          <w:jc w:val="center"/>
        </w:trPr>
        <w:tc>
          <w:tcPr>
            <w:tcW w:w="1637" w:type="dxa"/>
            <w:gridSpan w:val="2"/>
          </w:tcPr>
          <w:p w14:paraId="665A6CC9" w14:textId="77777777" w:rsidR="001F6DCB" w:rsidRDefault="001F6DCB" w:rsidP="00AB4BDB">
            <w:pPr>
              <w:pStyle w:val="TAL"/>
              <w:rPr>
                <w:noProof/>
                <w:lang w:eastAsia="zh-CN"/>
              </w:rPr>
            </w:pPr>
            <w:r>
              <w:rPr>
                <w:bCs/>
              </w:rPr>
              <w:t>28</w:t>
            </w:r>
          </w:p>
        </w:tc>
        <w:tc>
          <w:tcPr>
            <w:tcW w:w="2430" w:type="dxa"/>
            <w:gridSpan w:val="2"/>
          </w:tcPr>
          <w:p w14:paraId="360C4F3C" w14:textId="77777777" w:rsidR="001F6DCB" w:rsidRDefault="001F6DCB" w:rsidP="00AB4BDB">
            <w:pPr>
              <w:pStyle w:val="TAL"/>
            </w:pPr>
            <w:r w:rsidRPr="006B6600">
              <w:rPr>
                <w:lang w:eastAsia="zh-CN"/>
              </w:rPr>
              <w:t>E2eDataVolTransTi</w:t>
            </w:r>
            <w:r w:rsidRPr="003678FA">
              <w:rPr>
                <w:lang w:eastAsia="zh-CN"/>
              </w:rPr>
              <w:t>me</w:t>
            </w:r>
          </w:p>
        </w:tc>
        <w:tc>
          <w:tcPr>
            <w:tcW w:w="5427" w:type="dxa"/>
            <w:gridSpan w:val="2"/>
          </w:tcPr>
          <w:p w14:paraId="11488013" w14:textId="77777777" w:rsidR="001F6DCB" w:rsidRPr="003107D3" w:rsidRDefault="001F6DCB" w:rsidP="00AB4BDB">
            <w:pPr>
              <w:pStyle w:val="TAL"/>
            </w:pPr>
            <w:r w:rsidRPr="006800ED">
              <w:t xml:space="preserve">This feature indicates support for </w:t>
            </w:r>
            <w:r w:rsidRPr="006800ED">
              <w:rPr>
                <w:lang w:eastAsia="ko-KR"/>
              </w:rPr>
              <w:t>E2E data volume transfer time analytics</w:t>
            </w:r>
            <w:r>
              <w:rPr>
                <w:lang w:eastAsia="ko-KR"/>
              </w:rPr>
              <w:t>.</w:t>
            </w:r>
          </w:p>
        </w:tc>
      </w:tr>
      <w:tr w:rsidR="00AD0A9E" w14:paraId="32DB9C74" w14:textId="77777777" w:rsidTr="00AB4BDB">
        <w:trPr>
          <w:gridBefore w:val="1"/>
          <w:wBefore w:w="33" w:type="dxa"/>
          <w:jc w:val="center"/>
          <w:ins w:id="104" w:author="Ericsson_Maria Liang" w:date="2023-08-11T15:31:00Z"/>
        </w:trPr>
        <w:tc>
          <w:tcPr>
            <w:tcW w:w="1637" w:type="dxa"/>
            <w:gridSpan w:val="2"/>
          </w:tcPr>
          <w:p w14:paraId="5AD16158" w14:textId="23838CDC" w:rsidR="00AD0A9E" w:rsidRDefault="00AD0A9E" w:rsidP="00AB4BDB">
            <w:pPr>
              <w:pStyle w:val="TAL"/>
              <w:rPr>
                <w:ins w:id="105" w:author="Ericsson_Maria Liang" w:date="2023-08-11T15:31:00Z"/>
                <w:bCs/>
              </w:rPr>
            </w:pPr>
            <w:ins w:id="106" w:author="Ericsson_Maria Liang" w:date="2023-08-11T15:31:00Z">
              <w:r>
                <w:rPr>
                  <w:bCs/>
                </w:rPr>
                <w:t>29</w:t>
              </w:r>
            </w:ins>
          </w:p>
        </w:tc>
        <w:tc>
          <w:tcPr>
            <w:tcW w:w="2430" w:type="dxa"/>
            <w:gridSpan w:val="2"/>
          </w:tcPr>
          <w:p w14:paraId="2D904DA1" w14:textId="0B09AF8D" w:rsidR="00AD0A9E" w:rsidRPr="006B6600" w:rsidRDefault="00AD0A9E" w:rsidP="00AB4BDB">
            <w:pPr>
              <w:pStyle w:val="TAL"/>
              <w:rPr>
                <w:ins w:id="107" w:author="Ericsson_Maria Liang" w:date="2023-08-11T15:31:00Z"/>
                <w:lang w:eastAsia="zh-CN"/>
              </w:rPr>
            </w:pPr>
            <w:proofErr w:type="spellStart"/>
            <w:ins w:id="108" w:author="Ericsson_Maria Liang" w:date="2023-08-11T15:31:00Z">
              <w:r>
                <w:rPr>
                  <w:lang w:eastAsia="zh-CN"/>
                </w:rPr>
                <w:t>PduSesTraffic</w:t>
              </w:r>
              <w:proofErr w:type="spellEnd"/>
            </w:ins>
          </w:p>
        </w:tc>
        <w:tc>
          <w:tcPr>
            <w:tcW w:w="5427" w:type="dxa"/>
            <w:gridSpan w:val="2"/>
          </w:tcPr>
          <w:p w14:paraId="13FED91B" w14:textId="272BDBA3" w:rsidR="00AD0A9E" w:rsidRPr="006800ED" w:rsidRDefault="00AD0A9E" w:rsidP="00AB4BDB">
            <w:pPr>
              <w:pStyle w:val="TAL"/>
              <w:rPr>
                <w:ins w:id="109" w:author="Ericsson_Maria Liang" w:date="2023-08-11T15:31:00Z"/>
              </w:rPr>
            </w:pPr>
            <w:ins w:id="110" w:author="Ericsson_Maria Liang" w:date="2023-08-11T15:31:00Z">
              <w:r>
                <w:t>This feature indicates support for PDU Session Traffic analytics</w:t>
              </w:r>
            </w:ins>
          </w:p>
        </w:tc>
      </w:tr>
      <w:tr w:rsidR="001F6DCB" w14:paraId="339E73BF" w14:textId="77777777" w:rsidTr="00AB4BDB">
        <w:trPr>
          <w:gridBefore w:val="1"/>
          <w:wBefore w:w="33" w:type="dxa"/>
          <w:jc w:val="center"/>
        </w:trPr>
        <w:tc>
          <w:tcPr>
            <w:tcW w:w="9494" w:type="dxa"/>
            <w:gridSpan w:val="6"/>
          </w:tcPr>
          <w:p w14:paraId="57F86B45" w14:textId="77777777" w:rsidR="001F6DCB" w:rsidRDefault="001F6DCB" w:rsidP="00AB4BDB">
            <w:pPr>
              <w:pStyle w:val="TAN"/>
              <w:ind w:left="400" w:hanging="400"/>
            </w:pPr>
            <w:r>
              <w:t>NOTE 1:</w:t>
            </w:r>
            <w:r>
              <w:tab/>
              <w:t>SMF determines the support of this feature by the NF service consumer as part of the implicit subscription information provided by the PCF as described in 3GPP TS 29.512 [14].</w:t>
            </w:r>
          </w:p>
          <w:p w14:paraId="70381C31" w14:textId="77777777" w:rsidR="001F6DCB" w:rsidRDefault="001F6DCB" w:rsidP="00AB4BDB">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60CB283F" w14:textId="77777777" w:rsidR="001F6DCB" w:rsidRDefault="001F6DCB" w:rsidP="001F6DCB">
      <w:pPr>
        <w:rPr>
          <w:noProof/>
        </w:rPr>
      </w:pPr>
      <w:bookmarkStart w:id="111" w:name="historyclause"/>
    </w:p>
    <w:bookmarkEnd w:id="111"/>
    <w:p w14:paraId="0AC9F4F7" w14:textId="3545B13B"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13441F8" w14:textId="77777777" w:rsidR="001F6DCB" w:rsidRDefault="001F6DCB" w:rsidP="001F6DCB">
      <w:pPr>
        <w:pStyle w:val="Heading1"/>
        <w:rPr>
          <w:noProof/>
        </w:rPr>
      </w:pPr>
      <w:bookmarkStart w:id="112" w:name="_Toc28011605"/>
      <w:bookmarkStart w:id="113" w:name="_Toc34210721"/>
      <w:bookmarkStart w:id="114" w:name="_Toc36037746"/>
      <w:bookmarkStart w:id="115" w:name="_Toc39063180"/>
      <w:bookmarkStart w:id="116" w:name="_Toc43298238"/>
      <w:bookmarkStart w:id="117" w:name="_Toc45133015"/>
      <w:bookmarkStart w:id="118" w:name="_Toc49935482"/>
      <w:bookmarkStart w:id="119" w:name="_Toc50023828"/>
      <w:bookmarkStart w:id="120" w:name="_Toc51761318"/>
      <w:bookmarkStart w:id="121" w:name="_Toc56672248"/>
      <w:bookmarkStart w:id="122" w:name="_Toc66277806"/>
      <w:bookmarkStart w:id="123" w:name="_Toc138686861"/>
      <w:bookmarkEnd w:id="48"/>
      <w:r>
        <w:rPr>
          <w:noProof/>
        </w:rPr>
        <w:t>A.2</w:t>
      </w:r>
      <w:r>
        <w:rPr>
          <w:noProof/>
        </w:rPr>
        <w:tab/>
        <w:t>Nsmf_EventExposure</w:t>
      </w:r>
      <w:r>
        <w:rPr>
          <w:noProof/>
          <w:lang w:eastAsia="zh-CN"/>
        </w:rPr>
        <w:t xml:space="preserve"> </w:t>
      </w:r>
      <w:r>
        <w:rPr>
          <w:noProof/>
        </w:rPr>
        <w:t>API</w:t>
      </w:r>
      <w:bookmarkEnd w:id="112"/>
      <w:bookmarkEnd w:id="113"/>
      <w:bookmarkEnd w:id="114"/>
      <w:bookmarkEnd w:id="115"/>
      <w:bookmarkEnd w:id="116"/>
      <w:bookmarkEnd w:id="117"/>
      <w:bookmarkEnd w:id="118"/>
      <w:bookmarkEnd w:id="119"/>
      <w:bookmarkEnd w:id="120"/>
      <w:bookmarkEnd w:id="121"/>
      <w:bookmarkEnd w:id="122"/>
      <w:bookmarkEnd w:id="123"/>
    </w:p>
    <w:p w14:paraId="6CD38954" w14:textId="77777777" w:rsidR="001F6DCB" w:rsidRDefault="001F6DCB" w:rsidP="001F6DCB">
      <w:pPr>
        <w:pStyle w:val="PL"/>
      </w:pPr>
      <w:bookmarkStart w:id="124" w:name="_Hlk515634373"/>
      <w:bookmarkStart w:id="125" w:name="_Hlk515642979"/>
      <w:r>
        <w:t>openapi: 3.0.0</w:t>
      </w:r>
    </w:p>
    <w:p w14:paraId="0A484B3D" w14:textId="77777777" w:rsidR="001F6DCB" w:rsidRDefault="001F6DCB" w:rsidP="001F6DCB">
      <w:pPr>
        <w:pStyle w:val="PL"/>
      </w:pPr>
    </w:p>
    <w:p w14:paraId="127B100C" w14:textId="77777777" w:rsidR="001F6DCB" w:rsidRDefault="001F6DCB" w:rsidP="001F6DCB">
      <w:pPr>
        <w:pStyle w:val="PL"/>
      </w:pPr>
      <w:r>
        <w:t>info:</w:t>
      </w:r>
    </w:p>
    <w:p w14:paraId="16234845" w14:textId="77777777" w:rsidR="001F6DCB" w:rsidRDefault="001F6DCB" w:rsidP="001F6DCB">
      <w:pPr>
        <w:pStyle w:val="PL"/>
      </w:pPr>
      <w:r>
        <w:t xml:space="preserve">  version: </w:t>
      </w:r>
      <w:r>
        <w:rPr>
          <w:rFonts w:cs="Courier New"/>
          <w:szCs w:val="16"/>
        </w:rPr>
        <w:t>1.3.0-alpha.3</w:t>
      </w:r>
    </w:p>
    <w:p w14:paraId="62984379" w14:textId="77777777" w:rsidR="001F6DCB" w:rsidRDefault="001F6DCB" w:rsidP="001F6DCB">
      <w:pPr>
        <w:pStyle w:val="PL"/>
      </w:pPr>
      <w:r>
        <w:t xml:space="preserve">  title: Nsmf_EventExposure</w:t>
      </w:r>
    </w:p>
    <w:p w14:paraId="066172F2" w14:textId="77777777" w:rsidR="001F6DCB" w:rsidRDefault="001F6DCB" w:rsidP="001F6DCB">
      <w:pPr>
        <w:pStyle w:val="PL"/>
      </w:pPr>
      <w:bookmarkStart w:id="126" w:name="_Hlk514243590"/>
      <w:r>
        <w:t xml:space="preserve">  description: |</w:t>
      </w:r>
    </w:p>
    <w:p w14:paraId="6383564C" w14:textId="77777777" w:rsidR="001F6DCB" w:rsidRDefault="001F6DCB" w:rsidP="001F6DCB">
      <w:pPr>
        <w:pStyle w:val="PL"/>
      </w:pPr>
      <w:r>
        <w:t xml:space="preserve">    Session Management Event Exposure Service.  </w:t>
      </w:r>
    </w:p>
    <w:p w14:paraId="40929E24" w14:textId="77777777" w:rsidR="001F6DCB" w:rsidRDefault="001F6DCB" w:rsidP="001F6DCB">
      <w:pPr>
        <w:pStyle w:val="PL"/>
      </w:pPr>
      <w:r>
        <w:t xml:space="preserve">    © 2023, 3GPP Organizational Partners (ARIB, ATIS, CCSA, ETSI, TSDSI, TTA, TTC).  </w:t>
      </w:r>
    </w:p>
    <w:p w14:paraId="53C9A092" w14:textId="77777777" w:rsidR="001F6DCB" w:rsidRDefault="001F6DCB" w:rsidP="001F6DCB">
      <w:pPr>
        <w:pStyle w:val="PL"/>
      </w:pPr>
      <w:r>
        <w:t xml:space="preserve">    All rights reserved.</w:t>
      </w:r>
    </w:p>
    <w:p w14:paraId="7921E48A" w14:textId="77777777" w:rsidR="001F6DCB" w:rsidRDefault="001F6DCB" w:rsidP="001F6DCB">
      <w:pPr>
        <w:pStyle w:val="PL"/>
      </w:pPr>
    </w:p>
    <w:p w14:paraId="24498ABB" w14:textId="77777777" w:rsidR="001F6DCB" w:rsidRDefault="001F6DCB" w:rsidP="001F6DCB">
      <w:pPr>
        <w:pStyle w:val="PL"/>
      </w:pPr>
      <w:r>
        <w:t>externalDocs:</w:t>
      </w:r>
    </w:p>
    <w:p w14:paraId="345BE081" w14:textId="77777777" w:rsidR="001F6DCB" w:rsidRDefault="001F6DCB" w:rsidP="001F6DCB">
      <w:pPr>
        <w:pStyle w:val="PL"/>
      </w:pPr>
      <w:r>
        <w:t xml:space="preserve">  description: 3GPP TS 29.508 V18.2.0; 5G System; Session Management Event Exposure Service.</w:t>
      </w:r>
    </w:p>
    <w:p w14:paraId="43C09406" w14:textId="77777777" w:rsidR="001F6DCB" w:rsidRDefault="001F6DCB" w:rsidP="001F6DCB">
      <w:pPr>
        <w:pStyle w:val="PL"/>
      </w:pPr>
      <w:r>
        <w:t xml:space="preserve">  url: https://www.3gpp.org/ftp/Specs/archive/29_series/29.508/</w:t>
      </w:r>
    </w:p>
    <w:bookmarkEnd w:id="126"/>
    <w:p w14:paraId="4DFB77E1" w14:textId="77777777" w:rsidR="001F6DCB" w:rsidRDefault="001F6DCB" w:rsidP="001F6DCB">
      <w:pPr>
        <w:pStyle w:val="PL"/>
      </w:pPr>
    </w:p>
    <w:p w14:paraId="4332DA70" w14:textId="77777777" w:rsidR="001F6DCB" w:rsidRDefault="001F6DCB" w:rsidP="001F6DCB">
      <w:pPr>
        <w:pStyle w:val="PL"/>
      </w:pPr>
      <w:r>
        <w:t>servers:</w:t>
      </w:r>
    </w:p>
    <w:p w14:paraId="10F2E384" w14:textId="77777777" w:rsidR="001F6DCB" w:rsidRDefault="001F6DCB" w:rsidP="001F6DCB">
      <w:pPr>
        <w:pStyle w:val="PL"/>
      </w:pPr>
      <w:r>
        <w:t xml:space="preserve">  - url: '{apiRoot}/nsmf-event-exposure/v1'</w:t>
      </w:r>
    </w:p>
    <w:p w14:paraId="510EF6D9" w14:textId="77777777" w:rsidR="001F6DCB" w:rsidRDefault="001F6DCB" w:rsidP="001F6DCB">
      <w:pPr>
        <w:pStyle w:val="PL"/>
      </w:pPr>
      <w:r>
        <w:t xml:space="preserve">    variables:</w:t>
      </w:r>
    </w:p>
    <w:p w14:paraId="4620D001" w14:textId="77777777" w:rsidR="001F6DCB" w:rsidRDefault="001F6DCB" w:rsidP="001F6DCB">
      <w:pPr>
        <w:pStyle w:val="PL"/>
      </w:pPr>
      <w:r>
        <w:t xml:space="preserve">      apiRoot:</w:t>
      </w:r>
    </w:p>
    <w:p w14:paraId="73D882CA" w14:textId="77777777" w:rsidR="001F6DCB" w:rsidRDefault="001F6DCB" w:rsidP="001F6DCB">
      <w:pPr>
        <w:pStyle w:val="PL"/>
      </w:pPr>
      <w:r>
        <w:t xml:space="preserve">        default: https://example.com</w:t>
      </w:r>
    </w:p>
    <w:p w14:paraId="541E63B6" w14:textId="77777777" w:rsidR="001F6DCB" w:rsidRDefault="001F6DCB" w:rsidP="001F6DCB">
      <w:pPr>
        <w:pStyle w:val="PL"/>
      </w:pPr>
      <w:r>
        <w:t xml:space="preserve">        description: apiRoot as defined in clause 4.4 of 3GPP TS 29.501</w:t>
      </w:r>
    </w:p>
    <w:p w14:paraId="2CE41F5A" w14:textId="77777777" w:rsidR="001F6DCB" w:rsidRDefault="001F6DCB" w:rsidP="001F6DCB">
      <w:pPr>
        <w:pStyle w:val="PL"/>
        <w:rPr>
          <w:lang w:val="en-US"/>
        </w:rPr>
      </w:pPr>
    </w:p>
    <w:p w14:paraId="46937831" w14:textId="77777777" w:rsidR="001F6DCB" w:rsidRDefault="001F6DCB" w:rsidP="001F6DCB">
      <w:pPr>
        <w:pStyle w:val="PL"/>
        <w:rPr>
          <w:lang w:val="en-US"/>
        </w:rPr>
      </w:pPr>
      <w:r>
        <w:rPr>
          <w:lang w:val="en-US"/>
        </w:rPr>
        <w:t>security:</w:t>
      </w:r>
    </w:p>
    <w:p w14:paraId="2276C7FE" w14:textId="77777777" w:rsidR="001F6DCB" w:rsidRDefault="001F6DCB" w:rsidP="001F6DCB">
      <w:pPr>
        <w:pStyle w:val="PL"/>
        <w:rPr>
          <w:lang w:val="en-US"/>
        </w:rPr>
      </w:pPr>
      <w:r>
        <w:rPr>
          <w:lang w:val="en-US"/>
        </w:rPr>
        <w:t xml:space="preserve">  - {}</w:t>
      </w:r>
    </w:p>
    <w:p w14:paraId="41E32D18" w14:textId="77777777" w:rsidR="001F6DCB" w:rsidRDefault="001F6DCB" w:rsidP="001F6DCB">
      <w:pPr>
        <w:pStyle w:val="PL"/>
        <w:rPr>
          <w:lang w:val="en-US"/>
        </w:rPr>
      </w:pPr>
      <w:r>
        <w:rPr>
          <w:lang w:val="en-US"/>
        </w:rPr>
        <w:t xml:space="preserve">  - oAuth2ClientCredentials:</w:t>
      </w:r>
    </w:p>
    <w:p w14:paraId="4345D90C" w14:textId="77777777" w:rsidR="001F6DCB" w:rsidRDefault="001F6DCB" w:rsidP="001F6DCB">
      <w:pPr>
        <w:pStyle w:val="PL"/>
        <w:rPr>
          <w:lang w:val="en-US"/>
        </w:rPr>
      </w:pPr>
      <w:r>
        <w:rPr>
          <w:lang w:val="en-US"/>
        </w:rPr>
        <w:t xml:space="preserve">    - </w:t>
      </w:r>
      <w:r>
        <w:t>nsmf-event-exposure</w:t>
      </w:r>
    </w:p>
    <w:p w14:paraId="69A46757" w14:textId="77777777" w:rsidR="001F6DCB" w:rsidRDefault="001F6DCB" w:rsidP="001F6DCB">
      <w:pPr>
        <w:pStyle w:val="PL"/>
      </w:pPr>
    </w:p>
    <w:p w14:paraId="631D6778" w14:textId="77777777" w:rsidR="001F6DCB" w:rsidRDefault="001F6DCB" w:rsidP="001F6DCB">
      <w:pPr>
        <w:pStyle w:val="PL"/>
      </w:pPr>
      <w:r>
        <w:t>paths:</w:t>
      </w:r>
    </w:p>
    <w:p w14:paraId="7A1751E3" w14:textId="77777777" w:rsidR="001F6DCB" w:rsidRDefault="001F6DCB" w:rsidP="001F6DCB">
      <w:pPr>
        <w:pStyle w:val="PL"/>
      </w:pPr>
      <w:r>
        <w:t xml:space="preserve">  /subscriptions:</w:t>
      </w:r>
    </w:p>
    <w:p w14:paraId="6BAD75DC" w14:textId="77777777" w:rsidR="001F6DCB" w:rsidRDefault="001F6DCB" w:rsidP="001F6DCB">
      <w:pPr>
        <w:pStyle w:val="PL"/>
      </w:pPr>
      <w:r>
        <w:t xml:space="preserve">    post:</w:t>
      </w:r>
    </w:p>
    <w:p w14:paraId="788F779F" w14:textId="77777777" w:rsidR="001F6DCB" w:rsidRDefault="001F6DCB" w:rsidP="001F6DCB">
      <w:pPr>
        <w:pStyle w:val="PL"/>
      </w:pPr>
      <w:r>
        <w:t xml:space="preserve">      operationId: CreateIndividualSubcription</w:t>
      </w:r>
    </w:p>
    <w:p w14:paraId="32ED14F6" w14:textId="77777777" w:rsidR="001F6DCB" w:rsidRDefault="001F6DCB" w:rsidP="001F6DCB">
      <w:pPr>
        <w:pStyle w:val="PL"/>
      </w:pPr>
      <w:r>
        <w:t xml:space="preserve">      summary: Create an individual subscription for event notifications from the SMF</w:t>
      </w:r>
    </w:p>
    <w:p w14:paraId="4C49E121" w14:textId="77777777" w:rsidR="001F6DCB" w:rsidRDefault="001F6DCB" w:rsidP="001F6DCB">
      <w:pPr>
        <w:pStyle w:val="PL"/>
      </w:pPr>
      <w:r>
        <w:t xml:space="preserve">      tags:</w:t>
      </w:r>
    </w:p>
    <w:p w14:paraId="494E9EEE" w14:textId="77777777" w:rsidR="001F6DCB" w:rsidRDefault="001F6DCB" w:rsidP="001F6DCB">
      <w:pPr>
        <w:pStyle w:val="PL"/>
      </w:pPr>
      <w:r>
        <w:t xml:space="preserve">        - Subscriptions (Collection)</w:t>
      </w:r>
    </w:p>
    <w:p w14:paraId="6833F889" w14:textId="77777777" w:rsidR="001F6DCB" w:rsidRDefault="001F6DCB" w:rsidP="001F6DCB">
      <w:pPr>
        <w:pStyle w:val="PL"/>
      </w:pPr>
      <w:r>
        <w:t xml:space="preserve">      requestBody:</w:t>
      </w:r>
    </w:p>
    <w:p w14:paraId="2CD28513" w14:textId="77777777" w:rsidR="001F6DCB" w:rsidRDefault="001F6DCB" w:rsidP="001F6DCB">
      <w:pPr>
        <w:pStyle w:val="PL"/>
      </w:pPr>
      <w:r>
        <w:t xml:space="preserve">        required: true</w:t>
      </w:r>
    </w:p>
    <w:p w14:paraId="2347F38F" w14:textId="77777777" w:rsidR="001F6DCB" w:rsidRDefault="001F6DCB" w:rsidP="001F6DCB">
      <w:pPr>
        <w:pStyle w:val="PL"/>
      </w:pPr>
      <w:r>
        <w:t xml:space="preserve">        content:</w:t>
      </w:r>
    </w:p>
    <w:p w14:paraId="1A577DA2" w14:textId="77777777" w:rsidR="001F6DCB" w:rsidRDefault="001F6DCB" w:rsidP="001F6DCB">
      <w:pPr>
        <w:pStyle w:val="PL"/>
      </w:pPr>
      <w:r>
        <w:t xml:space="preserve">          application/json:</w:t>
      </w:r>
    </w:p>
    <w:p w14:paraId="297B6AAC" w14:textId="77777777" w:rsidR="001F6DCB" w:rsidRDefault="001F6DCB" w:rsidP="001F6DCB">
      <w:pPr>
        <w:pStyle w:val="PL"/>
      </w:pPr>
      <w:r>
        <w:t xml:space="preserve">            schema:</w:t>
      </w:r>
    </w:p>
    <w:p w14:paraId="7EB81283" w14:textId="77777777" w:rsidR="001F6DCB" w:rsidRDefault="001F6DCB" w:rsidP="001F6DCB">
      <w:pPr>
        <w:pStyle w:val="PL"/>
      </w:pPr>
      <w:r>
        <w:t xml:space="preserve">              $ref: '#/components/schemas/NsmfEventExposure'</w:t>
      </w:r>
    </w:p>
    <w:p w14:paraId="76AB171C" w14:textId="77777777" w:rsidR="001F6DCB" w:rsidRDefault="001F6DCB" w:rsidP="001F6DCB">
      <w:pPr>
        <w:pStyle w:val="PL"/>
      </w:pPr>
      <w:r>
        <w:t xml:space="preserve">      responses:</w:t>
      </w:r>
    </w:p>
    <w:p w14:paraId="1CA28030" w14:textId="77777777" w:rsidR="001F6DCB" w:rsidRDefault="001F6DCB" w:rsidP="001F6DCB">
      <w:pPr>
        <w:pStyle w:val="PL"/>
      </w:pPr>
      <w:r>
        <w:t xml:space="preserve">        '201':</w:t>
      </w:r>
    </w:p>
    <w:p w14:paraId="211C8463" w14:textId="77777777" w:rsidR="001F6DCB" w:rsidRDefault="001F6DCB" w:rsidP="001F6DCB">
      <w:pPr>
        <w:pStyle w:val="PL"/>
      </w:pPr>
      <w:r>
        <w:t xml:space="preserve">          description: Created.</w:t>
      </w:r>
    </w:p>
    <w:p w14:paraId="5E0F805C" w14:textId="77777777" w:rsidR="001F6DCB" w:rsidRDefault="001F6DCB" w:rsidP="001F6DCB">
      <w:pPr>
        <w:pStyle w:val="PL"/>
      </w:pPr>
      <w:r>
        <w:t xml:space="preserve">          headers:</w:t>
      </w:r>
    </w:p>
    <w:p w14:paraId="13BC44AF" w14:textId="77777777" w:rsidR="001F6DCB" w:rsidRDefault="001F6DCB" w:rsidP="001F6DCB">
      <w:pPr>
        <w:pStyle w:val="PL"/>
      </w:pPr>
      <w:r>
        <w:t xml:space="preserve">            Location:</w:t>
      </w:r>
    </w:p>
    <w:p w14:paraId="38A39955" w14:textId="77777777" w:rsidR="001F6DCB" w:rsidRDefault="001F6DCB" w:rsidP="001F6DCB">
      <w:pPr>
        <w:pStyle w:val="PL"/>
      </w:pPr>
      <w:r>
        <w:t xml:space="preserve">              description: &gt;</w:t>
      </w:r>
    </w:p>
    <w:p w14:paraId="773E2EB6" w14:textId="77777777" w:rsidR="001F6DCB" w:rsidRDefault="001F6DCB" w:rsidP="001F6DCB">
      <w:pPr>
        <w:pStyle w:val="PL"/>
      </w:pPr>
      <w:r>
        <w:t xml:space="preserve">                Contains the URI of the newly created resource, according to the structure</w:t>
      </w:r>
    </w:p>
    <w:p w14:paraId="2792FE58" w14:textId="77777777" w:rsidR="001F6DCB" w:rsidRDefault="001F6DCB" w:rsidP="001F6DCB">
      <w:pPr>
        <w:pStyle w:val="PL"/>
      </w:pPr>
      <w:r>
        <w:t xml:space="preserve">                {apiRoot}/nsmf-event-exposure/v1/subscriptions/{subId}</w:t>
      </w:r>
    </w:p>
    <w:p w14:paraId="4D34441E" w14:textId="77777777" w:rsidR="001F6DCB" w:rsidRDefault="001F6DCB" w:rsidP="001F6DCB">
      <w:pPr>
        <w:pStyle w:val="PL"/>
      </w:pPr>
      <w:r>
        <w:t xml:space="preserve">              required: true</w:t>
      </w:r>
    </w:p>
    <w:p w14:paraId="69261E0B" w14:textId="77777777" w:rsidR="001F6DCB" w:rsidRDefault="001F6DCB" w:rsidP="001F6DCB">
      <w:pPr>
        <w:pStyle w:val="PL"/>
      </w:pPr>
      <w:r>
        <w:t xml:space="preserve">              schema:</w:t>
      </w:r>
    </w:p>
    <w:p w14:paraId="765B8274" w14:textId="77777777" w:rsidR="001F6DCB" w:rsidRDefault="001F6DCB" w:rsidP="001F6DCB">
      <w:pPr>
        <w:pStyle w:val="PL"/>
      </w:pPr>
      <w:r>
        <w:t xml:space="preserve">                type: string</w:t>
      </w:r>
    </w:p>
    <w:p w14:paraId="2FA8A303" w14:textId="77777777" w:rsidR="001F6DCB" w:rsidRDefault="001F6DCB" w:rsidP="001F6DCB">
      <w:pPr>
        <w:pStyle w:val="PL"/>
      </w:pPr>
      <w:r>
        <w:t xml:space="preserve">          content:</w:t>
      </w:r>
    </w:p>
    <w:p w14:paraId="73828221" w14:textId="77777777" w:rsidR="001F6DCB" w:rsidRDefault="001F6DCB" w:rsidP="001F6DCB">
      <w:pPr>
        <w:pStyle w:val="PL"/>
      </w:pPr>
      <w:r>
        <w:t xml:space="preserve">            application/json:</w:t>
      </w:r>
    </w:p>
    <w:p w14:paraId="70C7163C" w14:textId="77777777" w:rsidR="001F6DCB" w:rsidRDefault="001F6DCB" w:rsidP="001F6DCB">
      <w:pPr>
        <w:pStyle w:val="PL"/>
      </w:pPr>
      <w:r>
        <w:t xml:space="preserve">              schema:</w:t>
      </w:r>
    </w:p>
    <w:p w14:paraId="20ACEB84" w14:textId="77777777" w:rsidR="001F6DCB" w:rsidRDefault="001F6DCB" w:rsidP="001F6DCB">
      <w:pPr>
        <w:pStyle w:val="PL"/>
      </w:pPr>
      <w:r>
        <w:t xml:space="preserve">                $ref: '#/components/schemas/NsmfEventExposure'</w:t>
      </w:r>
    </w:p>
    <w:p w14:paraId="24D3FA33" w14:textId="77777777" w:rsidR="001F6DCB" w:rsidRDefault="001F6DCB" w:rsidP="001F6DCB">
      <w:pPr>
        <w:pStyle w:val="PL"/>
      </w:pPr>
      <w:r>
        <w:t xml:space="preserve">        '400':</w:t>
      </w:r>
    </w:p>
    <w:p w14:paraId="733248CC" w14:textId="77777777" w:rsidR="001F6DCB" w:rsidRDefault="001F6DCB" w:rsidP="001F6DCB">
      <w:pPr>
        <w:pStyle w:val="PL"/>
      </w:pPr>
      <w:r>
        <w:t xml:space="preserve">          $ref: 'TS29571_CommonData.yaml#/components/responses/400'</w:t>
      </w:r>
    </w:p>
    <w:p w14:paraId="6B1FA4E1" w14:textId="77777777" w:rsidR="001F6DCB" w:rsidRDefault="001F6DCB" w:rsidP="001F6DCB">
      <w:pPr>
        <w:pStyle w:val="PL"/>
      </w:pPr>
      <w:r>
        <w:lastRenderedPageBreak/>
        <w:t xml:space="preserve">        '401':</w:t>
      </w:r>
    </w:p>
    <w:p w14:paraId="380545CC" w14:textId="77777777" w:rsidR="001F6DCB" w:rsidRDefault="001F6DCB" w:rsidP="001F6DCB">
      <w:pPr>
        <w:pStyle w:val="PL"/>
      </w:pPr>
      <w:r>
        <w:t xml:space="preserve">          $ref: 'TS29571_CommonData.yaml#/components/responses/401'</w:t>
      </w:r>
    </w:p>
    <w:p w14:paraId="3D5378E7" w14:textId="77777777" w:rsidR="001F6DCB" w:rsidRDefault="001F6DCB" w:rsidP="001F6DCB">
      <w:pPr>
        <w:pStyle w:val="PL"/>
      </w:pPr>
      <w:r>
        <w:t xml:space="preserve">        '403':</w:t>
      </w:r>
    </w:p>
    <w:p w14:paraId="46520EEF" w14:textId="77777777" w:rsidR="001F6DCB" w:rsidRDefault="001F6DCB" w:rsidP="001F6DCB">
      <w:pPr>
        <w:pStyle w:val="PL"/>
      </w:pPr>
      <w:r>
        <w:t xml:space="preserve">          $ref: 'TS29571_CommonData.yaml#/components/responses/403'</w:t>
      </w:r>
    </w:p>
    <w:p w14:paraId="5513B892" w14:textId="77777777" w:rsidR="001F6DCB" w:rsidRDefault="001F6DCB" w:rsidP="001F6DCB">
      <w:pPr>
        <w:pStyle w:val="PL"/>
      </w:pPr>
      <w:r>
        <w:t xml:space="preserve">        '404':</w:t>
      </w:r>
    </w:p>
    <w:p w14:paraId="709C9965" w14:textId="77777777" w:rsidR="001F6DCB" w:rsidRDefault="001F6DCB" w:rsidP="001F6DCB">
      <w:pPr>
        <w:pStyle w:val="PL"/>
      </w:pPr>
      <w:r>
        <w:t xml:space="preserve">          $ref: 'TS29571_CommonData.yaml#/components/responses/404'</w:t>
      </w:r>
    </w:p>
    <w:p w14:paraId="42B5A829" w14:textId="77777777" w:rsidR="001F6DCB" w:rsidRDefault="001F6DCB" w:rsidP="001F6DCB">
      <w:pPr>
        <w:pStyle w:val="PL"/>
      </w:pPr>
      <w:r>
        <w:t xml:space="preserve">        '411':</w:t>
      </w:r>
    </w:p>
    <w:p w14:paraId="4E00F919" w14:textId="77777777" w:rsidR="001F6DCB" w:rsidRDefault="001F6DCB" w:rsidP="001F6DCB">
      <w:pPr>
        <w:pStyle w:val="PL"/>
      </w:pPr>
      <w:r>
        <w:t xml:space="preserve">          $ref: 'TS29571_CommonData.yaml#/components/responses/411'</w:t>
      </w:r>
    </w:p>
    <w:p w14:paraId="16610382" w14:textId="77777777" w:rsidR="001F6DCB" w:rsidRDefault="001F6DCB" w:rsidP="001F6DCB">
      <w:pPr>
        <w:pStyle w:val="PL"/>
      </w:pPr>
      <w:r>
        <w:t xml:space="preserve">        '413':</w:t>
      </w:r>
    </w:p>
    <w:p w14:paraId="22D05A62" w14:textId="77777777" w:rsidR="001F6DCB" w:rsidRDefault="001F6DCB" w:rsidP="001F6DCB">
      <w:pPr>
        <w:pStyle w:val="PL"/>
      </w:pPr>
      <w:r>
        <w:t xml:space="preserve">          $ref: 'TS29571_CommonData.yaml#/components/responses/413'</w:t>
      </w:r>
    </w:p>
    <w:p w14:paraId="2E28385F" w14:textId="77777777" w:rsidR="001F6DCB" w:rsidRDefault="001F6DCB" w:rsidP="001F6DCB">
      <w:pPr>
        <w:pStyle w:val="PL"/>
      </w:pPr>
      <w:r>
        <w:t xml:space="preserve">        '415':</w:t>
      </w:r>
    </w:p>
    <w:p w14:paraId="58075506" w14:textId="77777777" w:rsidR="001F6DCB" w:rsidRDefault="001F6DCB" w:rsidP="001F6DCB">
      <w:pPr>
        <w:pStyle w:val="PL"/>
      </w:pPr>
      <w:r>
        <w:t xml:space="preserve">          $ref: 'TS29571_CommonData.yaml#/components/responses/415'</w:t>
      </w:r>
    </w:p>
    <w:p w14:paraId="2C55B015" w14:textId="77777777" w:rsidR="001F6DCB" w:rsidRDefault="001F6DCB" w:rsidP="001F6DCB">
      <w:pPr>
        <w:pStyle w:val="PL"/>
      </w:pPr>
      <w:r>
        <w:t xml:space="preserve">        '429':</w:t>
      </w:r>
    </w:p>
    <w:p w14:paraId="6E50D47E" w14:textId="77777777" w:rsidR="001F6DCB" w:rsidRDefault="001F6DCB" w:rsidP="001F6DCB">
      <w:pPr>
        <w:pStyle w:val="PL"/>
      </w:pPr>
      <w:r>
        <w:t xml:space="preserve">          $ref: 'TS29571_CommonData.yaml#/components/responses/429'</w:t>
      </w:r>
    </w:p>
    <w:p w14:paraId="2DF4CED3" w14:textId="77777777" w:rsidR="001F6DCB" w:rsidRDefault="001F6DCB" w:rsidP="001F6DCB">
      <w:pPr>
        <w:pStyle w:val="PL"/>
      </w:pPr>
      <w:r>
        <w:t xml:space="preserve">        '500':</w:t>
      </w:r>
    </w:p>
    <w:p w14:paraId="23AF419B" w14:textId="77777777" w:rsidR="001F6DCB" w:rsidRDefault="001F6DCB" w:rsidP="001F6DCB">
      <w:pPr>
        <w:pStyle w:val="PL"/>
      </w:pPr>
      <w:r>
        <w:t xml:space="preserve">          $ref: 'TS29571_CommonData.yaml#/components/responses/500'</w:t>
      </w:r>
    </w:p>
    <w:p w14:paraId="15749FB1" w14:textId="77777777" w:rsidR="001F6DCB" w:rsidRDefault="001F6DCB" w:rsidP="001F6DCB">
      <w:pPr>
        <w:pStyle w:val="PL"/>
      </w:pPr>
      <w:r>
        <w:t xml:space="preserve">        '502':</w:t>
      </w:r>
    </w:p>
    <w:p w14:paraId="361F0E9C" w14:textId="77777777" w:rsidR="001F6DCB" w:rsidRDefault="001F6DCB" w:rsidP="001F6DCB">
      <w:pPr>
        <w:pStyle w:val="PL"/>
      </w:pPr>
      <w:r>
        <w:t xml:space="preserve">          $ref: 'TS29571_CommonData.yaml#/components/responses/502'</w:t>
      </w:r>
    </w:p>
    <w:p w14:paraId="6080512F" w14:textId="77777777" w:rsidR="001F6DCB" w:rsidRDefault="001F6DCB" w:rsidP="001F6DCB">
      <w:pPr>
        <w:pStyle w:val="PL"/>
      </w:pPr>
      <w:r>
        <w:t xml:space="preserve">        '503':</w:t>
      </w:r>
    </w:p>
    <w:p w14:paraId="35B76219" w14:textId="77777777" w:rsidR="001F6DCB" w:rsidRDefault="001F6DCB" w:rsidP="001F6DCB">
      <w:pPr>
        <w:pStyle w:val="PL"/>
      </w:pPr>
      <w:r>
        <w:t xml:space="preserve">          $ref: 'TS29571_CommonData.yaml#/components/responses/503'</w:t>
      </w:r>
    </w:p>
    <w:p w14:paraId="573B33BF" w14:textId="77777777" w:rsidR="001F6DCB" w:rsidRDefault="001F6DCB" w:rsidP="001F6DCB">
      <w:pPr>
        <w:pStyle w:val="PL"/>
      </w:pPr>
      <w:r>
        <w:t xml:space="preserve">        default:</w:t>
      </w:r>
    </w:p>
    <w:p w14:paraId="153CF7FD" w14:textId="77777777" w:rsidR="001F6DCB" w:rsidRDefault="001F6DCB" w:rsidP="001F6DCB">
      <w:pPr>
        <w:pStyle w:val="PL"/>
      </w:pPr>
      <w:r>
        <w:t xml:space="preserve">          $ref: 'TS29571_CommonData.yaml#/components/responses/default'</w:t>
      </w:r>
    </w:p>
    <w:p w14:paraId="5F0250F7" w14:textId="77777777" w:rsidR="001F6DCB" w:rsidRDefault="001F6DCB" w:rsidP="001F6DCB">
      <w:pPr>
        <w:pStyle w:val="PL"/>
      </w:pPr>
      <w:r>
        <w:t xml:space="preserve">      callbacks:</w:t>
      </w:r>
    </w:p>
    <w:p w14:paraId="76E90C70" w14:textId="77777777" w:rsidR="001F6DCB" w:rsidRDefault="001F6DCB" w:rsidP="001F6DCB">
      <w:pPr>
        <w:pStyle w:val="PL"/>
      </w:pPr>
      <w:r>
        <w:t xml:space="preserve">        myNotification:</w:t>
      </w:r>
    </w:p>
    <w:p w14:paraId="658F166D" w14:textId="77777777" w:rsidR="001F6DCB" w:rsidRDefault="001F6DCB" w:rsidP="001F6DCB">
      <w:pPr>
        <w:pStyle w:val="PL"/>
      </w:pPr>
      <w:r>
        <w:t xml:space="preserve">          '{$request.body#/notifUri}': </w:t>
      </w:r>
    </w:p>
    <w:p w14:paraId="3D5C499C" w14:textId="77777777" w:rsidR="001F6DCB" w:rsidRDefault="001F6DCB" w:rsidP="001F6DCB">
      <w:pPr>
        <w:pStyle w:val="PL"/>
      </w:pPr>
      <w:r>
        <w:t xml:space="preserve">            post:</w:t>
      </w:r>
    </w:p>
    <w:p w14:paraId="1880C2BC" w14:textId="77777777" w:rsidR="001F6DCB" w:rsidRDefault="001F6DCB" w:rsidP="001F6DCB">
      <w:pPr>
        <w:pStyle w:val="PL"/>
      </w:pPr>
      <w:r>
        <w:t xml:space="preserve">              requestBody:</w:t>
      </w:r>
    </w:p>
    <w:p w14:paraId="1EBB70B4" w14:textId="77777777" w:rsidR="001F6DCB" w:rsidRDefault="001F6DCB" w:rsidP="001F6DCB">
      <w:pPr>
        <w:pStyle w:val="PL"/>
      </w:pPr>
      <w:r>
        <w:t xml:space="preserve">                required: true</w:t>
      </w:r>
    </w:p>
    <w:p w14:paraId="17DF6B08" w14:textId="77777777" w:rsidR="001F6DCB" w:rsidRDefault="001F6DCB" w:rsidP="001F6DCB">
      <w:pPr>
        <w:pStyle w:val="PL"/>
      </w:pPr>
      <w:r>
        <w:t xml:space="preserve">                content:</w:t>
      </w:r>
    </w:p>
    <w:p w14:paraId="7119C9E0" w14:textId="77777777" w:rsidR="001F6DCB" w:rsidRDefault="001F6DCB" w:rsidP="001F6DCB">
      <w:pPr>
        <w:pStyle w:val="PL"/>
      </w:pPr>
      <w:r>
        <w:t xml:space="preserve">                  application/json:</w:t>
      </w:r>
    </w:p>
    <w:p w14:paraId="05628A85" w14:textId="77777777" w:rsidR="001F6DCB" w:rsidRDefault="001F6DCB" w:rsidP="001F6DCB">
      <w:pPr>
        <w:pStyle w:val="PL"/>
      </w:pPr>
      <w:r>
        <w:t xml:space="preserve">                    schema:</w:t>
      </w:r>
    </w:p>
    <w:p w14:paraId="3068B269" w14:textId="77777777" w:rsidR="001F6DCB" w:rsidRDefault="001F6DCB" w:rsidP="001F6DCB">
      <w:pPr>
        <w:pStyle w:val="PL"/>
      </w:pPr>
      <w:r>
        <w:t xml:space="preserve">                      $ref: '#/components/schemas/NsmfEventExposureNotification'</w:t>
      </w:r>
    </w:p>
    <w:p w14:paraId="3B91326C" w14:textId="77777777" w:rsidR="001F6DCB" w:rsidRDefault="001F6DCB" w:rsidP="001F6DCB">
      <w:pPr>
        <w:pStyle w:val="PL"/>
      </w:pPr>
      <w:r>
        <w:t xml:space="preserve">              responses:</w:t>
      </w:r>
    </w:p>
    <w:p w14:paraId="4C482FA0" w14:textId="77777777" w:rsidR="001F6DCB" w:rsidRDefault="001F6DCB" w:rsidP="001F6DCB">
      <w:pPr>
        <w:pStyle w:val="PL"/>
      </w:pPr>
      <w:r>
        <w:t xml:space="preserve">                '204':</w:t>
      </w:r>
    </w:p>
    <w:p w14:paraId="0857F787" w14:textId="77777777" w:rsidR="001F6DCB" w:rsidRDefault="001F6DCB" w:rsidP="001F6DCB">
      <w:pPr>
        <w:pStyle w:val="PL"/>
      </w:pPr>
      <w:r>
        <w:t xml:space="preserve">                  description: No Content, Notification was </w:t>
      </w:r>
      <w:r>
        <w:rPr>
          <w:lang w:val="en-US"/>
        </w:rPr>
        <w:t>successful.</w:t>
      </w:r>
    </w:p>
    <w:p w14:paraId="31BFA6D3" w14:textId="77777777" w:rsidR="001F6DCB" w:rsidRDefault="001F6DCB" w:rsidP="001F6DCB">
      <w:pPr>
        <w:pStyle w:val="PL"/>
      </w:pPr>
      <w:r>
        <w:t xml:space="preserve">                '307':</w:t>
      </w:r>
    </w:p>
    <w:p w14:paraId="206FA9A5" w14:textId="77777777" w:rsidR="001F6DCB" w:rsidRDefault="001F6DCB" w:rsidP="001F6DCB">
      <w:pPr>
        <w:pStyle w:val="PL"/>
      </w:pPr>
      <w:r>
        <w:rPr>
          <w:lang w:val="en-US"/>
        </w:rPr>
        <w:t xml:space="preserve">                  $ref: </w:t>
      </w:r>
      <w:r>
        <w:t>'TS29571_CommonData.yaml#/components/responses/307'</w:t>
      </w:r>
    </w:p>
    <w:p w14:paraId="76CBF33C" w14:textId="77777777" w:rsidR="001F6DCB" w:rsidRDefault="001F6DCB" w:rsidP="001F6DCB">
      <w:pPr>
        <w:pStyle w:val="PL"/>
      </w:pPr>
      <w:r>
        <w:t xml:space="preserve">                '308':</w:t>
      </w:r>
    </w:p>
    <w:p w14:paraId="093F2BE7" w14:textId="77777777" w:rsidR="001F6DCB" w:rsidRDefault="001F6DCB" w:rsidP="001F6DCB">
      <w:pPr>
        <w:pStyle w:val="PL"/>
      </w:pPr>
      <w:r>
        <w:rPr>
          <w:lang w:val="en-US"/>
        </w:rPr>
        <w:t xml:space="preserve">                  $ref: </w:t>
      </w:r>
      <w:r>
        <w:t>'TS29571_CommonData.yaml#/components/responses/308'</w:t>
      </w:r>
    </w:p>
    <w:p w14:paraId="5783EDFF" w14:textId="77777777" w:rsidR="001F6DCB" w:rsidRDefault="001F6DCB" w:rsidP="001F6DCB">
      <w:pPr>
        <w:pStyle w:val="PL"/>
      </w:pPr>
      <w:r>
        <w:t xml:space="preserve">                '400':</w:t>
      </w:r>
    </w:p>
    <w:p w14:paraId="7B4E2880" w14:textId="77777777" w:rsidR="001F6DCB" w:rsidRDefault="001F6DCB" w:rsidP="001F6DCB">
      <w:pPr>
        <w:pStyle w:val="PL"/>
      </w:pPr>
      <w:r>
        <w:t xml:space="preserve">                  $ref: 'TS29571_CommonData.yaml#/components/responses/400'</w:t>
      </w:r>
    </w:p>
    <w:p w14:paraId="0074A0AD" w14:textId="77777777" w:rsidR="001F6DCB" w:rsidRDefault="001F6DCB" w:rsidP="001F6DCB">
      <w:pPr>
        <w:pStyle w:val="PL"/>
      </w:pPr>
      <w:r>
        <w:t xml:space="preserve">                '401':</w:t>
      </w:r>
    </w:p>
    <w:p w14:paraId="1544CF2A" w14:textId="77777777" w:rsidR="001F6DCB" w:rsidRDefault="001F6DCB" w:rsidP="001F6DCB">
      <w:pPr>
        <w:pStyle w:val="PL"/>
      </w:pPr>
      <w:r>
        <w:t xml:space="preserve">                  $ref: 'TS29571_CommonData.yaml#/components/responses/401'</w:t>
      </w:r>
    </w:p>
    <w:p w14:paraId="0BCC2839" w14:textId="77777777" w:rsidR="001F6DCB" w:rsidRDefault="001F6DCB" w:rsidP="001F6DCB">
      <w:pPr>
        <w:pStyle w:val="PL"/>
      </w:pPr>
      <w:r>
        <w:t xml:space="preserve">                '403':</w:t>
      </w:r>
    </w:p>
    <w:p w14:paraId="322FC6E5" w14:textId="77777777" w:rsidR="001F6DCB" w:rsidRDefault="001F6DCB" w:rsidP="001F6DCB">
      <w:pPr>
        <w:pStyle w:val="PL"/>
      </w:pPr>
      <w:r>
        <w:t xml:space="preserve">                  $ref: 'TS29571_CommonData.yaml#/components/responses/403'</w:t>
      </w:r>
    </w:p>
    <w:p w14:paraId="6DEE1984" w14:textId="77777777" w:rsidR="001F6DCB" w:rsidRDefault="001F6DCB" w:rsidP="001F6DCB">
      <w:pPr>
        <w:pStyle w:val="PL"/>
      </w:pPr>
      <w:r>
        <w:t xml:space="preserve">                '404':</w:t>
      </w:r>
    </w:p>
    <w:p w14:paraId="6255C8BC" w14:textId="77777777" w:rsidR="001F6DCB" w:rsidRDefault="001F6DCB" w:rsidP="001F6DCB">
      <w:pPr>
        <w:pStyle w:val="PL"/>
      </w:pPr>
      <w:r>
        <w:t xml:space="preserve">                  $ref: 'TS29571_CommonData.yaml#/components/responses/404'</w:t>
      </w:r>
    </w:p>
    <w:p w14:paraId="1002CC8F" w14:textId="77777777" w:rsidR="001F6DCB" w:rsidRDefault="001F6DCB" w:rsidP="001F6DCB">
      <w:pPr>
        <w:pStyle w:val="PL"/>
      </w:pPr>
      <w:r>
        <w:t xml:space="preserve">                '411':</w:t>
      </w:r>
    </w:p>
    <w:p w14:paraId="566E51E1" w14:textId="77777777" w:rsidR="001F6DCB" w:rsidRDefault="001F6DCB" w:rsidP="001F6DCB">
      <w:pPr>
        <w:pStyle w:val="PL"/>
      </w:pPr>
      <w:r>
        <w:t xml:space="preserve">                  $ref: 'TS29571_CommonData.yaml#/components/responses/411'</w:t>
      </w:r>
    </w:p>
    <w:p w14:paraId="61480CF6" w14:textId="77777777" w:rsidR="001F6DCB" w:rsidRDefault="001F6DCB" w:rsidP="001F6DCB">
      <w:pPr>
        <w:pStyle w:val="PL"/>
      </w:pPr>
      <w:r>
        <w:t xml:space="preserve">                '413':</w:t>
      </w:r>
    </w:p>
    <w:p w14:paraId="24262C9C" w14:textId="77777777" w:rsidR="001F6DCB" w:rsidRDefault="001F6DCB" w:rsidP="001F6DCB">
      <w:pPr>
        <w:pStyle w:val="PL"/>
      </w:pPr>
      <w:r>
        <w:t xml:space="preserve">                  $ref: 'TS29571_CommonData.yaml#/components/responses/413'</w:t>
      </w:r>
    </w:p>
    <w:p w14:paraId="678A1E15" w14:textId="77777777" w:rsidR="001F6DCB" w:rsidRDefault="001F6DCB" w:rsidP="001F6DCB">
      <w:pPr>
        <w:pStyle w:val="PL"/>
      </w:pPr>
      <w:r>
        <w:t xml:space="preserve">                '415':</w:t>
      </w:r>
    </w:p>
    <w:p w14:paraId="38B0FB6C" w14:textId="77777777" w:rsidR="001F6DCB" w:rsidRDefault="001F6DCB" w:rsidP="001F6DCB">
      <w:pPr>
        <w:pStyle w:val="PL"/>
      </w:pPr>
      <w:r>
        <w:t xml:space="preserve">                  $ref: 'TS29571_CommonData.yaml#/components/responses/415'</w:t>
      </w:r>
    </w:p>
    <w:p w14:paraId="78AA385F" w14:textId="77777777" w:rsidR="001F6DCB" w:rsidRDefault="001F6DCB" w:rsidP="001F6DCB">
      <w:pPr>
        <w:pStyle w:val="PL"/>
      </w:pPr>
      <w:r>
        <w:t xml:space="preserve">                '429':</w:t>
      </w:r>
    </w:p>
    <w:p w14:paraId="3541820F" w14:textId="77777777" w:rsidR="001F6DCB" w:rsidRDefault="001F6DCB" w:rsidP="001F6DCB">
      <w:pPr>
        <w:pStyle w:val="PL"/>
      </w:pPr>
      <w:r>
        <w:t xml:space="preserve">                  $ref: 'TS29571_CommonData.yaml#/components/responses/429'</w:t>
      </w:r>
    </w:p>
    <w:p w14:paraId="2D274281" w14:textId="77777777" w:rsidR="001F6DCB" w:rsidRDefault="001F6DCB" w:rsidP="001F6DCB">
      <w:pPr>
        <w:pStyle w:val="PL"/>
      </w:pPr>
      <w:r>
        <w:t xml:space="preserve">                '500':</w:t>
      </w:r>
    </w:p>
    <w:p w14:paraId="562F2C86" w14:textId="77777777" w:rsidR="001F6DCB" w:rsidRDefault="001F6DCB" w:rsidP="001F6DCB">
      <w:pPr>
        <w:pStyle w:val="PL"/>
      </w:pPr>
      <w:r>
        <w:t xml:space="preserve">                  $ref: 'TS29571_CommonData.yaml#/components/responses/500'</w:t>
      </w:r>
    </w:p>
    <w:p w14:paraId="6ACBEC77" w14:textId="77777777" w:rsidR="001F6DCB" w:rsidRDefault="001F6DCB" w:rsidP="001F6DCB">
      <w:pPr>
        <w:pStyle w:val="PL"/>
      </w:pPr>
      <w:r>
        <w:t xml:space="preserve">                '502':</w:t>
      </w:r>
    </w:p>
    <w:p w14:paraId="2C3B7EA1" w14:textId="77777777" w:rsidR="001F6DCB" w:rsidRDefault="001F6DCB" w:rsidP="001F6DCB">
      <w:pPr>
        <w:pStyle w:val="PL"/>
      </w:pPr>
      <w:r>
        <w:t xml:space="preserve">                  $ref: 'TS29571_CommonData.yaml#/components/responses/502'</w:t>
      </w:r>
    </w:p>
    <w:p w14:paraId="0175A176" w14:textId="77777777" w:rsidR="001F6DCB" w:rsidRDefault="001F6DCB" w:rsidP="001F6DCB">
      <w:pPr>
        <w:pStyle w:val="PL"/>
      </w:pPr>
      <w:r>
        <w:t xml:space="preserve">                '503':</w:t>
      </w:r>
    </w:p>
    <w:p w14:paraId="18BFDD79" w14:textId="77777777" w:rsidR="001F6DCB" w:rsidRDefault="001F6DCB" w:rsidP="001F6DCB">
      <w:pPr>
        <w:pStyle w:val="PL"/>
      </w:pPr>
      <w:r>
        <w:t xml:space="preserve">                  $ref: 'TS29571_CommonData.yaml#/components/responses/503'</w:t>
      </w:r>
    </w:p>
    <w:p w14:paraId="13A027E1" w14:textId="77777777" w:rsidR="001F6DCB" w:rsidRDefault="001F6DCB" w:rsidP="001F6DCB">
      <w:pPr>
        <w:pStyle w:val="PL"/>
      </w:pPr>
      <w:r>
        <w:t xml:space="preserve">                default:</w:t>
      </w:r>
    </w:p>
    <w:p w14:paraId="02269535" w14:textId="77777777" w:rsidR="001F6DCB" w:rsidRDefault="001F6DCB" w:rsidP="001F6DCB">
      <w:pPr>
        <w:pStyle w:val="PL"/>
      </w:pPr>
      <w:r>
        <w:t xml:space="preserve">                  $ref: 'TS29571_CommonData.yaml#/components/responses/default'</w:t>
      </w:r>
    </w:p>
    <w:p w14:paraId="1D36BF67" w14:textId="77777777" w:rsidR="001F6DCB" w:rsidRDefault="001F6DCB" w:rsidP="001F6DCB">
      <w:pPr>
        <w:pStyle w:val="PL"/>
      </w:pPr>
      <w:r>
        <w:t xml:space="preserve">              callbacks:</w:t>
      </w:r>
    </w:p>
    <w:p w14:paraId="58598389" w14:textId="77777777" w:rsidR="001F6DCB" w:rsidRDefault="001F6DCB" w:rsidP="001F6DCB">
      <w:pPr>
        <w:pStyle w:val="PL"/>
      </w:pPr>
      <w:r>
        <w:t xml:space="preserve">                afAcknowledgement:</w:t>
      </w:r>
    </w:p>
    <w:p w14:paraId="7D17FEF0" w14:textId="77777777" w:rsidR="001F6DCB" w:rsidRDefault="001F6DCB" w:rsidP="001F6DCB">
      <w:pPr>
        <w:pStyle w:val="PL"/>
        <w:rPr>
          <w:lang w:val="fr-FR"/>
        </w:rPr>
      </w:pPr>
      <w:r>
        <w:t xml:space="preserve">                  </w:t>
      </w:r>
      <w:r>
        <w:rPr>
          <w:lang w:val="fr-FR"/>
        </w:rPr>
        <w:t>'{request.body#/</w:t>
      </w:r>
      <w:r>
        <w:t>ackUri</w:t>
      </w:r>
      <w:r>
        <w:rPr>
          <w:lang w:val="fr-FR"/>
        </w:rPr>
        <w:t>}':</w:t>
      </w:r>
    </w:p>
    <w:p w14:paraId="1C9C2F61" w14:textId="77777777" w:rsidR="001F6DCB" w:rsidRDefault="001F6DCB" w:rsidP="001F6DCB">
      <w:pPr>
        <w:pStyle w:val="PL"/>
      </w:pPr>
      <w:r>
        <w:t xml:space="preserve">                    post:</w:t>
      </w:r>
    </w:p>
    <w:p w14:paraId="2ED26F2F" w14:textId="77777777" w:rsidR="001F6DCB" w:rsidRDefault="001F6DCB" w:rsidP="001F6DCB">
      <w:pPr>
        <w:pStyle w:val="PL"/>
      </w:pPr>
      <w:r>
        <w:t xml:space="preserve">                      requestBody:  # contents of the callback message</w:t>
      </w:r>
    </w:p>
    <w:p w14:paraId="5A003AD6" w14:textId="77777777" w:rsidR="001F6DCB" w:rsidRDefault="001F6DCB" w:rsidP="001F6DCB">
      <w:pPr>
        <w:pStyle w:val="PL"/>
        <w:rPr>
          <w:lang w:val="fr-FR"/>
        </w:rPr>
      </w:pPr>
      <w:r>
        <w:t xml:space="preserve">                        required: true</w:t>
      </w:r>
    </w:p>
    <w:p w14:paraId="55DDF8A3" w14:textId="77777777" w:rsidR="001F6DCB" w:rsidRDefault="001F6DCB" w:rsidP="001F6DCB">
      <w:pPr>
        <w:pStyle w:val="PL"/>
      </w:pPr>
      <w:r>
        <w:t xml:space="preserve">                        content:</w:t>
      </w:r>
    </w:p>
    <w:p w14:paraId="3F985756" w14:textId="77777777" w:rsidR="001F6DCB" w:rsidRDefault="001F6DCB" w:rsidP="001F6DCB">
      <w:pPr>
        <w:pStyle w:val="PL"/>
      </w:pPr>
      <w:r>
        <w:t xml:space="preserve">                          application/json:</w:t>
      </w:r>
    </w:p>
    <w:p w14:paraId="525B5B14" w14:textId="77777777" w:rsidR="001F6DCB" w:rsidRDefault="001F6DCB" w:rsidP="001F6DCB">
      <w:pPr>
        <w:pStyle w:val="PL"/>
      </w:pPr>
      <w:r>
        <w:t xml:space="preserve">                            schema:</w:t>
      </w:r>
    </w:p>
    <w:p w14:paraId="15C1EA21" w14:textId="77777777" w:rsidR="001F6DCB" w:rsidRDefault="001F6DCB" w:rsidP="001F6DCB">
      <w:pPr>
        <w:pStyle w:val="PL"/>
      </w:pPr>
      <w:r>
        <w:t xml:space="preserve">                              $ref: '#/components/schemas/AckOfNotify'</w:t>
      </w:r>
    </w:p>
    <w:p w14:paraId="4B3FC1FD" w14:textId="77777777" w:rsidR="001F6DCB" w:rsidRDefault="001F6DCB" w:rsidP="001F6DCB">
      <w:pPr>
        <w:pStyle w:val="PL"/>
      </w:pPr>
      <w:r>
        <w:t xml:space="preserve">                      responses:</w:t>
      </w:r>
    </w:p>
    <w:p w14:paraId="6801E41E" w14:textId="77777777" w:rsidR="001F6DCB" w:rsidRDefault="001F6DCB" w:rsidP="001F6DCB">
      <w:pPr>
        <w:pStyle w:val="PL"/>
      </w:pPr>
      <w:r>
        <w:t xml:space="preserve">                        '204':</w:t>
      </w:r>
    </w:p>
    <w:p w14:paraId="2B99519B" w14:textId="77777777" w:rsidR="001F6DCB" w:rsidRDefault="001F6DCB" w:rsidP="001F6DCB">
      <w:pPr>
        <w:pStyle w:val="PL"/>
      </w:pPr>
      <w:r>
        <w:t xml:space="preserve">                          description: No Content (successful acknowledgement)</w:t>
      </w:r>
    </w:p>
    <w:p w14:paraId="33DC60B4" w14:textId="77777777" w:rsidR="001F6DCB" w:rsidRDefault="001F6DCB" w:rsidP="001F6DCB">
      <w:pPr>
        <w:pStyle w:val="PL"/>
      </w:pPr>
      <w:r>
        <w:t xml:space="preserve">                        '307':</w:t>
      </w:r>
    </w:p>
    <w:p w14:paraId="2876B87A" w14:textId="77777777" w:rsidR="001F6DCB" w:rsidRDefault="001F6DCB" w:rsidP="001F6DCB">
      <w:pPr>
        <w:pStyle w:val="PL"/>
      </w:pPr>
      <w:r>
        <w:rPr>
          <w:lang w:val="en-US"/>
        </w:rPr>
        <w:t xml:space="preserve">                          $ref: </w:t>
      </w:r>
      <w:r>
        <w:t>'TS29571_CommonData.yaml#/components/responses/307'</w:t>
      </w:r>
    </w:p>
    <w:p w14:paraId="6D8FE70D" w14:textId="77777777" w:rsidR="001F6DCB" w:rsidRDefault="001F6DCB" w:rsidP="001F6DCB">
      <w:pPr>
        <w:pStyle w:val="PL"/>
      </w:pPr>
      <w:r>
        <w:lastRenderedPageBreak/>
        <w:t xml:space="preserve">                        '308':</w:t>
      </w:r>
    </w:p>
    <w:p w14:paraId="449FC98B" w14:textId="77777777" w:rsidR="001F6DCB" w:rsidRDefault="001F6DCB" w:rsidP="001F6DCB">
      <w:pPr>
        <w:pStyle w:val="PL"/>
      </w:pPr>
      <w:r>
        <w:rPr>
          <w:lang w:val="en-US"/>
        </w:rPr>
        <w:t xml:space="preserve">                          $ref: </w:t>
      </w:r>
      <w:r>
        <w:t>'TS29571_CommonData.yaml#/components/responses/308'</w:t>
      </w:r>
    </w:p>
    <w:p w14:paraId="4103C205" w14:textId="77777777" w:rsidR="001F6DCB" w:rsidRDefault="001F6DCB" w:rsidP="001F6DCB">
      <w:pPr>
        <w:pStyle w:val="PL"/>
      </w:pPr>
      <w:r>
        <w:t xml:space="preserve">                        '400':</w:t>
      </w:r>
    </w:p>
    <w:p w14:paraId="48372291" w14:textId="77777777" w:rsidR="001F6DCB" w:rsidRDefault="001F6DCB" w:rsidP="001F6DCB">
      <w:pPr>
        <w:pStyle w:val="PL"/>
      </w:pPr>
      <w:r>
        <w:t xml:space="preserve">                          $ref: 'TS29571_CommonData.yaml#/components/responses/400'</w:t>
      </w:r>
    </w:p>
    <w:p w14:paraId="0635EBF9" w14:textId="77777777" w:rsidR="001F6DCB" w:rsidRDefault="001F6DCB" w:rsidP="001F6DCB">
      <w:pPr>
        <w:pStyle w:val="PL"/>
      </w:pPr>
      <w:r>
        <w:t xml:space="preserve">                        '401':</w:t>
      </w:r>
    </w:p>
    <w:p w14:paraId="5DAA5405" w14:textId="77777777" w:rsidR="001F6DCB" w:rsidRDefault="001F6DCB" w:rsidP="001F6DCB">
      <w:pPr>
        <w:pStyle w:val="PL"/>
      </w:pPr>
      <w:r>
        <w:t xml:space="preserve">                          $ref: 'TS29571_CommonData.yaml#/components/responses/401'</w:t>
      </w:r>
    </w:p>
    <w:p w14:paraId="6A66363B" w14:textId="77777777" w:rsidR="001F6DCB" w:rsidRDefault="001F6DCB" w:rsidP="001F6DCB">
      <w:pPr>
        <w:pStyle w:val="PL"/>
      </w:pPr>
      <w:r>
        <w:t xml:space="preserve">                        '403':</w:t>
      </w:r>
    </w:p>
    <w:p w14:paraId="6E3B5D48" w14:textId="77777777" w:rsidR="001F6DCB" w:rsidRDefault="001F6DCB" w:rsidP="001F6DCB">
      <w:pPr>
        <w:pStyle w:val="PL"/>
      </w:pPr>
      <w:r>
        <w:t xml:space="preserve">                          $ref: 'TS29571_CommonData.yaml#/components/responses/403'</w:t>
      </w:r>
    </w:p>
    <w:p w14:paraId="767689EA" w14:textId="77777777" w:rsidR="001F6DCB" w:rsidRDefault="001F6DCB" w:rsidP="001F6DCB">
      <w:pPr>
        <w:pStyle w:val="PL"/>
      </w:pPr>
      <w:r>
        <w:t xml:space="preserve">                        '404':</w:t>
      </w:r>
    </w:p>
    <w:p w14:paraId="3C95D277" w14:textId="77777777" w:rsidR="001F6DCB" w:rsidRDefault="001F6DCB" w:rsidP="001F6DCB">
      <w:pPr>
        <w:pStyle w:val="PL"/>
      </w:pPr>
      <w:r>
        <w:t xml:space="preserve">                          $ref: 'TS29571_CommonData.yaml#/components/responses/404'</w:t>
      </w:r>
    </w:p>
    <w:p w14:paraId="5AB7EDD4" w14:textId="77777777" w:rsidR="001F6DCB" w:rsidRDefault="001F6DCB" w:rsidP="001F6DCB">
      <w:pPr>
        <w:pStyle w:val="PL"/>
      </w:pPr>
      <w:r>
        <w:t xml:space="preserve">                        '411':</w:t>
      </w:r>
    </w:p>
    <w:p w14:paraId="5D2BCC9C" w14:textId="77777777" w:rsidR="001F6DCB" w:rsidRDefault="001F6DCB" w:rsidP="001F6DCB">
      <w:pPr>
        <w:pStyle w:val="PL"/>
      </w:pPr>
      <w:r>
        <w:t xml:space="preserve">                          $ref: 'TS29571_CommonData.yaml#/components/responses/411'</w:t>
      </w:r>
    </w:p>
    <w:p w14:paraId="74555A68" w14:textId="77777777" w:rsidR="001F6DCB" w:rsidRDefault="001F6DCB" w:rsidP="001F6DCB">
      <w:pPr>
        <w:pStyle w:val="PL"/>
      </w:pPr>
      <w:r>
        <w:t xml:space="preserve">                        '413':</w:t>
      </w:r>
    </w:p>
    <w:p w14:paraId="097A2A8A" w14:textId="77777777" w:rsidR="001F6DCB" w:rsidRDefault="001F6DCB" w:rsidP="001F6DCB">
      <w:pPr>
        <w:pStyle w:val="PL"/>
      </w:pPr>
      <w:r>
        <w:t xml:space="preserve">                          $ref: 'TS29571_CommonData.yaml#/components/responses/413'</w:t>
      </w:r>
    </w:p>
    <w:p w14:paraId="2EBEB332" w14:textId="77777777" w:rsidR="001F6DCB" w:rsidRDefault="001F6DCB" w:rsidP="001F6DCB">
      <w:pPr>
        <w:pStyle w:val="PL"/>
      </w:pPr>
      <w:r>
        <w:t xml:space="preserve">                        '415':</w:t>
      </w:r>
    </w:p>
    <w:p w14:paraId="64ED4E71" w14:textId="77777777" w:rsidR="001F6DCB" w:rsidRDefault="001F6DCB" w:rsidP="001F6DCB">
      <w:pPr>
        <w:pStyle w:val="PL"/>
      </w:pPr>
      <w:r>
        <w:t xml:space="preserve">                          $ref: 'TS29571_CommonData.yaml#/components/responses/415'</w:t>
      </w:r>
    </w:p>
    <w:p w14:paraId="7EE7379D" w14:textId="77777777" w:rsidR="001F6DCB" w:rsidRDefault="001F6DCB" w:rsidP="001F6DCB">
      <w:pPr>
        <w:pStyle w:val="PL"/>
      </w:pPr>
      <w:r>
        <w:t xml:space="preserve">                        '429':</w:t>
      </w:r>
    </w:p>
    <w:p w14:paraId="074D77D4" w14:textId="77777777" w:rsidR="001F6DCB" w:rsidRDefault="001F6DCB" w:rsidP="001F6DCB">
      <w:pPr>
        <w:pStyle w:val="PL"/>
      </w:pPr>
      <w:r>
        <w:t xml:space="preserve">                          $ref: 'TS29571_CommonData.yaml#/components/responses/429'</w:t>
      </w:r>
    </w:p>
    <w:p w14:paraId="41FAA1CF" w14:textId="77777777" w:rsidR="001F6DCB" w:rsidRDefault="001F6DCB" w:rsidP="001F6DCB">
      <w:pPr>
        <w:pStyle w:val="PL"/>
      </w:pPr>
      <w:r>
        <w:t xml:space="preserve">                        '500':</w:t>
      </w:r>
    </w:p>
    <w:p w14:paraId="471E58F7" w14:textId="77777777" w:rsidR="001F6DCB" w:rsidRDefault="001F6DCB" w:rsidP="001F6DCB">
      <w:pPr>
        <w:pStyle w:val="PL"/>
      </w:pPr>
      <w:r>
        <w:t xml:space="preserve">                          $ref: 'TS29571_CommonData.yaml#/components/responses/500'</w:t>
      </w:r>
    </w:p>
    <w:p w14:paraId="7247E29B" w14:textId="77777777" w:rsidR="001F6DCB" w:rsidRDefault="001F6DCB" w:rsidP="001F6DCB">
      <w:pPr>
        <w:pStyle w:val="PL"/>
      </w:pPr>
      <w:r>
        <w:t xml:space="preserve">                        '502':</w:t>
      </w:r>
    </w:p>
    <w:p w14:paraId="4ACD3D35" w14:textId="77777777" w:rsidR="001F6DCB" w:rsidRDefault="001F6DCB" w:rsidP="001F6DCB">
      <w:pPr>
        <w:pStyle w:val="PL"/>
      </w:pPr>
      <w:r>
        <w:t xml:space="preserve">                          $ref: 'TS29571_CommonData.yaml#/components/responses/502'</w:t>
      </w:r>
    </w:p>
    <w:p w14:paraId="3EB1FF7C" w14:textId="77777777" w:rsidR="001F6DCB" w:rsidRDefault="001F6DCB" w:rsidP="001F6DCB">
      <w:pPr>
        <w:pStyle w:val="PL"/>
      </w:pPr>
      <w:r>
        <w:t xml:space="preserve">                        '503':</w:t>
      </w:r>
    </w:p>
    <w:p w14:paraId="4DA2FABC" w14:textId="77777777" w:rsidR="001F6DCB" w:rsidRDefault="001F6DCB" w:rsidP="001F6DCB">
      <w:pPr>
        <w:pStyle w:val="PL"/>
      </w:pPr>
      <w:r>
        <w:t xml:space="preserve">                          $ref: 'TS29571_CommonData.yaml#/components/responses/503'</w:t>
      </w:r>
    </w:p>
    <w:p w14:paraId="0079CB1A" w14:textId="77777777" w:rsidR="001F6DCB" w:rsidRDefault="001F6DCB" w:rsidP="001F6DCB">
      <w:pPr>
        <w:pStyle w:val="PL"/>
      </w:pPr>
      <w:r>
        <w:t xml:space="preserve">                        default:</w:t>
      </w:r>
    </w:p>
    <w:p w14:paraId="5B715EE3" w14:textId="77777777" w:rsidR="001F6DCB" w:rsidRDefault="001F6DCB" w:rsidP="001F6DCB">
      <w:pPr>
        <w:pStyle w:val="PL"/>
      </w:pPr>
      <w:r>
        <w:t xml:space="preserve">                          $ref: 'TS29571_CommonData.yaml#/components/responses/default'</w:t>
      </w:r>
    </w:p>
    <w:p w14:paraId="27521E62" w14:textId="77777777" w:rsidR="001F6DCB" w:rsidRDefault="001F6DCB" w:rsidP="001F6DCB">
      <w:pPr>
        <w:pStyle w:val="PL"/>
      </w:pPr>
    </w:p>
    <w:p w14:paraId="14645478" w14:textId="77777777" w:rsidR="001F6DCB" w:rsidRDefault="001F6DCB" w:rsidP="001F6DCB">
      <w:pPr>
        <w:pStyle w:val="PL"/>
      </w:pPr>
      <w:r>
        <w:t xml:space="preserve">  /subscriptions/{subId}:</w:t>
      </w:r>
    </w:p>
    <w:p w14:paraId="68094247" w14:textId="77777777" w:rsidR="001F6DCB" w:rsidRDefault="001F6DCB" w:rsidP="001F6DCB">
      <w:pPr>
        <w:pStyle w:val="PL"/>
      </w:pPr>
      <w:r>
        <w:t xml:space="preserve">    get:</w:t>
      </w:r>
    </w:p>
    <w:p w14:paraId="464090F5" w14:textId="77777777" w:rsidR="001F6DCB" w:rsidRDefault="001F6DCB" w:rsidP="001F6DCB">
      <w:pPr>
        <w:pStyle w:val="PL"/>
      </w:pPr>
      <w:r>
        <w:t xml:space="preserve">      operationId: GetIndividualSubcription</w:t>
      </w:r>
    </w:p>
    <w:p w14:paraId="3605E7D0" w14:textId="77777777" w:rsidR="001F6DCB" w:rsidRDefault="001F6DCB" w:rsidP="001F6DCB">
      <w:pPr>
        <w:pStyle w:val="PL"/>
      </w:pPr>
      <w:r>
        <w:t xml:space="preserve">      summary: Read an individual subscription for event notifications from the SMF</w:t>
      </w:r>
    </w:p>
    <w:p w14:paraId="1B9AE41E" w14:textId="77777777" w:rsidR="001F6DCB" w:rsidRDefault="001F6DCB" w:rsidP="001F6DCB">
      <w:pPr>
        <w:pStyle w:val="PL"/>
      </w:pPr>
      <w:r>
        <w:t xml:space="preserve">      tags:</w:t>
      </w:r>
    </w:p>
    <w:p w14:paraId="202E064D" w14:textId="77777777" w:rsidR="001F6DCB" w:rsidRDefault="001F6DCB" w:rsidP="001F6DCB">
      <w:pPr>
        <w:pStyle w:val="PL"/>
      </w:pPr>
      <w:r>
        <w:t xml:space="preserve">        - IndividualSubscription (Document)</w:t>
      </w:r>
    </w:p>
    <w:p w14:paraId="20B482AE" w14:textId="77777777" w:rsidR="001F6DCB" w:rsidRDefault="001F6DCB" w:rsidP="001F6DCB">
      <w:pPr>
        <w:pStyle w:val="PL"/>
      </w:pPr>
      <w:r>
        <w:t xml:space="preserve">      parameters:</w:t>
      </w:r>
    </w:p>
    <w:p w14:paraId="4806045C" w14:textId="77777777" w:rsidR="001F6DCB" w:rsidRDefault="001F6DCB" w:rsidP="001F6DCB">
      <w:pPr>
        <w:pStyle w:val="PL"/>
      </w:pPr>
      <w:r>
        <w:t xml:space="preserve">        - name: subId</w:t>
      </w:r>
    </w:p>
    <w:p w14:paraId="29E20B46" w14:textId="77777777" w:rsidR="001F6DCB" w:rsidRDefault="001F6DCB" w:rsidP="001F6DCB">
      <w:pPr>
        <w:pStyle w:val="PL"/>
      </w:pPr>
      <w:r>
        <w:t xml:space="preserve">          in: path</w:t>
      </w:r>
    </w:p>
    <w:p w14:paraId="5FD74BB4" w14:textId="77777777" w:rsidR="001F6DCB" w:rsidRDefault="001F6DCB" w:rsidP="001F6DCB">
      <w:pPr>
        <w:pStyle w:val="PL"/>
      </w:pPr>
      <w:r>
        <w:t xml:space="preserve">          description: Event Subscription ID</w:t>
      </w:r>
    </w:p>
    <w:p w14:paraId="618018F9" w14:textId="77777777" w:rsidR="001F6DCB" w:rsidRDefault="001F6DCB" w:rsidP="001F6DCB">
      <w:pPr>
        <w:pStyle w:val="PL"/>
      </w:pPr>
      <w:r>
        <w:t xml:space="preserve">          required: true</w:t>
      </w:r>
    </w:p>
    <w:p w14:paraId="0A4AE778" w14:textId="77777777" w:rsidR="001F6DCB" w:rsidRDefault="001F6DCB" w:rsidP="001F6DCB">
      <w:pPr>
        <w:pStyle w:val="PL"/>
      </w:pPr>
      <w:r>
        <w:t xml:space="preserve">          schema:</w:t>
      </w:r>
    </w:p>
    <w:p w14:paraId="769EA65B" w14:textId="77777777" w:rsidR="001F6DCB" w:rsidRDefault="001F6DCB" w:rsidP="001F6DCB">
      <w:pPr>
        <w:pStyle w:val="PL"/>
      </w:pPr>
      <w:r>
        <w:t xml:space="preserve">            type: string</w:t>
      </w:r>
    </w:p>
    <w:p w14:paraId="3F60E100" w14:textId="77777777" w:rsidR="001F6DCB" w:rsidRDefault="001F6DCB" w:rsidP="001F6DCB">
      <w:pPr>
        <w:pStyle w:val="PL"/>
      </w:pPr>
      <w:r>
        <w:t xml:space="preserve">      responses:</w:t>
      </w:r>
    </w:p>
    <w:p w14:paraId="02A4A53B" w14:textId="77777777" w:rsidR="001F6DCB" w:rsidRDefault="001F6DCB" w:rsidP="001F6DCB">
      <w:pPr>
        <w:pStyle w:val="PL"/>
      </w:pPr>
      <w:r>
        <w:t xml:space="preserve">        '200':</w:t>
      </w:r>
    </w:p>
    <w:p w14:paraId="01636EF3" w14:textId="77777777" w:rsidR="001F6DCB" w:rsidRDefault="001F6DCB" w:rsidP="001F6DCB">
      <w:pPr>
        <w:pStyle w:val="PL"/>
      </w:pPr>
      <w:r>
        <w:t xml:space="preserve">          description: OK. Resource representation is returned</w:t>
      </w:r>
    </w:p>
    <w:p w14:paraId="5EA421B1" w14:textId="77777777" w:rsidR="001F6DCB" w:rsidRDefault="001F6DCB" w:rsidP="001F6DCB">
      <w:pPr>
        <w:pStyle w:val="PL"/>
      </w:pPr>
      <w:r>
        <w:t xml:space="preserve">          content:</w:t>
      </w:r>
    </w:p>
    <w:p w14:paraId="59AD63BA" w14:textId="77777777" w:rsidR="001F6DCB" w:rsidRDefault="001F6DCB" w:rsidP="001F6DCB">
      <w:pPr>
        <w:pStyle w:val="PL"/>
      </w:pPr>
      <w:r>
        <w:t xml:space="preserve">            application/json:</w:t>
      </w:r>
    </w:p>
    <w:p w14:paraId="6BD7BAE6" w14:textId="77777777" w:rsidR="001F6DCB" w:rsidRDefault="001F6DCB" w:rsidP="001F6DCB">
      <w:pPr>
        <w:pStyle w:val="PL"/>
      </w:pPr>
      <w:r>
        <w:t xml:space="preserve">              schema:</w:t>
      </w:r>
    </w:p>
    <w:p w14:paraId="4E29EBB6" w14:textId="77777777" w:rsidR="001F6DCB" w:rsidRDefault="001F6DCB" w:rsidP="001F6DCB">
      <w:pPr>
        <w:pStyle w:val="PL"/>
      </w:pPr>
      <w:r>
        <w:t xml:space="preserve">                $ref: '#/components/schemas/NsmfEventExposure'</w:t>
      </w:r>
    </w:p>
    <w:p w14:paraId="39447D29" w14:textId="77777777" w:rsidR="001F6DCB" w:rsidRDefault="001F6DCB" w:rsidP="001F6DCB">
      <w:pPr>
        <w:pStyle w:val="PL"/>
      </w:pPr>
      <w:r>
        <w:t xml:space="preserve">        '307':</w:t>
      </w:r>
    </w:p>
    <w:p w14:paraId="138251C8" w14:textId="77777777" w:rsidR="001F6DCB" w:rsidRDefault="001F6DCB" w:rsidP="001F6DCB">
      <w:pPr>
        <w:pStyle w:val="PL"/>
      </w:pPr>
      <w:r>
        <w:rPr>
          <w:lang w:val="en-US"/>
        </w:rPr>
        <w:t xml:space="preserve">          $ref: </w:t>
      </w:r>
      <w:r>
        <w:t>'TS29571_CommonData.yaml#/components/responses/307'</w:t>
      </w:r>
    </w:p>
    <w:p w14:paraId="09882EDD" w14:textId="77777777" w:rsidR="001F6DCB" w:rsidRDefault="001F6DCB" w:rsidP="001F6DCB">
      <w:pPr>
        <w:pStyle w:val="PL"/>
      </w:pPr>
      <w:r>
        <w:t xml:space="preserve">        '308':</w:t>
      </w:r>
    </w:p>
    <w:p w14:paraId="487A9985" w14:textId="77777777" w:rsidR="001F6DCB" w:rsidRDefault="001F6DCB" w:rsidP="001F6DCB">
      <w:pPr>
        <w:pStyle w:val="PL"/>
      </w:pPr>
      <w:r>
        <w:rPr>
          <w:lang w:val="en-US"/>
        </w:rPr>
        <w:t xml:space="preserve">          $ref: </w:t>
      </w:r>
      <w:r>
        <w:t>'TS29571_CommonData.yaml#/components/responses/308'</w:t>
      </w:r>
    </w:p>
    <w:p w14:paraId="226056DD" w14:textId="77777777" w:rsidR="001F6DCB" w:rsidRDefault="001F6DCB" w:rsidP="001F6DCB">
      <w:pPr>
        <w:pStyle w:val="PL"/>
      </w:pPr>
      <w:r>
        <w:t xml:space="preserve">        '400':</w:t>
      </w:r>
    </w:p>
    <w:p w14:paraId="64F12411" w14:textId="77777777" w:rsidR="001F6DCB" w:rsidRDefault="001F6DCB" w:rsidP="001F6DCB">
      <w:pPr>
        <w:pStyle w:val="PL"/>
      </w:pPr>
      <w:r>
        <w:t xml:space="preserve">          $ref: 'TS29571_CommonData.yaml#/components/responses/400'</w:t>
      </w:r>
    </w:p>
    <w:p w14:paraId="12017A78" w14:textId="77777777" w:rsidR="001F6DCB" w:rsidRDefault="001F6DCB" w:rsidP="001F6DCB">
      <w:pPr>
        <w:pStyle w:val="PL"/>
      </w:pPr>
      <w:r>
        <w:t xml:space="preserve">        '401':</w:t>
      </w:r>
    </w:p>
    <w:p w14:paraId="5DC3FC59" w14:textId="77777777" w:rsidR="001F6DCB" w:rsidRDefault="001F6DCB" w:rsidP="001F6DCB">
      <w:pPr>
        <w:pStyle w:val="PL"/>
      </w:pPr>
      <w:r>
        <w:t xml:space="preserve">          $ref: 'TS29571_CommonData.yaml#/components/responses/401'</w:t>
      </w:r>
    </w:p>
    <w:p w14:paraId="42B4C95C" w14:textId="77777777" w:rsidR="001F6DCB" w:rsidRDefault="001F6DCB" w:rsidP="001F6DCB">
      <w:pPr>
        <w:pStyle w:val="PL"/>
      </w:pPr>
      <w:r>
        <w:t xml:space="preserve">        '403':</w:t>
      </w:r>
    </w:p>
    <w:p w14:paraId="2C9D9EE5" w14:textId="77777777" w:rsidR="001F6DCB" w:rsidRDefault="001F6DCB" w:rsidP="001F6DCB">
      <w:pPr>
        <w:pStyle w:val="PL"/>
      </w:pPr>
      <w:r>
        <w:t xml:space="preserve">          $ref: 'TS29571_CommonData.yaml#/components/responses/403'</w:t>
      </w:r>
    </w:p>
    <w:p w14:paraId="35E5942E" w14:textId="77777777" w:rsidR="001F6DCB" w:rsidRDefault="001F6DCB" w:rsidP="001F6DCB">
      <w:pPr>
        <w:pStyle w:val="PL"/>
      </w:pPr>
      <w:r>
        <w:t xml:space="preserve">        '404':</w:t>
      </w:r>
    </w:p>
    <w:p w14:paraId="43726C26" w14:textId="77777777" w:rsidR="001F6DCB" w:rsidRDefault="001F6DCB" w:rsidP="001F6DCB">
      <w:pPr>
        <w:pStyle w:val="PL"/>
      </w:pPr>
      <w:r>
        <w:t xml:space="preserve">          $ref: 'TS29571_CommonData.yaml#/components/responses/404'</w:t>
      </w:r>
    </w:p>
    <w:p w14:paraId="17ABB391" w14:textId="77777777" w:rsidR="001F6DCB" w:rsidRDefault="001F6DCB" w:rsidP="001F6DCB">
      <w:pPr>
        <w:pStyle w:val="PL"/>
      </w:pPr>
      <w:r>
        <w:t xml:space="preserve">        '406':</w:t>
      </w:r>
    </w:p>
    <w:p w14:paraId="31147946" w14:textId="77777777" w:rsidR="001F6DCB" w:rsidRDefault="001F6DCB" w:rsidP="001F6DCB">
      <w:pPr>
        <w:pStyle w:val="PL"/>
      </w:pPr>
      <w:r>
        <w:t xml:space="preserve">          $ref: 'TS29571_CommonData.yaml#/components/responses/406'</w:t>
      </w:r>
    </w:p>
    <w:p w14:paraId="797D43B9" w14:textId="77777777" w:rsidR="001F6DCB" w:rsidRDefault="001F6DCB" w:rsidP="001F6DCB">
      <w:pPr>
        <w:pStyle w:val="PL"/>
      </w:pPr>
      <w:r>
        <w:t xml:space="preserve">        '429':</w:t>
      </w:r>
    </w:p>
    <w:p w14:paraId="559C137B" w14:textId="77777777" w:rsidR="001F6DCB" w:rsidRDefault="001F6DCB" w:rsidP="001F6DCB">
      <w:pPr>
        <w:pStyle w:val="PL"/>
      </w:pPr>
      <w:r>
        <w:t xml:space="preserve">          $ref: 'TS29571_CommonData.yaml#/components/responses/429'</w:t>
      </w:r>
    </w:p>
    <w:p w14:paraId="5FA43883" w14:textId="77777777" w:rsidR="001F6DCB" w:rsidRDefault="001F6DCB" w:rsidP="001F6DCB">
      <w:pPr>
        <w:pStyle w:val="PL"/>
      </w:pPr>
      <w:r>
        <w:t xml:space="preserve">        '500':</w:t>
      </w:r>
    </w:p>
    <w:p w14:paraId="3A18E9D5" w14:textId="77777777" w:rsidR="001F6DCB" w:rsidRDefault="001F6DCB" w:rsidP="001F6DCB">
      <w:pPr>
        <w:pStyle w:val="PL"/>
      </w:pPr>
      <w:r>
        <w:t xml:space="preserve">          $ref: 'TS29571_CommonData.yaml#/components/responses/500'</w:t>
      </w:r>
    </w:p>
    <w:p w14:paraId="68CF6DF6" w14:textId="77777777" w:rsidR="001F6DCB" w:rsidRDefault="001F6DCB" w:rsidP="001F6DCB">
      <w:pPr>
        <w:pStyle w:val="PL"/>
      </w:pPr>
      <w:r>
        <w:t xml:space="preserve">        '502':</w:t>
      </w:r>
    </w:p>
    <w:p w14:paraId="78BA718C" w14:textId="77777777" w:rsidR="001F6DCB" w:rsidRDefault="001F6DCB" w:rsidP="001F6DCB">
      <w:pPr>
        <w:pStyle w:val="PL"/>
      </w:pPr>
      <w:r>
        <w:t xml:space="preserve">          $ref: 'TS29571_CommonData.yaml#/components/responses/502'</w:t>
      </w:r>
    </w:p>
    <w:p w14:paraId="23A2F961" w14:textId="77777777" w:rsidR="001F6DCB" w:rsidRDefault="001F6DCB" w:rsidP="001F6DCB">
      <w:pPr>
        <w:pStyle w:val="PL"/>
      </w:pPr>
      <w:r>
        <w:t xml:space="preserve">        '503':</w:t>
      </w:r>
    </w:p>
    <w:p w14:paraId="3E45B8E8" w14:textId="77777777" w:rsidR="001F6DCB" w:rsidRDefault="001F6DCB" w:rsidP="001F6DCB">
      <w:pPr>
        <w:pStyle w:val="PL"/>
      </w:pPr>
      <w:r>
        <w:t xml:space="preserve">          $ref: 'TS29571_CommonData.yaml#/components/responses/503'</w:t>
      </w:r>
    </w:p>
    <w:p w14:paraId="13D37EBD" w14:textId="77777777" w:rsidR="001F6DCB" w:rsidRDefault="001F6DCB" w:rsidP="001F6DCB">
      <w:pPr>
        <w:pStyle w:val="PL"/>
      </w:pPr>
      <w:r>
        <w:t xml:space="preserve">        default:</w:t>
      </w:r>
    </w:p>
    <w:p w14:paraId="33B1E610" w14:textId="77777777" w:rsidR="001F6DCB" w:rsidRDefault="001F6DCB" w:rsidP="001F6DCB">
      <w:pPr>
        <w:pStyle w:val="PL"/>
      </w:pPr>
      <w:r>
        <w:t xml:space="preserve">          $ref: 'TS29571_CommonData.yaml#/components/responses/default'</w:t>
      </w:r>
    </w:p>
    <w:p w14:paraId="4AD3BFA4" w14:textId="77777777" w:rsidR="001F6DCB" w:rsidRDefault="001F6DCB" w:rsidP="001F6DCB">
      <w:pPr>
        <w:pStyle w:val="PL"/>
      </w:pPr>
      <w:r>
        <w:t xml:space="preserve">    put:</w:t>
      </w:r>
    </w:p>
    <w:p w14:paraId="386BC986" w14:textId="77777777" w:rsidR="001F6DCB" w:rsidRDefault="001F6DCB" w:rsidP="001F6DCB">
      <w:pPr>
        <w:pStyle w:val="PL"/>
      </w:pPr>
      <w:r>
        <w:t xml:space="preserve">      operationId: ReplaceIndividualSubcription</w:t>
      </w:r>
    </w:p>
    <w:p w14:paraId="1A1EF672" w14:textId="77777777" w:rsidR="001F6DCB" w:rsidRDefault="001F6DCB" w:rsidP="001F6DCB">
      <w:pPr>
        <w:pStyle w:val="PL"/>
      </w:pPr>
      <w:r>
        <w:t xml:space="preserve">      summary: Replace an individual subscription for event notifications from the SMF</w:t>
      </w:r>
    </w:p>
    <w:p w14:paraId="30E121F2" w14:textId="77777777" w:rsidR="001F6DCB" w:rsidRDefault="001F6DCB" w:rsidP="001F6DCB">
      <w:pPr>
        <w:pStyle w:val="PL"/>
      </w:pPr>
      <w:r>
        <w:t xml:space="preserve">      tags:</w:t>
      </w:r>
    </w:p>
    <w:p w14:paraId="47E01309" w14:textId="77777777" w:rsidR="001F6DCB" w:rsidRDefault="001F6DCB" w:rsidP="001F6DCB">
      <w:pPr>
        <w:pStyle w:val="PL"/>
      </w:pPr>
      <w:r>
        <w:t xml:space="preserve">        - IndividualSubscription (Document)</w:t>
      </w:r>
    </w:p>
    <w:p w14:paraId="7A471D1A" w14:textId="77777777" w:rsidR="001F6DCB" w:rsidRDefault="001F6DCB" w:rsidP="001F6DCB">
      <w:pPr>
        <w:pStyle w:val="PL"/>
      </w:pPr>
      <w:r>
        <w:t xml:space="preserve">      requestBody:</w:t>
      </w:r>
    </w:p>
    <w:p w14:paraId="153470AC" w14:textId="77777777" w:rsidR="001F6DCB" w:rsidRDefault="001F6DCB" w:rsidP="001F6DCB">
      <w:pPr>
        <w:pStyle w:val="PL"/>
      </w:pPr>
      <w:r>
        <w:t xml:space="preserve">        required: true</w:t>
      </w:r>
    </w:p>
    <w:p w14:paraId="17D344A3" w14:textId="77777777" w:rsidR="001F6DCB" w:rsidRDefault="001F6DCB" w:rsidP="001F6DCB">
      <w:pPr>
        <w:pStyle w:val="PL"/>
      </w:pPr>
      <w:r>
        <w:lastRenderedPageBreak/>
        <w:t xml:space="preserve">        content:</w:t>
      </w:r>
    </w:p>
    <w:p w14:paraId="1EFCE600" w14:textId="77777777" w:rsidR="001F6DCB" w:rsidRDefault="001F6DCB" w:rsidP="001F6DCB">
      <w:pPr>
        <w:pStyle w:val="PL"/>
      </w:pPr>
      <w:r>
        <w:t xml:space="preserve">          application/json:</w:t>
      </w:r>
    </w:p>
    <w:p w14:paraId="67105E19" w14:textId="77777777" w:rsidR="001F6DCB" w:rsidRDefault="001F6DCB" w:rsidP="001F6DCB">
      <w:pPr>
        <w:pStyle w:val="PL"/>
      </w:pPr>
      <w:r>
        <w:t xml:space="preserve">            schema:</w:t>
      </w:r>
    </w:p>
    <w:p w14:paraId="79F6C596" w14:textId="77777777" w:rsidR="001F6DCB" w:rsidRDefault="001F6DCB" w:rsidP="001F6DCB">
      <w:pPr>
        <w:pStyle w:val="PL"/>
      </w:pPr>
      <w:r>
        <w:t xml:space="preserve">              $ref: '#/components/schemas/NsmfEventExposure'</w:t>
      </w:r>
    </w:p>
    <w:p w14:paraId="0B0709E6" w14:textId="77777777" w:rsidR="001F6DCB" w:rsidRDefault="001F6DCB" w:rsidP="001F6DCB">
      <w:pPr>
        <w:pStyle w:val="PL"/>
      </w:pPr>
      <w:r>
        <w:t xml:space="preserve">      parameters:</w:t>
      </w:r>
    </w:p>
    <w:p w14:paraId="28138084" w14:textId="77777777" w:rsidR="001F6DCB" w:rsidRDefault="001F6DCB" w:rsidP="001F6DCB">
      <w:pPr>
        <w:pStyle w:val="PL"/>
      </w:pPr>
      <w:r>
        <w:t xml:space="preserve">        - name: subId</w:t>
      </w:r>
    </w:p>
    <w:p w14:paraId="0F361821" w14:textId="77777777" w:rsidR="001F6DCB" w:rsidRDefault="001F6DCB" w:rsidP="001F6DCB">
      <w:pPr>
        <w:pStyle w:val="PL"/>
      </w:pPr>
      <w:r>
        <w:t xml:space="preserve">          in: path</w:t>
      </w:r>
    </w:p>
    <w:p w14:paraId="29486B1A" w14:textId="77777777" w:rsidR="001F6DCB" w:rsidRDefault="001F6DCB" w:rsidP="001F6DCB">
      <w:pPr>
        <w:pStyle w:val="PL"/>
      </w:pPr>
      <w:r>
        <w:t xml:space="preserve">          description: Event Subscription ID</w:t>
      </w:r>
    </w:p>
    <w:p w14:paraId="5A41985D" w14:textId="77777777" w:rsidR="001F6DCB" w:rsidRDefault="001F6DCB" w:rsidP="001F6DCB">
      <w:pPr>
        <w:pStyle w:val="PL"/>
      </w:pPr>
      <w:r>
        <w:t xml:space="preserve">          required: true</w:t>
      </w:r>
    </w:p>
    <w:p w14:paraId="217F1269" w14:textId="77777777" w:rsidR="001F6DCB" w:rsidRDefault="001F6DCB" w:rsidP="001F6DCB">
      <w:pPr>
        <w:pStyle w:val="PL"/>
      </w:pPr>
      <w:r>
        <w:t xml:space="preserve">          schema:</w:t>
      </w:r>
    </w:p>
    <w:p w14:paraId="22F20BD4" w14:textId="77777777" w:rsidR="001F6DCB" w:rsidRDefault="001F6DCB" w:rsidP="001F6DCB">
      <w:pPr>
        <w:pStyle w:val="PL"/>
      </w:pPr>
      <w:r>
        <w:t xml:space="preserve">            type: string</w:t>
      </w:r>
    </w:p>
    <w:p w14:paraId="3ABC9B02" w14:textId="77777777" w:rsidR="001F6DCB" w:rsidRDefault="001F6DCB" w:rsidP="001F6DCB">
      <w:pPr>
        <w:pStyle w:val="PL"/>
      </w:pPr>
      <w:r>
        <w:t xml:space="preserve">      responses:</w:t>
      </w:r>
    </w:p>
    <w:p w14:paraId="70937124" w14:textId="77777777" w:rsidR="001F6DCB" w:rsidRDefault="001F6DCB" w:rsidP="001F6DCB">
      <w:pPr>
        <w:pStyle w:val="PL"/>
      </w:pPr>
      <w:r>
        <w:t xml:space="preserve">        '200':</w:t>
      </w:r>
    </w:p>
    <w:p w14:paraId="636874FA" w14:textId="77777777" w:rsidR="001F6DCB" w:rsidRDefault="001F6DCB" w:rsidP="001F6DCB">
      <w:pPr>
        <w:pStyle w:val="PL"/>
      </w:pPr>
      <w:r>
        <w:t xml:space="preserve">          description: OK. Resource was successfully modified and representation is returned</w:t>
      </w:r>
    </w:p>
    <w:p w14:paraId="395C813F" w14:textId="77777777" w:rsidR="001F6DCB" w:rsidRDefault="001F6DCB" w:rsidP="001F6DCB">
      <w:pPr>
        <w:pStyle w:val="PL"/>
      </w:pPr>
      <w:r>
        <w:t xml:space="preserve">          content:</w:t>
      </w:r>
    </w:p>
    <w:p w14:paraId="2CD73357" w14:textId="77777777" w:rsidR="001F6DCB" w:rsidRDefault="001F6DCB" w:rsidP="001F6DCB">
      <w:pPr>
        <w:pStyle w:val="PL"/>
      </w:pPr>
      <w:r>
        <w:t xml:space="preserve">            application/json:</w:t>
      </w:r>
    </w:p>
    <w:p w14:paraId="56D96832" w14:textId="77777777" w:rsidR="001F6DCB" w:rsidRDefault="001F6DCB" w:rsidP="001F6DCB">
      <w:pPr>
        <w:pStyle w:val="PL"/>
      </w:pPr>
      <w:r>
        <w:t xml:space="preserve">              schema:</w:t>
      </w:r>
    </w:p>
    <w:p w14:paraId="6D7F2CF7" w14:textId="77777777" w:rsidR="001F6DCB" w:rsidRDefault="001F6DCB" w:rsidP="001F6DCB">
      <w:pPr>
        <w:pStyle w:val="PL"/>
      </w:pPr>
      <w:r>
        <w:t xml:space="preserve">                $ref: '#/components/schemas/NsmfEventExposure'</w:t>
      </w:r>
    </w:p>
    <w:p w14:paraId="42ECE1A9" w14:textId="77777777" w:rsidR="001F6DCB" w:rsidRDefault="001F6DCB" w:rsidP="001F6DCB">
      <w:pPr>
        <w:pStyle w:val="PL"/>
      </w:pPr>
      <w:r>
        <w:t xml:space="preserve">        '204':</w:t>
      </w:r>
    </w:p>
    <w:p w14:paraId="1499F9D2" w14:textId="77777777" w:rsidR="001F6DCB" w:rsidRDefault="001F6DCB" w:rsidP="001F6DCB">
      <w:pPr>
        <w:pStyle w:val="PL"/>
      </w:pPr>
      <w:r>
        <w:t xml:space="preserve">          description: No Content. Resource was successfully modified</w:t>
      </w:r>
    </w:p>
    <w:p w14:paraId="7211B691" w14:textId="77777777" w:rsidR="001F6DCB" w:rsidRDefault="001F6DCB" w:rsidP="001F6DCB">
      <w:pPr>
        <w:pStyle w:val="PL"/>
      </w:pPr>
      <w:r>
        <w:t xml:space="preserve">        '307':</w:t>
      </w:r>
    </w:p>
    <w:p w14:paraId="2C95CB3E" w14:textId="77777777" w:rsidR="001F6DCB" w:rsidRDefault="001F6DCB" w:rsidP="001F6DCB">
      <w:pPr>
        <w:pStyle w:val="PL"/>
      </w:pPr>
      <w:r>
        <w:rPr>
          <w:lang w:val="en-US"/>
        </w:rPr>
        <w:t xml:space="preserve">          $ref: </w:t>
      </w:r>
      <w:r>
        <w:t>'TS29571_CommonData.yaml#/components/responses/307'</w:t>
      </w:r>
    </w:p>
    <w:p w14:paraId="09A2D907" w14:textId="77777777" w:rsidR="001F6DCB" w:rsidRDefault="001F6DCB" w:rsidP="001F6DCB">
      <w:pPr>
        <w:pStyle w:val="PL"/>
      </w:pPr>
      <w:r>
        <w:t xml:space="preserve">        '308':</w:t>
      </w:r>
    </w:p>
    <w:p w14:paraId="476C8A4E" w14:textId="77777777" w:rsidR="001F6DCB" w:rsidRDefault="001F6DCB" w:rsidP="001F6DCB">
      <w:pPr>
        <w:pStyle w:val="PL"/>
      </w:pPr>
      <w:r>
        <w:rPr>
          <w:lang w:val="en-US"/>
        </w:rPr>
        <w:t xml:space="preserve">          $ref: </w:t>
      </w:r>
      <w:r>
        <w:t>'TS29571_CommonData.yaml#/components/responses/308'</w:t>
      </w:r>
    </w:p>
    <w:p w14:paraId="2A02A4FC" w14:textId="77777777" w:rsidR="001F6DCB" w:rsidRDefault="001F6DCB" w:rsidP="001F6DCB">
      <w:pPr>
        <w:pStyle w:val="PL"/>
      </w:pPr>
      <w:r>
        <w:t xml:space="preserve">        '400':</w:t>
      </w:r>
    </w:p>
    <w:p w14:paraId="4280186F" w14:textId="77777777" w:rsidR="001F6DCB" w:rsidRDefault="001F6DCB" w:rsidP="001F6DCB">
      <w:pPr>
        <w:pStyle w:val="PL"/>
      </w:pPr>
      <w:r>
        <w:t xml:space="preserve">          $ref: 'TS29571_CommonData.yaml#/components/responses/400'</w:t>
      </w:r>
    </w:p>
    <w:p w14:paraId="47363FB4" w14:textId="77777777" w:rsidR="001F6DCB" w:rsidRDefault="001F6DCB" w:rsidP="001F6DCB">
      <w:pPr>
        <w:pStyle w:val="PL"/>
      </w:pPr>
      <w:r>
        <w:t xml:space="preserve">        '401':</w:t>
      </w:r>
    </w:p>
    <w:p w14:paraId="0736AD04" w14:textId="77777777" w:rsidR="001F6DCB" w:rsidRDefault="001F6DCB" w:rsidP="001F6DCB">
      <w:pPr>
        <w:pStyle w:val="PL"/>
      </w:pPr>
      <w:r>
        <w:t xml:space="preserve">          $ref: 'TS29571_CommonData.yaml#/components/responses/401'</w:t>
      </w:r>
    </w:p>
    <w:p w14:paraId="57983703" w14:textId="77777777" w:rsidR="001F6DCB" w:rsidRDefault="001F6DCB" w:rsidP="001F6DCB">
      <w:pPr>
        <w:pStyle w:val="PL"/>
      </w:pPr>
      <w:r>
        <w:t xml:space="preserve">        '403':</w:t>
      </w:r>
    </w:p>
    <w:p w14:paraId="05834FA6" w14:textId="77777777" w:rsidR="001F6DCB" w:rsidRDefault="001F6DCB" w:rsidP="001F6DCB">
      <w:pPr>
        <w:pStyle w:val="PL"/>
      </w:pPr>
      <w:r>
        <w:t xml:space="preserve">          $ref: 'TS29571_CommonData.yaml#/components/responses/403'</w:t>
      </w:r>
    </w:p>
    <w:p w14:paraId="199359D1" w14:textId="77777777" w:rsidR="001F6DCB" w:rsidRDefault="001F6DCB" w:rsidP="001F6DCB">
      <w:pPr>
        <w:pStyle w:val="PL"/>
      </w:pPr>
      <w:r>
        <w:t xml:space="preserve">        '404':</w:t>
      </w:r>
    </w:p>
    <w:p w14:paraId="44E9577B" w14:textId="77777777" w:rsidR="001F6DCB" w:rsidRDefault="001F6DCB" w:rsidP="001F6DCB">
      <w:pPr>
        <w:pStyle w:val="PL"/>
      </w:pPr>
      <w:r>
        <w:t xml:space="preserve">          $ref: 'TS29571_CommonData.yaml#/components/responses/404'</w:t>
      </w:r>
    </w:p>
    <w:p w14:paraId="46CDD822" w14:textId="77777777" w:rsidR="001F6DCB" w:rsidRDefault="001F6DCB" w:rsidP="001F6DCB">
      <w:pPr>
        <w:pStyle w:val="PL"/>
      </w:pPr>
      <w:r>
        <w:t xml:space="preserve">        '411':</w:t>
      </w:r>
    </w:p>
    <w:p w14:paraId="61E97102" w14:textId="77777777" w:rsidR="001F6DCB" w:rsidRDefault="001F6DCB" w:rsidP="001F6DCB">
      <w:pPr>
        <w:pStyle w:val="PL"/>
      </w:pPr>
      <w:r>
        <w:t xml:space="preserve">          $ref: 'TS29571_CommonData.yaml#/components/responses/411'</w:t>
      </w:r>
    </w:p>
    <w:p w14:paraId="53A13FB4" w14:textId="77777777" w:rsidR="001F6DCB" w:rsidRDefault="001F6DCB" w:rsidP="001F6DCB">
      <w:pPr>
        <w:pStyle w:val="PL"/>
      </w:pPr>
      <w:r>
        <w:t xml:space="preserve">        '413':</w:t>
      </w:r>
    </w:p>
    <w:p w14:paraId="6C15BE65" w14:textId="77777777" w:rsidR="001F6DCB" w:rsidRDefault="001F6DCB" w:rsidP="001F6DCB">
      <w:pPr>
        <w:pStyle w:val="PL"/>
      </w:pPr>
      <w:r>
        <w:t xml:space="preserve">          $ref: 'TS29571_CommonData.yaml#/components/responses/413'</w:t>
      </w:r>
    </w:p>
    <w:p w14:paraId="19361903" w14:textId="77777777" w:rsidR="001F6DCB" w:rsidRDefault="001F6DCB" w:rsidP="001F6DCB">
      <w:pPr>
        <w:pStyle w:val="PL"/>
      </w:pPr>
      <w:r>
        <w:t xml:space="preserve">        '415':</w:t>
      </w:r>
    </w:p>
    <w:p w14:paraId="4B6A465B" w14:textId="77777777" w:rsidR="001F6DCB" w:rsidRDefault="001F6DCB" w:rsidP="001F6DCB">
      <w:pPr>
        <w:pStyle w:val="PL"/>
      </w:pPr>
      <w:r>
        <w:t xml:space="preserve">          $ref: 'TS29571_CommonData.yaml#/components/responses/415'</w:t>
      </w:r>
    </w:p>
    <w:p w14:paraId="4719E8B9" w14:textId="77777777" w:rsidR="001F6DCB" w:rsidRDefault="001F6DCB" w:rsidP="001F6DCB">
      <w:pPr>
        <w:pStyle w:val="PL"/>
      </w:pPr>
      <w:r>
        <w:t xml:space="preserve">        '429':</w:t>
      </w:r>
    </w:p>
    <w:p w14:paraId="4801EEFA" w14:textId="77777777" w:rsidR="001F6DCB" w:rsidRDefault="001F6DCB" w:rsidP="001F6DCB">
      <w:pPr>
        <w:pStyle w:val="PL"/>
      </w:pPr>
      <w:r>
        <w:t xml:space="preserve">          $ref: 'TS29571_CommonData.yaml#/components/responses/429'</w:t>
      </w:r>
    </w:p>
    <w:p w14:paraId="0D39CAA2" w14:textId="77777777" w:rsidR="001F6DCB" w:rsidRDefault="001F6DCB" w:rsidP="001F6DCB">
      <w:pPr>
        <w:pStyle w:val="PL"/>
      </w:pPr>
      <w:r>
        <w:t xml:space="preserve">        '500':</w:t>
      </w:r>
    </w:p>
    <w:p w14:paraId="7D1F6C35" w14:textId="77777777" w:rsidR="001F6DCB" w:rsidRDefault="001F6DCB" w:rsidP="001F6DCB">
      <w:pPr>
        <w:pStyle w:val="PL"/>
      </w:pPr>
      <w:r>
        <w:t xml:space="preserve">          $ref: 'TS29571_CommonData.yaml#/components/responses/500'</w:t>
      </w:r>
    </w:p>
    <w:p w14:paraId="398738C5" w14:textId="77777777" w:rsidR="001F6DCB" w:rsidRDefault="001F6DCB" w:rsidP="001F6DCB">
      <w:pPr>
        <w:pStyle w:val="PL"/>
      </w:pPr>
      <w:r>
        <w:t xml:space="preserve">        '502':</w:t>
      </w:r>
    </w:p>
    <w:p w14:paraId="1399BFCD" w14:textId="77777777" w:rsidR="001F6DCB" w:rsidRDefault="001F6DCB" w:rsidP="001F6DCB">
      <w:pPr>
        <w:pStyle w:val="PL"/>
      </w:pPr>
      <w:r>
        <w:t xml:space="preserve">          $ref: 'TS29571_CommonData.yaml#/components/responses/502'</w:t>
      </w:r>
    </w:p>
    <w:p w14:paraId="0C5FD3F9" w14:textId="77777777" w:rsidR="001F6DCB" w:rsidRDefault="001F6DCB" w:rsidP="001F6DCB">
      <w:pPr>
        <w:pStyle w:val="PL"/>
      </w:pPr>
      <w:r>
        <w:t xml:space="preserve">        '503':</w:t>
      </w:r>
    </w:p>
    <w:p w14:paraId="5353A949" w14:textId="77777777" w:rsidR="001F6DCB" w:rsidRDefault="001F6DCB" w:rsidP="001F6DCB">
      <w:pPr>
        <w:pStyle w:val="PL"/>
      </w:pPr>
      <w:r>
        <w:t xml:space="preserve">          $ref: 'TS29571_CommonData.yaml#/components/responses/503'</w:t>
      </w:r>
    </w:p>
    <w:p w14:paraId="4B922757" w14:textId="77777777" w:rsidR="001F6DCB" w:rsidRDefault="001F6DCB" w:rsidP="001F6DCB">
      <w:pPr>
        <w:pStyle w:val="PL"/>
      </w:pPr>
      <w:r>
        <w:t xml:space="preserve">        default:</w:t>
      </w:r>
    </w:p>
    <w:p w14:paraId="40FC1BEF" w14:textId="77777777" w:rsidR="001F6DCB" w:rsidRDefault="001F6DCB" w:rsidP="001F6DCB">
      <w:pPr>
        <w:pStyle w:val="PL"/>
      </w:pPr>
      <w:r>
        <w:t xml:space="preserve">          $ref: 'TS29571_CommonData.yaml#/components/responses/default'</w:t>
      </w:r>
    </w:p>
    <w:p w14:paraId="22C865CF" w14:textId="77777777" w:rsidR="001F6DCB" w:rsidRDefault="001F6DCB" w:rsidP="001F6DCB">
      <w:pPr>
        <w:pStyle w:val="PL"/>
      </w:pPr>
      <w:r>
        <w:t xml:space="preserve">    delete:</w:t>
      </w:r>
    </w:p>
    <w:p w14:paraId="7CF682B3" w14:textId="77777777" w:rsidR="001F6DCB" w:rsidRDefault="001F6DCB" w:rsidP="001F6DCB">
      <w:pPr>
        <w:pStyle w:val="PL"/>
      </w:pPr>
      <w:r>
        <w:t xml:space="preserve">      operationId: DeleteIndividualSubcription</w:t>
      </w:r>
    </w:p>
    <w:p w14:paraId="1800F854" w14:textId="77777777" w:rsidR="001F6DCB" w:rsidRDefault="001F6DCB" w:rsidP="001F6DCB">
      <w:pPr>
        <w:pStyle w:val="PL"/>
      </w:pPr>
      <w:r>
        <w:t xml:space="preserve">      summary: Delete an individual subscription for event notifications from the SMF</w:t>
      </w:r>
    </w:p>
    <w:p w14:paraId="7843662F" w14:textId="77777777" w:rsidR="001F6DCB" w:rsidRDefault="001F6DCB" w:rsidP="001F6DCB">
      <w:pPr>
        <w:pStyle w:val="PL"/>
      </w:pPr>
      <w:r>
        <w:t xml:space="preserve">      tags:</w:t>
      </w:r>
    </w:p>
    <w:p w14:paraId="4CB417B4" w14:textId="77777777" w:rsidR="001F6DCB" w:rsidRDefault="001F6DCB" w:rsidP="001F6DCB">
      <w:pPr>
        <w:pStyle w:val="PL"/>
      </w:pPr>
      <w:r>
        <w:t xml:space="preserve">        - IndividualSubscription (Document)</w:t>
      </w:r>
    </w:p>
    <w:p w14:paraId="33FE2D55" w14:textId="77777777" w:rsidR="001F6DCB" w:rsidRDefault="001F6DCB" w:rsidP="001F6DCB">
      <w:pPr>
        <w:pStyle w:val="PL"/>
      </w:pPr>
      <w:r>
        <w:t xml:space="preserve">      parameters:</w:t>
      </w:r>
    </w:p>
    <w:p w14:paraId="391DE0A8" w14:textId="77777777" w:rsidR="001F6DCB" w:rsidRDefault="001F6DCB" w:rsidP="001F6DCB">
      <w:pPr>
        <w:pStyle w:val="PL"/>
      </w:pPr>
      <w:r>
        <w:t xml:space="preserve">        - name: subId</w:t>
      </w:r>
    </w:p>
    <w:p w14:paraId="4A407183" w14:textId="77777777" w:rsidR="001F6DCB" w:rsidRDefault="001F6DCB" w:rsidP="001F6DCB">
      <w:pPr>
        <w:pStyle w:val="PL"/>
      </w:pPr>
      <w:r>
        <w:t xml:space="preserve">          in: path</w:t>
      </w:r>
    </w:p>
    <w:p w14:paraId="254F7852" w14:textId="77777777" w:rsidR="001F6DCB" w:rsidRDefault="001F6DCB" w:rsidP="001F6DCB">
      <w:pPr>
        <w:pStyle w:val="PL"/>
      </w:pPr>
      <w:r>
        <w:t xml:space="preserve">          description: Event Subscription ID</w:t>
      </w:r>
    </w:p>
    <w:p w14:paraId="74C7B16F" w14:textId="77777777" w:rsidR="001F6DCB" w:rsidRDefault="001F6DCB" w:rsidP="001F6DCB">
      <w:pPr>
        <w:pStyle w:val="PL"/>
      </w:pPr>
      <w:r>
        <w:t xml:space="preserve">          required: true</w:t>
      </w:r>
    </w:p>
    <w:p w14:paraId="2BEEF2C0" w14:textId="77777777" w:rsidR="001F6DCB" w:rsidRDefault="001F6DCB" w:rsidP="001F6DCB">
      <w:pPr>
        <w:pStyle w:val="PL"/>
      </w:pPr>
      <w:r>
        <w:t xml:space="preserve">          schema:</w:t>
      </w:r>
    </w:p>
    <w:p w14:paraId="08E37A4F" w14:textId="77777777" w:rsidR="001F6DCB" w:rsidRDefault="001F6DCB" w:rsidP="001F6DCB">
      <w:pPr>
        <w:pStyle w:val="PL"/>
      </w:pPr>
      <w:r>
        <w:t xml:space="preserve">            type: string</w:t>
      </w:r>
    </w:p>
    <w:p w14:paraId="19D7D1EA" w14:textId="77777777" w:rsidR="001F6DCB" w:rsidRDefault="001F6DCB" w:rsidP="001F6DCB">
      <w:pPr>
        <w:pStyle w:val="PL"/>
      </w:pPr>
      <w:r>
        <w:t xml:space="preserve">      responses:</w:t>
      </w:r>
    </w:p>
    <w:p w14:paraId="079CADBE" w14:textId="77777777" w:rsidR="001F6DCB" w:rsidRDefault="001F6DCB" w:rsidP="001F6DCB">
      <w:pPr>
        <w:pStyle w:val="PL"/>
      </w:pPr>
      <w:r>
        <w:t xml:space="preserve">        '204':</w:t>
      </w:r>
    </w:p>
    <w:p w14:paraId="20C1FA30" w14:textId="77777777" w:rsidR="001F6DCB" w:rsidRDefault="001F6DCB" w:rsidP="001F6DCB">
      <w:pPr>
        <w:pStyle w:val="PL"/>
      </w:pPr>
      <w:r>
        <w:t xml:space="preserve">          description: No Content. Resource was successfully deleted</w:t>
      </w:r>
    </w:p>
    <w:p w14:paraId="4CA7C4B3" w14:textId="77777777" w:rsidR="001F6DCB" w:rsidRDefault="001F6DCB" w:rsidP="001F6DCB">
      <w:pPr>
        <w:pStyle w:val="PL"/>
      </w:pPr>
      <w:r>
        <w:t xml:space="preserve">        '307':</w:t>
      </w:r>
    </w:p>
    <w:p w14:paraId="5B31E8E2" w14:textId="77777777" w:rsidR="001F6DCB" w:rsidRDefault="001F6DCB" w:rsidP="001F6DCB">
      <w:pPr>
        <w:pStyle w:val="PL"/>
      </w:pPr>
      <w:r>
        <w:rPr>
          <w:lang w:val="en-US"/>
        </w:rPr>
        <w:t xml:space="preserve">          $ref: </w:t>
      </w:r>
      <w:r>
        <w:t>'TS29571_CommonData.yaml#/components/responses/307'</w:t>
      </w:r>
    </w:p>
    <w:p w14:paraId="24C0087C" w14:textId="77777777" w:rsidR="001F6DCB" w:rsidRDefault="001F6DCB" w:rsidP="001F6DCB">
      <w:pPr>
        <w:pStyle w:val="PL"/>
      </w:pPr>
      <w:r>
        <w:t xml:space="preserve">        '308':</w:t>
      </w:r>
    </w:p>
    <w:p w14:paraId="7612437A" w14:textId="77777777" w:rsidR="001F6DCB" w:rsidRDefault="001F6DCB" w:rsidP="001F6DCB">
      <w:pPr>
        <w:pStyle w:val="PL"/>
      </w:pPr>
      <w:r>
        <w:rPr>
          <w:lang w:val="en-US"/>
        </w:rPr>
        <w:t xml:space="preserve">          $ref: </w:t>
      </w:r>
      <w:r>
        <w:t>'TS29571_CommonData.yaml#/components/responses/308'</w:t>
      </w:r>
    </w:p>
    <w:p w14:paraId="35B395A2" w14:textId="77777777" w:rsidR="001F6DCB" w:rsidRDefault="001F6DCB" w:rsidP="001F6DCB">
      <w:pPr>
        <w:pStyle w:val="PL"/>
      </w:pPr>
      <w:r>
        <w:t xml:space="preserve">        '400':</w:t>
      </w:r>
    </w:p>
    <w:p w14:paraId="45803A7F" w14:textId="77777777" w:rsidR="001F6DCB" w:rsidRDefault="001F6DCB" w:rsidP="001F6DCB">
      <w:pPr>
        <w:pStyle w:val="PL"/>
      </w:pPr>
      <w:r>
        <w:t xml:space="preserve">          $ref: 'TS29571_CommonData.yaml#/components/responses/400'</w:t>
      </w:r>
    </w:p>
    <w:p w14:paraId="63510163" w14:textId="77777777" w:rsidR="001F6DCB" w:rsidRDefault="001F6DCB" w:rsidP="001F6DCB">
      <w:pPr>
        <w:pStyle w:val="PL"/>
      </w:pPr>
      <w:r>
        <w:t xml:space="preserve">        '401':</w:t>
      </w:r>
    </w:p>
    <w:p w14:paraId="35AF1858" w14:textId="77777777" w:rsidR="001F6DCB" w:rsidRDefault="001F6DCB" w:rsidP="001F6DCB">
      <w:pPr>
        <w:pStyle w:val="PL"/>
      </w:pPr>
      <w:r>
        <w:t xml:space="preserve">          $ref: 'TS29571_CommonData.yaml#/components/responses/401'</w:t>
      </w:r>
    </w:p>
    <w:p w14:paraId="1945B898" w14:textId="77777777" w:rsidR="001F6DCB" w:rsidRDefault="001F6DCB" w:rsidP="001F6DCB">
      <w:pPr>
        <w:pStyle w:val="PL"/>
      </w:pPr>
      <w:r>
        <w:t xml:space="preserve">        '403':</w:t>
      </w:r>
    </w:p>
    <w:p w14:paraId="22C763C8" w14:textId="77777777" w:rsidR="001F6DCB" w:rsidRDefault="001F6DCB" w:rsidP="001F6DCB">
      <w:pPr>
        <w:pStyle w:val="PL"/>
      </w:pPr>
      <w:r>
        <w:t xml:space="preserve">          $ref: 'TS29571_CommonData.yaml#/components/responses/403'</w:t>
      </w:r>
    </w:p>
    <w:p w14:paraId="564BAAD9" w14:textId="77777777" w:rsidR="001F6DCB" w:rsidRDefault="001F6DCB" w:rsidP="001F6DCB">
      <w:pPr>
        <w:pStyle w:val="PL"/>
      </w:pPr>
      <w:r>
        <w:t xml:space="preserve">        '404':</w:t>
      </w:r>
    </w:p>
    <w:p w14:paraId="2FE633B4" w14:textId="77777777" w:rsidR="001F6DCB" w:rsidRDefault="001F6DCB" w:rsidP="001F6DCB">
      <w:pPr>
        <w:pStyle w:val="PL"/>
      </w:pPr>
      <w:r>
        <w:t xml:space="preserve">          $ref: 'TS29571_CommonData.yaml#/components/responses/404'</w:t>
      </w:r>
    </w:p>
    <w:p w14:paraId="2D5A574F" w14:textId="77777777" w:rsidR="001F6DCB" w:rsidRDefault="001F6DCB" w:rsidP="001F6DCB">
      <w:pPr>
        <w:pStyle w:val="PL"/>
      </w:pPr>
      <w:r>
        <w:t xml:space="preserve">        '429':</w:t>
      </w:r>
    </w:p>
    <w:p w14:paraId="7DD44025" w14:textId="77777777" w:rsidR="001F6DCB" w:rsidRDefault="001F6DCB" w:rsidP="001F6DCB">
      <w:pPr>
        <w:pStyle w:val="PL"/>
      </w:pPr>
      <w:r>
        <w:t xml:space="preserve">          $ref: 'TS29571_CommonData.yaml#/components/responses/429'</w:t>
      </w:r>
    </w:p>
    <w:p w14:paraId="52ADD276" w14:textId="77777777" w:rsidR="001F6DCB" w:rsidRDefault="001F6DCB" w:rsidP="001F6DCB">
      <w:pPr>
        <w:pStyle w:val="PL"/>
      </w:pPr>
      <w:r>
        <w:t xml:space="preserve">        '500':</w:t>
      </w:r>
    </w:p>
    <w:p w14:paraId="716FDEFE" w14:textId="77777777" w:rsidR="001F6DCB" w:rsidRDefault="001F6DCB" w:rsidP="001F6DCB">
      <w:pPr>
        <w:pStyle w:val="PL"/>
      </w:pPr>
      <w:r>
        <w:lastRenderedPageBreak/>
        <w:t xml:space="preserve">          $ref: 'TS29571_CommonData.yaml#/components/responses/500'</w:t>
      </w:r>
    </w:p>
    <w:p w14:paraId="6BCAA637" w14:textId="77777777" w:rsidR="001F6DCB" w:rsidRDefault="001F6DCB" w:rsidP="001F6DCB">
      <w:pPr>
        <w:pStyle w:val="PL"/>
      </w:pPr>
      <w:r>
        <w:t xml:space="preserve">        '502':</w:t>
      </w:r>
    </w:p>
    <w:p w14:paraId="58577434" w14:textId="77777777" w:rsidR="001F6DCB" w:rsidRDefault="001F6DCB" w:rsidP="001F6DCB">
      <w:pPr>
        <w:pStyle w:val="PL"/>
      </w:pPr>
      <w:r>
        <w:t xml:space="preserve">          $ref: 'TS29571_CommonData.yaml#/components/responses/502'</w:t>
      </w:r>
    </w:p>
    <w:p w14:paraId="2E11E235" w14:textId="77777777" w:rsidR="001F6DCB" w:rsidRDefault="001F6DCB" w:rsidP="001F6DCB">
      <w:pPr>
        <w:pStyle w:val="PL"/>
      </w:pPr>
      <w:r>
        <w:t xml:space="preserve">        '503':</w:t>
      </w:r>
    </w:p>
    <w:p w14:paraId="7F1FD3A2" w14:textId="77777777" w:rsidR="001F6DCB" w:rsidRDefault="001F6DCB" w:rsidP="001F6DCB">
      <w:pPr>
        <w:pStyle w:val="PL"/>
      </w:pPr>
      <w:r>
        <w:t xml:space="preserve">          $ref: 'TS29571_CommonData.yaml#/components/responses/503'</w:t>
      </w:r>
    </w:p>
    <w:p w14:paraId="0306D987" w14:textId="77777777" w:rsidR="001F6DCB" w:rsidRDefault="001F6DCB" w:rsidP="001F6DCB">
      <w:pPr>
        <w:pStyle w:val="PL"/>
      </w:pPr>
      <w:r>
        <w:t xml:space="preserve">        default:</w:t>
      </w:r>
    </w:p>
    <w:p w14:paraId="38D3C445" w14:textId="77777777" w:rsidR="001F6DCB" w:rsidRDefault="001F6DCB" w:rsidP="001F6DCB">
      <w:pPr>
        <w:pStyle w:val="PL"/>
      </w:pPr>
      <w:r>
        <w:t xml:space="preserve">          $ref: 'TS29571_CommonData.yaml#/components/responses/default'</w:t>
      </w:r>
    </w:p>
    <w:p w14:paraId="2F1D55B3" w14:textId="77777777" w:rsidR="001F6DCB" w:rsidRDefault="001F6DCB" w:rsidP="001F6DCB">
      <w:pPr>
        <w:pStyle w:val="PL"/>
      </w:pPr>
    </w:p>
    <w:p w14:paraId="136D7B36" w14:textId="77777777" w:rsidR="001F6DCB" w:rsidRDefault="001F6DCB" w:rsidP="001F6DCB">
      <w:pPr>
        <w:pStyle w:val="PL"/>
      </w:pPr>
      <w:r>
        <w:t>components:</w:t>
      </w:r>
    </w:p>
    <w:p w14:paraId="6A1C8F85" w14:textId="77777777" w:rsidR="001F6DCB" w:rsidRDefault="001F6DCB" w:rsidP="001F6DCB">
      <w:pPr>
        <w:pStyle w:val="PL"/>
        <w:rPr>
          <w:lang w:val="en-US"/>
        </w:rPr>
      </w:pPr>
    </w:p>
    <w:p w14:paraId="64BAD767" w14:textId="77777777" w:rsidR="001F6DCB" w:rsidRDefault="001F6DCB" w:rsidP="001F6DCB">
      <w:pPr>
        <w:pStyle w:val="PL"/>
        <w:rPr>
          <w:lang w:val="en-US"/>
        </w:rPr>
      </w:pPr>
      <w:r>
        <w:rPr>
          <w:lang w:val="en-US"/>
        </w:rPr>
        <w:t xml:space="preserve">  securitySchemes:</w:t>
      </w:r>
    </w:p>
    <w:p w14:paraId="6EE66E72" w14:textId="77777777" w:rsidR="001F6DCB" w:rsidRDefault="001F6DCB" w:rsidP="001F6DCB">
      <w:pPr>
        <w:pStyle w:val="PL"/>
        <w:rPr>
          <w:lang w:val="en-US"/>
        </w:rPr>
      </w:pPr>
      <w:r>
        <w:rPr>
          <w:lang w:val="en-US"/>
        </w:rPr>
        <w:t xml:space="preserve">    oAuth2ClientCredentials:</w:t>
      </w:r>
    </w:p>
    <w:p w14:paraId="1927F810" w14:textId="77777777" w:rsidR="001F6DCB" w:rsidRDefault="001F6DCB" w:rsidP="001F6DCB">
      <w:pPr>
        <w:pStyle w:val="PL"/>
        <w:rPr>
          <w:lang w:val="en-US"/>
        </w:rPr>
      </w:pPr>
      <w:r>
        <w:rPr>
          <w:lang w:val="en-US"/>
        </w:rPr>
        <w:t xml:space="preserve">      type: oauth2</w:t>
      </w:r>
    </w:p>
    <w:p w14:paraId="2D643FFA" w14:textId="77777777" w:rsidR="001F6DCB" w:rsidRDefault="001F6DCB" w:rsidP="001F6DCB">
      <w:pPr>
        <w:pStyle w:val="PL"/>
        <w:rPr>
          <w:lang w:val="en-US"/>
        </w:rPr>
      </w:pPr>
      <w:r>
        <w:rPr>
          <w:lang w:val="en-US"/>
        </w:rPr>
        <w:t xml:space="preserve">      flows:</w:t>
      </w:r>
    </w:p>
    <w:p w14:paraId="79F71C34" w14:textId="77777777" w:rsidR="001F6DCB" w:rsidRDefault="001F6DCB" w:rsidP="001F6DCB">
      <w:pPr>
        <w:pStyle w:val="PL"/>
        <w:rPr>
          <w:lang w:val="en-US"/>
        </w:rPr>
      </w:pPr>
      <w:r>
        <w:rPr>
          <w:lang w:val="en-US"/>
        </w:rPr>
        <w:t xml:space="preserve">        clientCredentials:</w:t>
      </w:r>
    </w:p>
    <w:p w14:paraId="1801F48C" w14:textId="77777777" w:rsidR="001F6DCB" w:rsidRDefault="001F6DCB" w:rsidP="001F6DCB">
      <w:pPr>
        <w:pStyle w:val="PL"/>
        <w:rPr>
          <w:lang w:val="en-US"/>
        </w:rPr>
      </w:pPr>
      <w:r>
        <w:rPr>
          <w:lang w:val="en-US"/>
        </w:rPr>
        <w:t xml:space="preserve">          tokenUrl: '{nrfApiRoot}/oauth2/token'</w:t>
      </w:r>
    </w:p>
    <w:p w14:paraId="1E0F69DD" w14:textId="77777777" w:rsidR="001F6DCB" w:rsidRDefault="001F6DCB" w:rsidP="001F6DCB">
      <w:pPr>
        <w:pStyle w:val="PL"/>
        <w:rPr>
          <w:lang w:val="en-US"/>
        </w:rPr>
      </w:pPr>
      <w:r>
        <w:rPr>
          <w:lang w:val="en-US"/>
        </w:rPr>
        <w:t xml:space="preserve">          scopes:</w:t>
      </w:r>
    </w:p>
    <w:p w14:paraId="505D164E" w14:textId="77777777" w:rsidR="001F6DCB" w:rsidRDefault="001F6DCB" w:rsidP="001F6DCB">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E2D9211" w14:textId="77777777" w:rsidR="001F6DCB" w:rsidRDefault="001F6DCB" w:rsidP="001F6DCB">
      <w:pPr>
        <w:pStyle w:val="PL"/>
      </w:pPr>
    </w:p>
    <w:p w14:paraId="554966F3" w14:textId="77777777" w:rsidR="001F6DCB" w:rsidRDefault="001F6DCB" w:rsidP="001F6DCB">
      <w:pPr>
        <w:pStyle w:val="PL"/>
      </w:pPr>
      <w:r>
        <w:t xml:space="preserve">  schemas:</w:t>
      </w:r>
    </w:p>
    <w:p w14:paraId="7BFF4AC5" w14:textId="77777777" w:rsidR="001F6DCB" w:rsidRDefault="001F6DCB" w:rsidP="001F6DCB">
      <w:pPr>
        <w:pStyle w:val="PL"/>
      </w:pPr>
      <w:bookmarkStart w:id="127" w:name="_Hlk515642692"/>
      <w:bookmarkStart w:id="128" w:name="_Hlk515639407"/>
    </w:p>
    <w:p w14:paraId="0BE4673F" w14:textId="77777777" w:rsidR="001F6DCB" w:rsidRDefault="001F6DCB" w:rsidP="001F6DCB">
      <w:pPr>
        <w:pStyle w:val="PL"/>
      </w:pPr>
      <w:r>
        <w:t xml:space="preserve">    NsmfEventExposure:</w:t>
      </w:r>
    </w:p>
    <w:p w14:paraId="5459A325" w14:textId="77777777" w:rsidR="001F6DCB" w:rsidRDefault="001F6DCB" w:rsidP="001F6DCB">
      <w:pPr>
        <w:pStyle w:val="PL"/>
      </w:pPr>
      <w:r>
        <w:t xml:space="preserve">      description: &gt;</w:t>
      </w:r>
    </w:p>
    <w:p w14:paraId="0DD49251" w14:textId="77777777" w:rsidR="001F6DCB" w:rsidRDefault="001F6DCB" w:rsidP="001F6DCB">
      <w:pPr>
        <w:pStyle w:val="PL"/>
      </w:pPr>
      <w:r>
        <w:t xml:space="preserve">        Represents an Individual SMF Notification Subscription resource</w:t>
      </w:r>
      <w:r>
        <w:rPr>
          <w:rFonts w:cs="Arial"/>
          <w:szCs w:val="18"/>
        </w:rPr>
        <w:t>.</w:t>
      </w:r>
      <w:r>
        <w:t xml:space="preserve"> The serviveName property</w:t>
      </w:r>
    </w:p>
    <w:p w14:paraId="2EFDF908" w14:textId="77777777" w:rsidR="001F6DCB" w:rsidRDefault="001F6DCB" w:rsidP="001F6DCB">
      <w:pPr>
        <w:pStyle w:val="PL"/>
      </w:pPr>
      <w:r>
        <w:t xml:space="preserve">        corresponds to the serviceName</w:t>
      </w:r>
      <w:r>
        <w:rPr>
          <w:rFonts w:cs="Arial"/>
        </w:rPr>
        <w:t xml:space="preserve"> </w:t>
      </w:r>
      <w:r>
        <w:t>in the main body of the specification</w:t>
      </w:r>
      <w:r>
        <w:rPr>
          <w:bCs/>
        </w:rPr>
        <w:t>.</w:t>
      </w:r>
    </w:p>
    <w:p w14:paraId="604765F2" w14:textId="77777777" w:rsidR="001F6DCB" w:rsidRDefault="001F6DCB" w:rsidP="001F6DCB">
      <w:pPr>
        <w:pStyle w:val="PL"/>
      </w:pPr>
      <w:r>
        <w:t xml:space="preserve">      type: object</w:t>
      </w:r>
    </w:p>
    <w:p w14:paraId="2E1EDE0A" w14:textId="77777777" w:rsidR="001F6DCB" w:rsidRDefault="001F6DCB" w:rsidP="001F6DCB">
      <w:pPr>
        <w:pStyle w:val="PL"/>
      </w:pPr>
      <w:r>
        <w:t xml:space="preserve">      properties:</w:t>
      </w:r>
    </w:p>
    <w:p w14:paraId="7138F966" w14:textId="77777777" w:rsidR="001F6DCB" w:rsidRDefault="001F6DCB" w:rsidP="001F6DCB">
      <w:pPr>
        <w:pStyle w:val="PL"/>
      </w:pPr>
      <w:r>
        <w:t xml:space="preserve">        supi:</w:t>
      </w:r>
    </w:p>
    <w:p w14:paraId="31C4C11B" w14:textId="77777777" w:rsidR="001F6DCB" w:rsidRDefault="001F6DCB" w:rsidP="001F6DCB">
      <w:pPr>
        <w:pStyle w:val="PL"/>
      </w:pPr>
      <w:r>
        <w:t xml:space="preserve">          $ref: 'TS29571_CommonData.yaml#/components/schemas/Supi'</w:t>
      </w:r>
    </w:p>
    <w:p w14:paraId="6430F6CF" w14:textId="77777777" w:rsidR="001F6DCB" w:rsidRDefault="001F6DCB" w:rsidP="001F6DCB">
      <w:pPr>
        <w:pStyle w:val="PL"/>
      </w:pPr>
      <w:r>
        <w:t xml:space="preserve">        gpsi:</w:t>
      </w:r>
    </w:p>
    <w:p w14:paraId="45794069" w14:textId="77777777" w:rsidR="001F6DCB" w:rsidRDefault="001F6DCB" w:rsidP="001F6DCB">
      <w:pPr>
        <w:pStyle w:val="PL"/>
      </w:pPr>
      <w:r>
        <w:t xml:space="preserve">          $ref: 'TS29571_CommonData.yaml#/components/schemas/Gpsi'</w:t>
      </w:r>
    </w:p>
    <w:p w14:paraId="57A8D47C" w14:textId="77777777" w:rsidR="001F6DCB" w:rsidRDefault="001F6DCB" w:rsidP="001F6DCB">
      <w:pPr>
        <w:pStyle w:val="PL"/>
      </w:pPr>
      <w:r>
        <w:t xml:space="preserve">        anyUeInd:</w:t>
      </w:r>
    </w:p>
    <w:p w14:paraId="02EC78CF" w14:textId="77777777" w:rsidR="001F6DCB" w:rsidRDefault="001F6DCB" w:rsidP="001F6DCB">
      <w:pPr>
        <w:pStyle w:val="PL"/>
      </w:pPr>
      <w:r>
        <w:t xml:space="preserve">          type: boolean</w:t>
      </w:r>
    </w:p>
    <w:p w14:paraId="44E355EC" w14:textId="77777777" w:rsidR="001F6DCB" w:rsidRDefault="001F6DCB" w:rsidP="001F6DCB">
      <w:pPr>
        <w:pStyle w:val="PL"/>
      </w:pPr>
      <w:r>
        <w:t xml:space="preserve">          description: &gt;</w:t>
      </w:r>
    </w:p>
    <w:p w14:paraId="60640578" w14:textId="77777777" w:rsidR="001F6DCB" w:rsidRDefault="001F6DCB" w:rsidP="001F6DCB">
      <w:pPr>
        <w:pStyle w:val="PL"/>
      </w:pPr>
      <w:r>
        <w:t xml:space="preserve">            Any UE indication. This IE shall be present if the event subscription is applicable to </w:t>
      </w:r>
    </w:p>
    <w:p w14:paraId="7832A90D" w14:textId="77777777" w:rsidR="001F6DCB" w:rsidRDefault="001F6DCB" w:rsidP="001F6DCB">
      <w:pPr>
        <w:pStyle w:val="PL"/>
      </w:pPr>
      <w:r>
        <w:t xml:space="preserve">            any UE. Default value "</w:t>
      </w:r>
      <w:r>
        <w:rPr>
          <w:rFonts w:hint="eastAsia"/>
          <w:lang w:eastAsia="zh-CN"/>
        </w:rPr>
        <w:t>fal</w:t>
      </w:r>
      <w:r>
        <w:rPr>
          <w:lang w:eastAsia="zh-CN"/>
        </w:rPr>
        <w:t>se</w:t>
      </w:r>
      <w:r>
        <w:t>" is used, if not present.</w:t>
      </w:r>
    </w:p>
    <w:p w14:paraId="4A8C5D78" w14:textId="77777777" w:rsidR="001F6DCB" w:rsidRDefault="001F6DCB" w:rsidP="001F6DCB">
      <w:pPr>
        <w:pStyle w:val="PL"/>
      </w:pPr>
      <w:r>
        <w:t xml:space="preserve">        groupId:</w:t>
      </w:r>
    </w:p>
    <w:p w14:paraId="05EAA747" w14:textId="77777777" w:rsidR="001F6DCB" w:rsidRDefault="001F6DCB" w:rsidP="001F6DCB">
      <w:pPr>
        <w:pStyle w:val="PL"/>
      </w:pPr>
      <w:r>
        <w:t xml:space="preserve">          $ref: 'TS29571_CommonData.yaml#/components/schemas/GroupId'</w:t>
      </w:r>
    </w:p>
    <w:p w14:paraId="16200ABD" w14:textId="77777777" w:rsidR="001F6DCB" w:rsidRDefault="001F6DCB" w:rsidP="001F6DCB">
      <w:pPr>
        <w:pStyle w:val="PL"/>
      </w:pPr>
      <w:r>
        <w:t xml:space="preserve">        pduSeId:</w:t>
      </w:r>
    </w:p>
    <w:p w14:paraId="6648B41F" w14:textId="77777777" w:rsidR="001F6DCB" w:rsidRDefault="001F6DCB" w:rsidP="001F6DCB">
      <w:pPr>
        <w:pStyle w:val="PL"/>
      </w:pPr>
      <w:r>
        <w:t xml:space="preserve">          $ref: 'TS29571_CommonData.yaml#/components/schemas/PduSessionId'</w:t>
      </w:r>
    </w:p>
    <w:p w14:paraId="0E3303B3" w14:textId="77777777" w:rsidR="001F6DCB" w:rsidRDefault="001F6DCB" w:rsidP="001F6DCB">
      <w:pPr>
        <w:pStyle w:val="PL"/>
      </w:pPr>
      <w:r>
        <w:t xml:space="preserve">        dnn:</w:t>
      </w:r>
    </w:p>
    <w:p w14:paraId="562195DC" w14:textId="77777777" w:rsidR="001F6DCB" w:rsidRDefault="001F6DCB" w:rsidP="001F6DCB">
      <w:pPr>
        <w:pStyle w:val="PL"/>
      </w:pPr>
      <w:r>
        <w:t xml:space="preserve">          $ref: 'TS29571_CommonData.yaml#/components/schemas/Dnn'</w:t>
      </w:r>
    </w:p>
    <w:p w14:paraId="617EFCBA" w14:textId="77777777" w:rsidR="001F6DCB" w:rsidRDefault="001F6DCB" w:rsidP="001F6DCB">
      <w:pPr>
        <w:pStyle w:val="PL"/>
      </w:pPr>
      <w:r>
        <w:t xml:space="preserve">        snssai:</w:t>
      </w:r>
    </w:p>
    <w:p w14:paraId="5FB2434F" w14:textId="77777777" w:rsidR="001F6DCB" w:rsidRDefault="001F6DCB" w:rsidP="001F6DCB">
      <w:pPr>
        <w:pStyle w:val="PL"/>
      </w:pPr>
      <w:r>
        <w:t xml:space="preserve">          $ref: 'TS29571_CommonData.yaml#/components/schemas/Snssai'</w:t>
      </w:r>
    </w:p>
    <w:p w14:paraId="54CD2270" w14:textId="77777777" w:rsidR="001F6DCB" w:rsidRPr="00D165ED" w:rsidRDefault="001F6DCB" w:rsidP="001F6DCB">
      <w:pPr>
        <w:pStyle w:val="PL"/>
      </w:pPr>
      <w:r w:rsidRPr="00D165ED">
        <w:t xml:space="preserve">        </w:t>
      </w:r>
      <w:r w:rsidRPr="00D165ED">
        <w:rPr>
          <w:lang w:eastAsia="zh-CN"/>
        </w:rPr>
        <w:t>dnai</w:t>
      </w:r>
      <w:r w:rsidRPr="00D165ED">
        <w:t>:</w:t>
      </w:r>
    </w:p>
    <w:p w14:paraId="5CAEFC60" w14:textId="77777777" w:rsidR="001F6DCB" w:rsidRDefault="001F6DCB" w:rsidP="001F6DCB">
      <w:pPr>
        <w:pStyle w:val="PL"/>
      </w:pPr>
      <w:r w:rsidRPr="00D165ED">
        <w:t xml:space="preserve">          $ref: 'TS29571_CommonData.yaml#/components/schemas/Dnai'</w:t>
      </w:r>
    </w:p>
    <w:p w14:paraId="4014D8F9" w14:textId="77777777" w:rsidR="001F6DCB" w:rsidRDefault="001F6DCB" w:rsidP="001F6DCB">
      <w:pPr>
        <w:pStyle w:val="PL"/>
      </w:pPr>
      <w:r>
        <w:t xml:space="preserve">        ssId:</w:t>
      </w:r>
    </w:p>
    <w:p w14:paraId="7AD4AA16" w14:textId="77777777" w:rsidR="001F6DCB" w:rsidRDefault="001F6DCB" w:rsidP="001F6DCB">
      <w:pPr>
        <w:pStyle w:val="PL"/>
      </w:pPr>
      <w:r>
        <w:t xml:space="preserve">          type: string</w:t>
      </w:r>
    </w:p>
    <w:p w14:paraId="4B8E01D5" w14:textId="77777777" w:rsidR="001F6DCB" w:rsidRDefault="001F6DCB" w:rsidP="001F6DCB">
      <w:pPr>
        <w:pStyle w:val="PL"/>
      </w:pPr>
      <w:r>
        <w:t xml:space="preserve">          description: </w:t>
      </w:r>
      <w:r w:rsidRPr="00794258">
        <w:rPr>
          <w:rFonts w:cs="Arial"/>
          <w:szCs w:val="18"/>
          <w:lang w:eastAsia="zh-CN"/>
        </w:rPr>
        <w:t>SSID that the PDU session is related to.</w:t>
      </w:r>
    </w:p>
    <w:p w14:paraId="21E91B54" w14:textId="77777777" w:rsidR="001F6DCB" w:rsidRDefault="001F6DCB" w:rsidP="001F6DCB">
      <w:pPr>
        <w:pStyle w:val="PL"/>
      </w:pPr>
      <w:r>
        <w:t xml:space="preserve">        bssId:</w:t>
      </w:r>
    </w:p>
    <w:p w14:paraId="06CA1BEB" w14:textId="77777777" w:rsidR="001F6DCB" w:rsidRDefault="001F6DCB" w:rsidP="001F6DCB">
      <w:pPr>
        <w:pStyle w:val="PL"/>
      </w:pPr>
      <w:r w:rsidRPr="003B31FA">
        <w:t xml:space="preserve">      </w:t>
      </w:r>
      <w:r>
        <w:t xml:space="preserve">    </w:t>
      </w:r>
      <w:r w:rsidRPr="003B31FA">
        <w:t>type: string</w:t>
      </w:r>
    </w:p>
    <w:p w14:paraId="129DB4E8" w14:textId="77777777" w:rsidR="001F6DCB" w:rsidRDefault="001F6DCB" w:rsidP="001F6DCB">
      <w:pPr>
        <w:pStyle w:val="PL"/>
      </w:pPr>
      <w:r>
        <w:t xml:space="preserve">          description: </w:t>
      </w:r>
      <w:r w:rsidRPr="00794258">
        <w:rPr>
          <w:rFonts w:cs="Arial"/>
          <w:szCs w:val="18"/>
          <w:lang w:eastAsia="zh-CN"/>
        </w:rPr>
        <w:t>BSSID that the PDU session is related to</w:t>
      </w:r>
      <w:r>
        <w:t>.</w:t>
      </w:r>
    </w:p>
    <w:p w14:paraId="4731D40A" w14:textId="77777777" w:rsidR="001F6DCB" w:rsidRDefault="001F6DCB" w:rsidP="001F6DCB">
      <w:pPr>
        <w:pStyle w:val="PL"/>
      </w:pPr>
      <w:r>
        <w:t xml:space="preserve">        upfId:</w:t>
      </w:r>
    </w:p>
    <w:p w14:paraId="5DA06078" w14:textId="77777777" w:rsidR="001F6DCB" w:rsidRDefault="001F6DCB" w:rsidP="001F6DCB">
      <w:pPr>
        <w:pStyle w:val="PL"/>
      </w:pPr>
      <w:r>
        <w:t xml:space="preserve">          type: string</w:t>
      </w:r>
    </w:p>
    <w:p w14:paraId="6CA1B774" w14:textId="77777777" w:rsidR="001F6DCB" w:rsidRDefault="001F6DCB" w:rsidP="001F6DCB">
      <w:pPr>
        <w:pStyle w:val="PL"/>
      </w:pPr>
      <w:r>
        <w:t xml:space="preserve">          description: UPF identity.</w:t>
      </w:r>
    </w:p>
    <w:p w14:paraId="1307D182" w14:textId="77777777" w:rsidR="001F6DCB" w:rsidRDefault="001F6DCB" w:rsidP="001F6DCB">
      <w:pPr>
        <w:pStyle w:val="PL"/>
      </w:pPr>
      <w:r>
        <w:t xml:space="preserve">        nfId:</w:t>
      </w:r>
    </w:p>
    <w:p w14:paraId="2DFD1F27" w14:textId="77777777" w:rsidR="001F6DCB" w:rsidRDefault="001F6DCB" w:rsidP="001F6DCB">
      <w:pPr>
        <w:pStyle w:val="PL"/>
      </w:pPr>
      <w:r>
        <w:t xml:space="preserve">          $ref: 'TS29571_CommonData.yaml#/components/schemas/NfInstanceId'</w:t>
      </w:r>
    </w:p>
    <w:p w14:paraId="62A0D41D" w14:textId="77777777" w:rsidR="001F6DCB" w:rsidRDefault="001F6DCB" w:rsidP="001F6DCB">
      <w:pPr>
        <w:pStyle w:val="PL"/>
      </w:pPr>
      <w:r>
        <w:t xml:space="preserve">        subId:</w:t>
      </w:r>
    </w:p>
    <w:p w14:paraId="4EF6382C" w14:textId="77777777" w:rsidR="001F6DCB" w:rsidRDefault="001F6DCB" w:rsidP="001F6DCB">
      <w:pPr>
        <w:pStyle w:val="PL"/>
      </w:pPr>
      <w:r>
        <w:t xml:space="preserve">          $ref: '#/components/schemas/SubId'</w:t>
      </w:r>
    </w:p>
    <w:p w14:paraId="56D5CF71" w14:textId="77777777" w:rsidR="001F6DCB" w:rsidRDefault="001F6DCB" w:rsidP="001F6DCB">
      <w:pPr>
        <w:pStyle w:val="PL"/>
      </w:pPr>
      <w:r>
        <w:t xml:space="preserve">        notifId:</w:t>
      </w:r>
    </w:p>
    <w:p w14:paraId="63840B9F" w14:textId="77777777" w:rsidR="001F6DCB" w:rsidRDefault="001F6DCB" w:rsidP="001F6DCB">
      <w:pPr>
        <w:pStyle w:val="PL"/>
      </w:pPr>
      <w:r>
        <w:t xml:space="preserve">          type: string</w:t>
      </w:r>
    </w:p>
    <w:p w14:paraId="5BBED057" w14:textId="77777777" w:rsidR="001F6DCB" w:rsidRDefault="001F6DCB" w:rsidP="001F6DCB">
      <w:pPr>
        <w:pStyle w:val="PL"/>
      </w:pPr>
      <w:r>
        <w:t xml:space="preserve">          description: Notification Correlation ID assigned by the NF service consumer.</w:t>
      </w:r>
    </w:p>
    <w:p w14:paraId="424B83EE" w14:textId="77777777" w:rsidR="001F6DCB" w:rsidRDefault="001F6DCB" w:rsidP="001F6DCB">
      <w:pPr>
        <w:pStyle w:val="PL"/>
      </w:pPr>
      <w:r>
        <w:t xml:space="preserve">        notifUri:</w:t>
      </w:r>
    </w:p>
    <w:p w14:paraId="661111A2" w14:textId="77777777" w:rsidR="001F6DCB" w:rsidRDefault="001F6DCB" w:rsidP="001F6DCB">
      <w:pPr>
        <w:pStyle w:val="PL"/>
      </w:pPr>
      <w:r>
        <w:t xml:space="preserve">          $ref: 'TS29571_CommonData.yaml#/components/schemas/Uri'</w:t>
      </w:r>
    </w:p>
    <w:p w14:paraId="37DE5B54" w14:textId="77777777" w:rsidR="001F6DCB" w:rsidRDefault="001F6DCB" w:rsidP="001F6DCB">
      <w:pPr>
        <w:pStyle w:val="PL"/>
      </w:pPr>
      <w:r>
        <w:t xml:space="preserve">        altNotifIpv4Addrs:</w:t>
      </w:r>
    </w:p>
    <w:p w14:paraId="6862796F" w14:textId="77777777" w:rsidR="001F6DCB" w:rsidRDefault="001F6DCB" w:rsidP="001F6DCB">
      <w:pPr>
        <w:pStyle w:val="PL"/>
      </w:pPr>
      <w:r>
        <w:t xml:space="preserve">          type: array</w:t>
      </w:r>
    </w:p>
    <w:p w14:paraId="24D981F3" w14:textId="77777777" w:rsidR="001F6DCB" w:rsidRDefault="001F6DCB" w:rsidP="001F6DCB">
      <w:pPr>
        <w:pStyle w:val="PL"/>
      </w:pPr>
      <w:r>
        <w:t xml:space="preserve">          items:</w:t>
      </w:r>
    </w:p>
    <w:p w14:paraId="475B0CF6" w14:textId="77777777" w:rsidR="001F6DCB" w:rsidRDefault="001F6DCB" w:rsidP="001F6DCB">
      <w:pPr>
        <w:pStyle w:val="PL"/>
      </w:pPr>
      <w:r>
        <w:t xml:space="preserve">            $ref: 'TS29571_CommonData.yaml#/components/schemas/Ipv4Addr'</w:t>
      </w:r>
    </w:p>
    <w:p w14:paraId="0B0D105D" w14:textId="77777777" w:rsidR="001F6DCB" w:rsidRDefault="001F6DCB" w:rsidP="001F6DCB">
      <w:pPr>
        <w:pStyle w:val="PL"/>
      </w:pPr>
      <w:r>
        <w:t xml:space="preserve">          description: Alternate or backup IPv4 address(es) where to send Notifications.</w:t>
      </w:r>
    </w:p>
    <w:p w14:paraId="0F396ED8" w14:textId="77777777" w:rsidR="001F6DCB" w:rsidRDefault="001F6DCB" w:rsidP="001F6DCB">
      <w:pPr>
        <w:pStyle w:val="PL"/>
      </w:pPr>
      <w:r>
        <w:t xml:space="preserve">          minItems: 1</w:t>
      </w:r>
    </w:p>
    <w:p w14:paraId="295E0AA5" w14:textId="77777777" w:rsidR="001F6DCB" w:rsidRDefault="001F6DCB" w:rsidP="001F6DCB">
      <w:pPr>
        <w:pStyle w:val="PL"/>
      </w:pPr>
      <w:r>
        <w:t xml:space="preserve">        altNotifIpv6Addrs:</w:t>
      </w:r>
    </w:p>
    <w:p w14:paraId="17CB1BEF" w14:textId="77777777" w:rsidR="001F6DCB" w:rsidRDefault="001F6DCB" w:rsidP="001F6DCB">
      <w:pPr>
        <w:pStyle w:val="PL"/>
      </w:pPr>
      <w:r>
        <w:t xml:space="preserve">          type: array</w:t>
      </w:r>
    </w:p>
    <w:p w14:paraId="65FB57F2" w14:textId="77777777" w:rsidR="001F6DCB" w:rsidRDefault="001F6DCB" w:rsidP="001F6DCB">
      <w:pPr>
        <w:pStyle w:val="PL"/>
      </w:pPr>
      <w:r>
        <w:t xml:space="preserve">          items:</w:t>
      </w:r>
    </w:p>
    <w:p w14:paraId="7669BAA0" w14:textId="77777777" w:rsidR="001F6DCB" w:rsidRDefault="001F6DCB" w:rsidP="001F6DCB">
      <w:pPr>
        <w:pStyle w:val="PL"/>
      </w:pPr>
      <w:r>
        <w:t xml:space="preserve">            $ref: 'TS29571_CommonData.yaml#/components/schemas/Ipv6Addr'</w:t>
      </w:r>
    </w:p>
    <w:p w14:paraId="5129728D" w14:textId="77777777" w:rsidR="001F6DCB" w:rsidRDefault="001F6DCB" w:rsidP="001F6DCB">
      <w:pPr>
        <w:pStyle w:val="PL"/>
      </w:pPr>
      <w:r>
        <w:t xml:space="preserve">          description: Alternate or backup IPv6 address(es) where to send Notifications.</w:t>
      </w:r>
    </w:p>
    <w:p w14:paraId="3E1C70C0" w14:textId="77777777" w:rsidR="001F6DCB" w:rsidRDefault="001F6DCB" w:rsidP="001F6DCB">
      <w:pPr>
        <w:pStyle w:val="PL"/>
      </w:pPr>
      <w:r>
        <w:t xml:space="preserve">          minItems: 1</w:t>
      </w:r>
    </w:p>
    <w:p w14:paraId="641E544F" w14:textId="77777777" w:rsidR="001F6DCB" w:rsidRDefault="001F6DCB" w:rsidP="001F6DCB">
      <w:pPr>
        <w:pStyle w:val="PL"/>
      </w:pPr>
      <w:r>
        <w:t xml:space="preserve">        altNotifFqdns:</w:t>
      </w:r>
    </w:p>
    <w:p w14:paraId="7A953D60" w14:textId="77777777" w:rsidR="001F6DCB" w:rsidRDefault="001F6DCB" w:rsidP="001F6DCB">
      <w:pPr>
        <w:pStyle w:val="PL"/>
      </w:pPr>
      <w:r>
        <w:t xml:space="preserve">          type: array</w:t>
      </w:r>
    </w:p>
    <w:p w14:paraId="4A60948B" w14:textId="77777777" w:rsidR="001F6DCB" w:rsidRDefault="001F6DCB" w:rsidP="001F6DCB">
      <w:pPr>
        <w:pStyle w:val="PL"/>
      </w:pPr>
      <w:r>
        <w:lastRenderedPageBreak/>
        <w:t xml:space="preserve">          items:</w:t>
      </w:r>
    </w:p>
    <w:p w14:paraId="762F7E52" w14:textId="77777777" w:rsidR="001F6DCB" w:rsidRDefault="001F6DCB" w:rsidP="001F6DCB">
      <w:pPr>
        <w:pStyle w:val="PL"/>
      </w:pPr>
      <w:r>
        <w:t xml:space="preserve">            $ref: 'TS29571_CommonData.yaml#/components/schemas/Fqdn'</w:t>
      </w:r>
    </w:p>
    <w:p w14:paraId="170E0A3A" w14:textId="77777777" w:rsidR="001F6DCB" w:rsidRDefault="001F6DCB" w:rsidP="001F6DCB">
      <w:pPr>
        <w:pStyle w:val="PL"/>
      </w:pPr>
      <w:r>
        <w:t xml:space="preserve">          minItems: 1</w:t>
      </w:r>
    </w:p>
    <w:p w14:paraId="10AAFF0E" w14:textId="77777777" w:rsidR="001F6DCB" w:rsidRDefault="001F6DCB" w:rsidP="001F6DCB">
      <w:pPr>
        <w:pStyle w:val="PL"/>
      </w:pPr>
      <w:r>
        <w:t xml:space="preserve">          description: Alternate or backup FQDN(s) where to send Notifications.</w:t>
      </w:r>
    </w:p>
    <w:p w14:paraId="0B078778" w14:textId="77777777" w:rsidR="001F6DCB" w:rsidRDefault="001F6DCB" w:rsidP="001F6DCB">
      <w:pPr>
        <w:pStyle w:val="PL"/>
      </w:pPr>
      <w:r>
        <w:t xml:space="preserve">        eventSubs:</w:t>
      </w:r>
    </w:p>
    <w:p w14:paraId="3AE4AFBB" w14:textId="77777777" w:rsidR="001F6DCB" w:rsidRDefault="001F6DCB" w:rsidP="001F6DCB">
      <w:pPr>
        <w:pStyle w:val="PL"/>
      </w:pPr>
      <w:r>
        <w:t xml:space="preserve">          type: array</w:t>
      </w:r>
    </w:p>
    <w:p w14:paraId="7236680E" w14:textId="77777777" w:rsidR="001F6DCB" w:rsidRDefault="001F6DCB" w:rsidP="001F6DCB">
      <w:pPr>
        <w:pStyle w:val="PL"/>
      </w:pPr>
      <w:r>
        <w:t xml:space="preserve">          items:</w:t>
      </w:r>
    </w:p>
    <w:p w14:paraId="2C42DA19" w14:textId="77777777" w:rsidR="001F6DCB" w:rsidRDefault="001F6DCB" w:rsidP="001F6DCB">
      <w:pPr>
        <w:pStyle w:val="PL"/>
      </w:pPr>
      <w:r>
        <w:t xml:space="preserve">            $ref: '#/components/schemas/EventSubscription'</w:t>
      </w:r>
    </w:p>
    <w:p w14:paraId="1BB5B20C" w14:textId="77777777" w:rsidR="001F6DCB" w:rsidRDefault="001F6DCB" w:rsidP="001F6DCB">
      <w:pPr>
        <w:pStyle w:val="PL"/>
      </w:pPr>
      <w:r>
        <w:t xml:space="preserve">          minItems: 1</w:t>
      </w:r>
    </w:p>
    <w:p w14:paraId="247C3C58" w14:textId="77777777" w:rsidR="001F6DCB" w:rsidRDefault="001F6DCB" w:rsidP="001F6DCB">
      <w:pPr>
        <w:pStyle w:val="PL"/>
      </w:pPr>
      <w:r>
        <w:t xml:space="preserve">          description: Subscribed events</w:t>
      </w:r>
    </w:p>
    <w:p w14:paraId="4D23C878" w14:textId="77777777" w:rsidR="001F6DCB" w:rsidRDefault="001F6DCB" w:rsidP="001F6DCB">
      <w:pPr>
        <w:pStyle w:val="PL"/>
      </w:pPr>
      <w:r>
        <w:t xml:space="preserve">        eventNotifs:</w:t>
      </w:r>
    </w:p>
    <w:p w14:paraId="70CE8EE3" w14:textId="77777777" w:rsidR="001F6DCB" w:rsidRDefault="001F6DCB" w:rsidP="001F6DCB">
      <w:pPr>
        <w:pStyle w:val="PL"/>
      </w:pPr>
      <w:r>
        <w:t xml:space="preserve">          type: array</w:t>
      </w:r>
    </w:p>
    <w:p w14:paraId="3F4C9EDD" w14:textId="77777777" w:rsidR="001F6DCB" w:rsidRDefault="001F6DCB" w:rsidP="001F6DCB">
      <w:pPr>
        <w:pStyle w:val="PL"/>
      </w:pPr>
      <w:r>
        <w:t xml:space="preserve">          items:</w:t>
      </w:r>
    </w:p>
    <w:p w14:paraId="79775C9F" w14:textId="77777777" w:rsidR="001F6DCB" w:rsidRDefault="001F6DCB" w:rsidP="001F6DCB">
      <w:pPr>
        <w:pStyle w:val="PL"/>
      </w:pPr>
      <w:r>
        <w:t xml:space="preserve">            $ref: '#/components/schemas/EventNotification'</w:t>
      </w:r>
    </w:p>
    <w:p w14:paraId="732945E1" w14:textId="77777777" w:rsidR="001F6DCB" w:rsidRDefault="001F6DCB" w:rsidP="001F6DCB">
      <w:pPr>
        <w:pStyle w:val="PL"/>
      </w:pPr>
      <w:r>
        <w:t xml:space="preserve">          minItems: 1</w:t>
      </w:r>
    </w:p>
    <w:p w14:paraId="116ACE57" w14:textId="77777777" w:rsidR="001F6DCB" w:rsidRDefault="001F6DCB" w:rsidP="001F6DCB">
      <w:pPr>
        <w:pStyle w:val="PL"/>
      </w:pPr>
      <w:r>
        <w:t xml:space="preserve">        </w:t>
      </w:r>
      <w:r>
        <w:rPr>
          <w:rFonts w:hint="eastAsia"/>
          <w:lang w:eastAsia="zh-CN"/>
        </w:rPr>
        <w:t>ImmeRep</w:t>
      </w:r>
      <w:r>
        <w:t>:</w:t>
      </w:r>
    </w:p>
    <w:p w14:paraId="497A8DFC" w14:textId="77777777" w:rsidR="001F6DCB" w:rsidRDefault="001F6DCB" w:rsidP="001F6DCB">
      <w:pPr>
        <w:pStyle w:val="PL"/>
      </w:pPr>
      <w:r>
        <w:t xml:space="preserve">          type: boolean</w:t>
      </w:r>
    </w:p>
    <w:p w14:paraId="7DA5E717" w14:textId="77777777" w:rsidR="001F6DCB" w:rsidRDefault="001F6DCB" w:rsidP="001F6DCB">
      <w:pPr>
        <w:pStyle w:val="PL"/>
      </w:pPr>
      <w:r>
        <w:t xml:space="preserve">        notifMethod:</w:t>
      </w:r>
    </w:p>
    <w:p w14:paraId="609F68CC" w14:textId="77777777" w:rsidR="001F6DCB" w:rsidRDefault="001F6DCB" w:rsidP="001F6DCB">
      <w:pPr>
        <w:pStyle w:val="PL"/>
      </w:pPr>
      <w:r>
        <w:t xml:space="preserve">          $ref: '#/components/schemas/NotificationMethod'</w:t>
      </w:r>
    </w:p>
    <w:p w14:paraId="5E84354C" w14:textId="77777777" w:rsidR="001F6DCB" w:rsidRDefault="001F6DCB" w:rsidP="001F6DCB">
      <w:pPr>
        <w:pStyle w:val="PL"/>
      </w:pPr>
      <w:r>
        <w:t xml:space="preserve">        maxReportNbr:</w:t>
      </w:r>
    </w:p>
    <w:p w14:paraId="10FD80A0" w14:textId="77777777" w:rsidR="001F6DCB" w:rsidRDefault="001F6DCB" w:rsidP="001F6DCB">
      <w:pPr>
        <w:pStyle w:val="PL"/>
      </w:pPr>
      <w:r>
        <w:t xml:space="preserve">          $ref: 'TS29571_CommonData.yaml#/components/schemas/Uinteger'</w:t>
      </w:r>
    </w:p>
    <w:p w14:paraId="683C2FB2" w14:textId="77777777" w:rsidR="001F6DCB" w:rsidRDefault="001F6DCB" w:rsidP="001F6DCB">
      <w:pPr>
        <w:pStyle w:val="PL"/>
      </w:pPr>
      <w:r>
        <w:t xml:space="preserve">        expiry:</w:t>
      </w:r>
    </w:p>
    <w:p w14:paraId="67FEBAFE" w14:textId="77777777" w:rsidR="001F6DCB" w:rsidRDefault="001F6DCB" w:rsidP="001F6DCB">
      <w:pPr>
        <w:pStyle w:val="PL"/>
      </w:pPr>
      <w:r>
        <w:t xml:space="preserve">          $ref: 'TS29571_CommonData.yaml#/components/schemas/DateTime'</w:t>
      </w:r>
    </w:p>
    <w:p w14:paraId="3258A1BA" w14:textId="77777777" w:rsidR="001F6DCB" w:rsidRDefault="001F6DCB" w:rsidP="001F6DCB">
      <w:pPr>
        <w:pStyle w:val="PL"/>
      </w:pPr>
      <w:r>
        <w:t xml:space="preserve">        repPeriod:</w:t>
      </w:r>
    </w:p>
    <w:p w14:paraId="0D41354A" w14:textId="77777777" w:rsidR="001F6DCB" w:rsidRDefault="001F6DCB" w:rsidP="001F6DCB">
      <w:pPr>
        <w:pStyle w:val="PL"/>
      </w:pPr>
      <w:r>
        <w:t xml:space="preserve">          $ref: 'TS29571_CommonData.yaml#/components/schemas/DurationSec'</w:t>
      </w:r>
    </w:p>
    <w:p w14:paraId="19A60DC2" w14:textId="77777777" w:rsidR="001F6DCB" w:rsidRDefault="001F6DCB" w:rsidP="001F6DCB">
      <w:pPr>
        <w:pStyle w:val="PL"/>
      </w:pPr>
      <w:r>
        <w:t xml:space="preserve">        guami:</w:t>
      </w:r>
    </w:p>
    <w:p w14:paraId="126A95F5" w14:textId="77777777" w:rsidR="001F6DCB" w:rsidRDefault="001F6DCB" w:rsidP="001F6DCB">
      <w:pPr>
        <w:pStyle w:val="PL"/>
      </w:pPr>
      <w:r>
        <w:t xml:space="preserve">          $ref: 'TS29571_CommonData.yaml#/components/schemas/Guami'</w:t>
      </w:r>
    </w:p>
    <w:p w14:paraId="1E07A09D" w14:textId="77777777" w:rsidR="001F6DCB" w:rsidRDefault="001F6DCB" w:rsidP="001F6DCB">
      <w:pPr>
        <w:pStyle w:val="PL"/>
      </w:pPr>
      <w:r>
        <w:t xml:space="preserve">        serviveName:</w:t>
      </w:r>
    </w:p>
    <w:p w14:paraId="25A95AE3" w14:textId="77777777" w:rsidR="001F6DCB" w:rsidRDefault="001F6DCB" w:rsidP="001F6DCB">
      <w:pPr>
        <w:pStyle w:val="PL"/>
      </w:pPr>
      <w:r>
        <w:rPr>
          <w:lang w:val="en-US"/>
        </w:rPr>
        <w:t xml:space="preserve">          </w:t>
      </w:r>
      <w:r>
        <w:t>$ref: '</w:t>
      </w:r>
      <w:r>
        <w:rPr>
          <w:lang w:val="en-US"/>
        </w:rPr>
        <w:t>TS29510_Nnrf_NFManagement.yaml</w:t>
      </w:r>
      <w:r>
        <w:t>#/components/schemas/ServiceName'</w:t>
      </w:r>
    </w:p>
    <w:p w14:paraId="6D10849D" w14:textId="77777777" w:rsidR="001F6DCB" w:rsidRDefault="001F6DCB" w:rsidP="001F6DCB">
      <w:pPr>
        <w:pStyle w:val="PL"/>
      </w:pPr>
      <w:r>
        <w:t xml:space="preserve">        supportedFeatures:</w:t>
      </w:r>
    </w:p>
    <w:p w14:paraId="2DBC662F" w14:textId="77777777" w:rsidR="001F6DCB" w:rsidRDefault="001F6DCB" w:rsidP="001F6DCB">
      <w:pPr>
        <w:pStyle w:val="PL"/>
      </w:pPr>
      <w:r>
        <w:t xml:space="preserve">          $ref: 'TS29571_CommonData.yaml#/components/schemas/SupportedFeatures'</w:t>
      </w:r>
    </w:p>
    <w:p w14:paraId="2FA8E953" w14:textId="77777777" w:rsidR="001F6DCB" w:rsidRDefault="001F6DCB" w:rsidP="001F6DCB">
      <w:pPr>
        <w:pStyle w:val="PL"/>
        <w:rPr>
          <w:lang w:val="en-US" w:eastAsia="es-ES"/>
        </w:rPr>
      </w:pPr>
      <w:r>
        <w:rPr>
          <w:lang w:val="en-US" w:eastAsia="es-ES"/>
        </w:rPr>
        <w:t xml:space="preserve">        </w:t>
      </w:r>
      <w:r>
        <w:t>sampRatio</w:t>
      </w:r>
      <w:r>
        <w:rPr>
          <w:lang w:val="en-US" w:eastAsia="es-ES"/>
        </w:rPr>
        <w:t>:</w:t>
      </w:r>
    </w:p>
    <w:p w14:paraId="7E0BDD3B" w14:textId="77777777" w:rsidR="001F6DCB" w:rsidRDefault="001F6DCB" w:rsidP="001F6DCB">
      <w:pPr>
        <w:pStyle w:val="PL"/>
        <w:rPr>
          <w:lang w:val="en-US" w:eastAsia="es-ES"/>
        </w:rPr>
      </w:pPr>
      <w:r>
        <w:rPr>
          <w:lang w:val="en-US" w:eastAsia="es-ES"/>
        </w:rPr>
        <w:t xml:space="preserve">          $ref: 'TS29571_CommonData.yaml#/components/schemas/</w:t>
      </w:r>
      <w:r>
        <w:t>SamplingRatio</w:t>
      </w:r>
      <w:r>
        <w:rPr>
          <w:lang w:val="en-US" w:eastAsia="es-ES"/>
        </w:rPr>
        <w:t>'</w:t>
      </w:r>
    </w:p>
    <w:p w14:paraId="28331699" w14:textId="77777777" w:rsidR="001F6DCB" w:rsidRDefault="001F6DCB" w:rsidP="001F6DCB">
      <w:pPr>
        <w:pStyle w:val="PL"/>
        <w:rPr>
          <w:lang w:val="en-US" w:eastAsia="es-ES"/>
        </w:rPr>
      </w:pPr>
      <w:r>
        <w:rPr>
          <w:lang w:val="en-US" w:eastAsia="es-ES"/>
        </w:rPr>
        <w:t xml:space="preserve">        partitionCriteria:</w:t>
      </w:r>
    </w:p>
    <w:p w14:paraId="4AF6B04A" w14:textId="77777777" w:rsidR="001F6DCB" w:rsidRDefault="001F6DCB" w:rsidP="001F6DCB">
      <w:pPr>
        <w:pStyle w:val="PL"/>
      </w:pPr>
      <w:bookmarkStart w:id="129" w:name="_Hlk69294221"/>
      <w:r>
        <w:t xml:space="preserve">          type: array</w:t>
      </w:r>
    </w:p>
    <w:p w14:paraId="74D5F660" w14:textId="77777777" w:rsidR="001F6DCB" w:rsidRDefault="001F6DCB" w:rsidP="001F6DCB">
      <w:pPr>
        <w:pStyle w:val="PL"/>
      </w:pPr>
      <w:r>
        <w:t xml:space="preserve">          items:</w:t>
      </w:r>
      <w:bookmarkEnd w:id="129"/>
    </w:p>
    <w:p w14:paraId="4F59A581" w14:textId="77777777" w:rsidR="001F6DCB" w:rsidRDefault="001F6DCB" w:rsidP="001F6DCB">
      <w:pPr>
        <w:pStyle w:val="PL"/>
        <w:rPr>
          <w:lang w:val="en-US" w:eastAsia="es-ES"/>
        </w:rPr>
      </w:pPr>
      <w:r>
        <w:rPr>
          <w:lang w:val="en-US" w:eastAsia="es-ES"/>
        </w:rPr>
        <w:t xml:space="preserve">            $ref: 'TS29571_CommonData.yaml#/components/schemas/PartitioningCriteria'</w:t>
      </w:r>
    </w:p>
    <w:p w14:paraId="3D2F1D9B" w14:textId="77777777" w:rsidR="001F6DCB" w:rsidRDefault="001F6DCB" w:rsidP="001F6DCB">
      <w:pPr>
        <w:pStyle w:val="PL"/>
      </w:pPr>
      <w:bookmarkStart w:id="130" w:name="_Hlk69294233"/>
      <w:r>
        <w:t xml:space="preserve">          minItems: 1</w:t>
      </w:r>
    </w:p>
    <w:p w14:paraId="538F91AF" w14:textId="77777777" w:rsidR="001F6DCB" w:rsidRDefault="001F6DCB" w:rsidP="001F6DCB">
      <w:pPr>
        <w:pStyle w:val="PL"/>
        <w:rPr>
          <w:lang w:val="en-US" w:eastAsia="es-ES"/>
        </w:rPr>
      </w:pPr>
      <w:r>
        <w:t xml:space="preserve">          description: C</w:t>
      </w:r>
      <w:r>
        <w:rPr>
          <w:rFonts w:cs="Arial"/>
          <w:szCs w:val="18"/>
          <w:lang w:eastAsia="zh-CN"/>
        </w:rPr>
        <w:t>riteria for partitioning the UEs before applying the sampling ratio.</w:t>
      </w:r>
      <w:bookmarkEnd w:id="130"/>
    </w:p>
    <w:p w14:paraId="45D4C043" w14:textId="77777777" w:rsidR="001F6DCB" w:rsidRDefault="001F6DCB" w:rsidP="001F6DCB">
      <w:pPr>
        <w:pStyle w:val="PL"/>
        <w:rPr>
          <w:lang w:val="en-US" w:eastAsia="es-ES"/>
        </w:rPr>
      </w:pPr>
      <w:r>
        <w:rPr>
          <w:lang w:val="en-US" w:eastAsia="es-ES"/>
        </w:rPr>
        <w:t xml:space="preserve">        </w:t>
      </w:r>
      <w:r>
        <w:t>grpRepTime</w:t>
      </w:r>
      <w:r>
        <w:rPr>
          <w:lang w:val="en-US" w:eastAsia="es-ES"/>
        </w:rPr>
        <w:t>:</w:t>
      </w:r>
    </w:p>
    <w:p w14:paraId="0DE0B471" w14:textId="77777777" w:rsidR="001F6DCB" w:rsidRDefault="001F6DCB" w:rsidP="001F6DCB">
      <w:pPr>
        <w:pStyle w:val="PL"/>
        <w:rPr>
          <w:lang w:val="en-US" w:eastAsia="es-ES"/>
        </w:rPr>
      </w:pPr>
      <w:r>
        <w:rPr>
          <w:lang w:val="en-US" w:eastAsia="es-ES"/>
        </w:rPr>
        <w:t xml:space="preserve">          $ref: 'TS29571_CommonData.yaml#/components/schemas/DurationSec'</w:t>
      </w:r>
    </w:p>
    <w:p w14:paraId="00770E53" w14:textId="77777777" w:rsidR="001F6DCB" w:rsidRDefault="001F6DCB" w:rsidP="001F6DCB">
      <w:pPr>
        <w:pStyle w:val="PL"/>
      </w:pPr>
      <w:r>
        <w:t xml:space="preserve">        </w:t>
      </w:r>
      <w:r>
        <w:rPr>
          <w:lang w:eastAsia="zh-CN"/>
        </w:rPr>
        <w:t>notifFlag</w:t>
      </w:r>
      <w:r>
        <w:t>:</w:t>
      </w:r>
    </w:p>
    <w:p w14:paraId="726D2D43" w14:textId="77777777" w:rsidR="001F6DCB" w:rsidRDefault="001F6DCB" w:rsidP="001F6DCB">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16E5C80" w14:textId="77777777" w:rsidR="001F6DCB" w:rsidRPr="002B5700"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61DF74F0" w14:textId="77777777" w:rsidR="001F6DCB" w:rsidRPr="002B5700"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5495FE3E" w14:textId="77777777" w:rsidR="001F6DCB" w:rsidRPr="002B5700"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19476F4F" w14:textId="77777777" w:rsidR="001F6DCB" w:rsidRPr="00D46667"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485FAEB" w14:textId="77777777" w:rsidR="001F6DCB" w:rsidRDefault="001F6DCB" w:rsidP="001F6DCB">
      <w:pPr>
        <w:pStyle w:val="PL"/>
      </w:pPr>
      <w:r>
        <w:t xml:space="preserve">      required:</w:t>
      </w:r>
    </w:p>
    <w:p w14:paraId="02F805AE" w14:textId="77777777" w:rsidR="001F6DCB" w:rsidRDefault="001F6DCB" w:rsidP="001F6DCB">
      <w:pPr>
        <w:pStyle w:val="PL"/>
      </w:pPr>
      <w:r>
        <w:t xml:space="preserve">        - notifId</w:t>
      </w:r>
    </w:p>
    <w:p w14:paraId="7FFEA4CC" w14:textId="77777777" w:rsidR="001F6DCB" w:rsidRDefault="001F6DCB" w:rsidP="001F6DCB">
      <w:pPr>
        <w:pStyle w:val="PL"/>
      </w:pPr>
      <w:r>
        <w:t xml:space="preserve">        - notifUri</w:t>
      </w:r>
    </w:p>
    <w:p w14:paraId="670515FA" w14:textId="77777777" w:rsidR="001F6DCB" w:rsidRDefault="001F6DCB" w:rsidP="001F6DCB">
      <w:pPr>
        <w:pStyle w:val="PL"/>
      </w:pPr>
      <w:r>
        <w:t xml:space="preserve">        - eventSubs</w:t>
      </w:r>
    </w:p>
    <w:p w14:paraId="49290FEE" w14:textId="77777777" w:rsidR="001F6DCB" w:rsidRDefault="001F6DCB" w:rsidP="001F6DCB">
      <w:pPr>
        <w:pStyle w:val="PL"/>
      </w:pPr>
    </w:p>
    <w:p w14:paraId="4754FDD2" w14:textId="77777777" w:rsidR="001F6DCB" w:rsidRDefault="001F6DCB" w:rsidP="001F6DCB">
      <w:pPr>
        <w:pStyle w:val="PL"/>
      </w:pPr>
      <w:r>
        <w:t xml:space="preserve">    NsmfEventExposureNotification:</w:t>
      </w:r>
    </w:p>
    <w:p w14:paraId="229A2B65" w14:textId="77777777" w:rsidR="001F6DCB" w:rsidRDefault="001F6DCB" w:rsidP="001F6DCB">
      <w:pPr>
        <w:pStyle w:val="PL"/>
      </w:pPr>
      <w:r>
        <w:t xml:space="preserve">      description: Represents notifications on events that occurred.</w:t>
      </w:r>
    </w:p>
    <w:p w14:paraId="0F7F8DD2" w14:textId="77777777" w:rsidR="001F6DCB" w:rsidRDefault="001F6DCB" w:rsidP="001F6DCB">
      <w:pPr>
        <w:pStyle w:val="PL"/>
      </w:pPr>
      <w:r>
        <w:t xml:space="preserve">      type: object</w:t>
      </w:r>
    </w:p>
    <w:p w14:paraId="2B7079BF" w14:textId="77777777" w:rsidR="001F6DCB" w:rsidRDefault="001F6DCB" w:rsidP="001F6DCB">
      <w:pPr>
        <w:pStyle w:val="PL"/>
      </w:pPr>
      <w:r>
        <w:t xml:space="preserve">      properties:</w:t>
      </w:r>
    </w:p>
    <w:p w14:paraId="14FB60AB" w14:textId="77777777" w:rsidR="001F6DCB" w:rsidRDefault="001F6DCB" w:rsidP="001F6DCB">
      <w:pPr>
        <w:pStyle w:val="PL"/>
      </w:pPr>
      <w:r>
        <w:t xml:space="preserve">        notifId:</w:t>
      </w:r>
    </w:p>
    <w:p w14:paraId="0AB83027" w14:textId="77777777" w:rsidR="001F6DCB" w:rsidRDefault="001F6DCB" w:rsidP="001F6DCB">
      <w:pPr>
        <w:pStyle w:val="PL"/>
      </w:pPr>
      <w:r>
        <w:t xml:space="preserve">          type: string</w:t>
      </w:r>
    </w:p>
    <w:p w14:paraId="571C0C34" w14:textId="77777777" w:rsidR="001F6DCB" w:rsidRDefault="001F6DCB" w:rsidP="001F6DCB">
      <w:pPr>
        <w:pStyle w:val="PL"/>
      </w:pPr>
      <w:r>
        <w:t xml:space="preserve">          description: Notification correlation ID</w:t>
      </w:r>
    </w:p>
    <w:p w14:paraId="6A0CFE08" w14:textId="77777777" w:rsidR="001F6DCB" w:rsidRDefault="001F6DCB" w:rsidP="001F6DCB">
      <w:pPr>
        <w:pStyle w:val="PL"/>
      </w:pPr>
      <w:r>
        <w:t xml:space="preserve">        eventNotifs:</w:t>
      </w:r>
    </w:p>
    <w:p w14:paraId="0F7A5C44" w14:textId="77777777" w:rsidR="001F6DCB" w:rsidRDefault="001F6DCB" w:rsidP="001F6DCB">
      <w:pPr>
        <w:pStyle w:val="PL"/>
      </w:pPr>
      <w:r>
        <w:t xml:space="preserve">          type: array</w:t>
      </w:r>
    </w:p>
    <w:p w14:paraId="64324AA2" w14:textId="77777777" w:rsidR="001F6DCB" w:rsidRDefault="001F6DCB" w:rsidP="001F6DCB">
      <w:pPr>
        <w:pStyle w:val="PL"/>
      </w:pPr>
      <w:r>
        <w:t xml:space="preserve">          items:</w:t>
      </w:r>
    </w:p>
    <w:p w14:paraId="78660FF3" w14:textId="77777777" w:rsidR="001F6DCB" w:rsidRDefault="001F6DCB" w:rsidP="001F6DCB">
      <w:pPr>
        <w:pStyle w:val="PL"/>
      </w:pPr>
      <w:r>
        <w:t xml:space="preserve">            $ref: '#/components/schemas/EventNotification'</w:t>
      </w:r>
    </w:p>
    <w:p w14:paraId="7E7EDB14" w14:textId="77777777" w:rsidR="001F6DCB" w:rsidRDefault="001F6DCB" w:rsidP="001F6DCB">
      <w:pPr>
        <w:pStyle w:val="PL"/>
      </w:pPr>
      <w:r>
        <w:t xml:space="preserve">          minItems: 1</w:t>
      </w:r>
    </w:p>
    <w:p w14:paraId="63A78D91" w14:textId="77777777" w:rsidR="001F6DCB" w:rsidRDefault="001F6DCB" w:rsidP="001F6DCB">
      <w:pPr>
        <w:pStyle w:val="PL"/>
      </w:pPr>
      <w:r>
        <w:t xml:space="preserve">          description: Notifications about Individual Events</w:t>
      </w:r>
    </w:p>
    <w:p w14:paraId="2DEEE4E5" w14:textId="77777777" w:rsidR="001F6DCB" w:rsidRDefault="001F6DCB" w:rsidP="001F6DCB">
      <w:pPr>
        <w:pStyle w:val="PL"/>
      </w:pPr>
      <w:r>
        <w:t xml:space="preserve">        ackUri:</w:t>
      </w:r>
    </w:p>
    <w:p w14:paraId="40CFEA47" w14:textId="77777777" w:rsidR="001F6DCB" w:rsidRDefault="001F6DCB" w:rsidP="001F6DCB">
      <w:pPr>
        <w:pStyle w:val="PL"/>
      </w:pPr>
      <w:r>
        <w:t xml:space="preserve">          $ref: 'TS29571_CommonData.yaml#/components/schemas/Uri'</w:t>
      </w:r>
    </w:p>
    <w:p w14:paraId="035B6B68" w14:textId="77777777" w:rsidR="001F6DCB" w:rsidRDefault="001F6DCB" w:rsidP="001F6DCB">
      <w:pPr>
        <w:pStyle w:val="PL"/>
      </w:pPr>
      <w:r>
        <w:t xml:space="preserve">      required:</w:t>
      </w:r>
    </w:p>
    <w:p w14:paraId="65341E70" w14:textId="77777777" w:rsidR="001F6DCB" w:rsidRDefault="001F6DCB" w:rsidP="001F6DCB">
      <w:pPr>
        <w:pStyle w:val="PL"/>
      </w:pPr>
      <w:r>
        <w:t xml:space="preserve">        - notifId</w:t>
      </w:r>
    </w:p>
    <w:p w14:paraId="1B80AE98" w14:textId="77777777" w:rsidR="001F6DCB" w:rsidRDefault="001F6DCB" w:rsidP="001F6DCB">
      <w:pPr>
        <w:pStyle w:val="PL"/>
      </w:pPr>
      <w:r>
        <w:t xml:space="preserve">        - eventNotifs</w:t>
      </w:r>
    </w:p>
    <w:p w14:paraId="32B6B305" w14:textId="77777777" w:rsidR="001F6DCB" w:rsidRDefault="001F6DCB" w:rsidP="001F6DCB">
      <w:pPr>
        <w:pStyle w:val="PL"/>
      </w:pPr>
    </w:p>
    <w:p w14:paraId="25FE8A54" w14:textId="77777777" w:rsidR="001F6DCB" w:rsidRDefault="001F6DCB" w:rsidP="001F6DCB">
      <w:pPr>
        <w:pStyle w:val="PL"/>
      </w:pPr>
      <w:r>
        <w:t xml:space="preserve">    EventSubscription:</w:t>
      </w:r>
    </w:p>
    <w:p w14:paraId="310D853E"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EBD755C" w14:textId="77777777" w:rsidR="001F6DCB" w:rsidRDefault="001F6DCB" w:rsidP="001F6DCB">
      <w:pPr>
        <w:pStyle w:val="PL"/>
      </w:pPr>
      <w:r>
        <w:t xml:space="preserve">      type: object</w:t>
      </w:r>
    </w:p>
    <w:p w14:paraId="754C4274" w14:textId="77777777" w:rsidR="001F6DCB" w:rsidRDefault="001F6DCB" w:rsidP="001F6DCB">
      <w:pPr>
        <w:pStyle w:val="PL"/>
      </w:pPr>
      <w:r>
        <w:t xml:space="preserve">      properties:</w:t>
      </w:r>
    </w:p>
    <w:p w14:paraId="099E5C0C" w14:textId="77777777" w:rsidR="001F6DCB" w:rsidRDefault="001F6DCB" w:rsidP="001F6DCB">
      <w:pPr>
        <w:pStyle w:val="PL"/>
      </w:pPr>
      <w:r>
        <w:t xml:space="preserve">        event:</w:t>
      </w:r>
    </w:p>
    <w:p w14:paraId="1B3DEE3C" w14:textId="77777777" w:rsidR="001F6DCB" w:rsidRDefault="001F6DCB" w:rsidP="001F6DCB">
      <w:pPr>
        <w:pStyle w:val="PL"/>
      </w:pPr>
      <w:r>
        <w:t xml:space="preserve">          $ref: '#/components/schemas/SmfEvent'</w:t>
      </w:r>
    </w:p>
    <w:p w14:paraId="31E93E47" w14:textId="77777777" w:rsidR="001F6DCB" w:rsidRDefault="001F6DCB" w:rsidP="001F6DCB">
      <w:pPr>
        <w:pStyle w:val="PL"/>
      </w:pPr>
      <w:r>
        <w:t xml:space="preserve">        dnaiChgType:</w:t>
      </w:r>
    </w:p>
    <w:p w14:paraId="5C06F266" w14:textId="77777777" w:rsidR="001F6DCB" w:rsidRDefault="001F6DCB" w:rsidP="001F6DCB">
      <w:pPr>
        <w:pStyle w:val="PL"/>
      </w:pPr>
      <w:r>
        <w:lastRenderedPageBreak/>
        <w:t xml:space="preserve">          $ref: 'TS29571_CommonData.yaml#/components/schemas/DnaiChangeType'</w:t>
      </w:r>
    </w:p>
    <w:p w14:paraId="118E0D46" w14:textId="77777777" w:rsidR="001F6DCB" w:rsidRDefault="001F6DCB" w:rsidP="001F6DCB">
      <w:pPr>
        <w:pStyle w:val="PL"/>
      </w:pPr>
      <w:r>
        <w:t xml:space="preserve">        dddTraDescriptors: </w:t>
      </w:r>
    </w:p>
    <w:p w14:paraId="119FDE38" w14:textId="77777777" w:rsidR="001F6DCB" w:rsidRDefault="001F6DCB" w:rsidP="001F6DCB">
      <w:pPr>
        <w:pStyle w:val="PL"/>
      </w:pPr>
      <w:r>
        <w:t xml:space="preserve">          type: array</w:t>
      </w:r>
    </w:p>
    <w:p w14:paraId="3D1CCF21" w14:textId="77777777" w:rsidR="001F6DCB" w:rsidRDefault="001F6DCB" w:rsidP="001F6DCB">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542F517" w14:textId="77777777" w:rsidR="001F6DCB" w:rsidRDefault="001F6DCB" w:rsidP="001F6DCB">
      <w:pPr>
        <w:pStyle w:val="PL"/>
      </w:pPr>
      <w:r>
        <w:t xml:space="preserve">            $ref: 'TS29571_CommonData.yaml#/components/schemas/DddTrafficDescriptor'</w:t>
      </w:r>
    </w:p>
    <w:p w14:paraId="44C12D80" w14:textId="77777777" w:rsidR="001F6DCB" w:rsidRDefault="001F6DCB" w:rsidP="001F6DCB">
      <w:pPr>
        <w:pStyle w:val="PL"/>
      </w:pPr>
      <w:r>
        <w:t xml:space="preserve">          minItems: 1</w:t>
      </w:r>
    </w:p>
    <w:p w14:paraId="41FB5F8A" w14:textId="77777777" w:rsidR="001F6DCB" w:rsidRDefault="001F6DCB" w:rsidP="001F6DCB">
      <w:pPr>
        <w:pStyle w:val="PL"/>
      </w:pPr>
      <w:r>
        <w:t xml:space="preserve">        dddStati:</w:t>
      </w:r>
    </w:p>
    <w:p w14:paraId="638D1B61" w14:textId="77777777" w:rsidR="001F6DCB" w:rsidRDefault="001F6DCB" w:rsidP="001F6DCB">
      <w:pPr>
        <w:pStyle w:val="PL"/>
      </w:pPr>
      <w:r>
        <w:t xml:space="preserve">          type: array</w:t>
      </w:r>
    </w:p>
    <w:p w14:paraId="376047CF" w14:textId="77777777" w:rsidR="001F6DCB" w:rsidRDefault="001F6DCB" w:rsidP="001F6DCB">
      <w:pPr>
        <w:pStyle w:val="PL"/>
      </w:pPr>
      <w:r>
        <w:t xml:space="preserve">          items:</w:t>
      </w:r>
    </w:p>
    <w:p w14:paraId="03AF9570" w14:textId="77777777" w:rsidR="001F6DCB" w:rsidRDefault="001F6DCB" w:rsidP="001F6DCB">
      <w:pPr>
        <w:pStyle w:val="PL"/>
      </w:pPr>
      <w:r>
        <w:t xml:space="preserve">            $ref: 'TS29571_CommonData.yaml#/components/schemas/DlDataDeliveryStatus'</w:t>
      </w:r>
    </w:p>
    <w:p w14:paraId="020496E0" w14:textId="77777777" w:rsidR="001F6DCB" w:rsidRDefault="001F6DCB" w:rsidP="001F6DCB">
      <w:pPr>
        <w:pStyle w:val="PL"/>
      </w:pPr>
      <w:r>
        <w:t xml:space="preserve">          minItems: 1</w:t>
      </w:r>
    </w:p>
    <w:p w14:paraId="051CB0CC" w14:textId="77777777" w:rsidR="001F6DCB" w:rsidRDefault="001F6DCB" w:rsidP="001F6DCB">
      <w:pPr>
        <w:pStyle w:val="PL"/>
      </w:pPr>
      <w:r>
        <w:t xml:space="preserve">        appIds:</w:t>
      </w:r>
    </w:p>
    <w:p w14:paraId="38B7360A" w14:textId="77777777" w:rsidR="001F6DCB" w:rsidRDefault="001F6DCB" w:rsidP="001F6DCB">
      <w:pPr>
        <w:pStyle w:val="PL"/>
      </w:pPr>
      <w:r>
        <w:t xml:space="preserve">          type: array</w:t>
      </w:r>
    </w:p>
    <w:p w14:paraId="67A0E361" w14:textId="77777777" w:rsidR="001F6DCB" w:rsidRDefault="001F6DCB" w:rsidP="001F6DCB">
      <w:pPr>
        <w:pStyle w:val="PL"/>
      </w:pPr>
      <w:r>
        <w:t xml:space="preserve">          items:</w:t>
      </w:r>
    </w:p>
    <w:p w14:paraId="223FF547" w14:textId="77777777" w:rsidR="001F6DCB" w:rsidRDefault="001F6DCB" w:rsidP="001F6DCB">
      <w:pPr>
        <w:pStyle w:val="PL"/>
      </w:pPr>
      <w:r>
        <w:t xml:space="preserve">            $ref: 'TS29571_CommonData.yaml#/components/schemas/ApplicationId'</w:t>
      </w:r>
    </w:p>
    <w:p w14:paraId="0AB173FF" w14:textId="77777777" w:rsidR="001F6DCB" w:rsidRDefault="001F6DCB" w:rsidP="001F6DCB">
      <w:pPr>
        <w:pStyle w:val="PL"/>
      </w:pPr>
      <w:r>
        <w:t xml:space="preserve">          minItems: 1</w:t>
      </w:r>
    </w:p>
    <w:p w14:paraId="5FCC198F" w14:textId="56A8512A" w:rsidR="00AD0A9E" w:rsidRPr="00AD0A9E" w:rsidRDefault="00AD0A9E" w:rsidP="00AD0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Ericsson_Maria Liang" w:date="2023-08-11T15:38:00Z"/>
          <w:rFonts w:ascii="Courier New" w:eastAsia="SimSun" w:hAnsi="Courier New"/>
          <w:sz w:val="16"/>
        </w:rPr>
      </w:pPr>
      <w:ins w:id="132" w:author="Ericsson_Maria Liang" w:date="2023-08-11T15:38:00Z">
        <w:r w:rsidRPr="00AD0A9E">
          <w:rPr>
            <w:rFonts w:ascii="Courier New" w:eastAsia="SimSun" w:hAnsi="Courier New"/>
            <w:sz w:val="16"/>
          </w:rPr>
          <w:t xml:space="preserve">        </w:t>
        </w:r>
        <w:proofErr w:type="spellStart"/>
        <w:r w:rsidRPr="00AD0A9E">
          <w:rPr>
            <w:rFonts w:ascii="Courier New" w:eastAsia="SimSun" w:hAnsi="Courier New"/>
            <w:sz w:val="16"/>
            <w:lang w:eastAsia="zh-CN"/>
          </w:rPr>
          <w:t>pduSesTraf</w:t>
        </w:r>
        <w:r>
          <w:rPr>
            <w:rFonts w:ascii="Courier New" w:eastAsia="SimSun" w:hAnsi="Courier New"/>
            <w:sz w:val="16"/>
            <w:lang w:eastAsia="zh-CN"/>
          </w:rPr>
          <w:t>fics</w:t>
        </w:r>
        <w:proofErr w:type="spellEnd"/>
        <w:r w:rsidRPr="00AD0A9E">
          <w:rPr>
            <w:rFonts w:ascii="Courier New" w:eastAsia="SimSun" w:hAnsi="Courier New"/>
            <w:sz w:val="16"/>
          </w:rPr>
          <w:t>:</w:t>
        </w:r>
      </w:ins>
    </w:p>
    <w:p w14:paraId="33FD7272" w14:textId="77777777" w:rsidR="00AD0A9E" w:rsidRPr="00AD0A9E" w:rsidRDefault="00AD0A9E" w:rsidP="00AD0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Ericsson_Maria Liang" w:date="2023-08-11T15:38:00Z"/>
          <w:rFonts w:ascii="Courier New" w:eastAsia="SimSun" w:hAnsi="Courier New"/>
          <w:sz w:val="16"/>
        </w:rPr>
      </w:pPr>
      <w:ins w:id="134" w:author="Ericsson_Maria Liang" w:date="2023-08-11T15:38:00Z">
        <w:r w:rsidRPr="00AD0A9E">
          <w:rPr>
            <w:rFonts w:ascii="Courier New" w:eastAsia="SimSun" w:hAnsi="Courier New"/>
            <w:sz w:val="16"/>
          </w:rPr>
          <w:t xml:space="preserve">          type: array</w:t>
        </w:r>
      </w:ins>
    </w:p>
    <w:p w14:paraId="1D1C3DAF" w14:textId="77777777" w:rsidR="00AD0A9E" w:rsidRPr="00AD0A9E" w:rsidRDefault="00AD0A9E" w:rsidP="00AD0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Ericsson_Maria Liang" w:date="2023-08-11T15:38:00Z"/>
          <w:rFonts w:ascii="Courier New" w:eastAsia="SimSun" w:hAnsi="Courier New"/>
          <w:sz w:val="16"/>
        </w:rPr>
      </w:pPr>
      <w:ins w:id="136" w:author="Ericsson_Maria Liang" w:date="2023-08-11T15:38:00Z">
        <w:r w:rsidRPr="00AD0A9E">
          <w:rPr>
            <w:rFonts w:ascii="Courier New" w:eastAsia="SimSun" w:hAnsi="Courier New"/>
            <w:sz w:val="16"/>
          </w:rPr>
          <w:t xml:space="preserve">          items:</w:t>
        </w:r>
      </w:ins>
    </w:p>
    <w:p w14:paraId="5F7713E0" w14:textId="1AD1481D" w:rsidR="00AD0A9E" w:rsidRPr="00AD0A9E" w:rsidRDefault="00AD0A9E" w:rsidP="00AD0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Ericsson_Maria Liang" w:date="2023-08-11T15:38:00Z"/>
          <w:rFonts w:ascii="Courier New" w:eastAsia="SimSun" w:hAnsi="Courier New"/>
          <w:sz w:val="16"/>
        </w:rPr>
      </w:pPr>
      <w:ins w:id="138" w:author="Ericsson_Maria Liang" w:date="2023-08-11T15:38:00Z">
        <w:r w:rsidRPr="00AD0A9E">
          <w:rPr>
            <w:rFonts w:ascii="Courier New" w:eastAsia="SimSun" w:hAnsi="Courier New"/>
            <w:sz w:val="16"/>
          </w:rPr>
          <w:t xml:space="preserve">            $ref: '</w:t>
        </w:r>
      </w:ins>
      <w:ins w:id="139" w:author="Ericsson_Maria Liang" w:date="2023-08-11T15:41:00Z">
        <w:r w:rsidRPr="00AD0A9E">
          <w:rPr>
            <w:rFonts w:ascii="Courier New" w:eastAsia="SimSun" w:hAnsi="Courier New"/>
            <w:sz w:val="16"/>
          </w:rPr>
          <w:t>TS29520_Nnwdaf_EventsSubscription.yaml#/components/</w:t>
        </w:r>
      </w:ins>
      <w:ins w:id="140" w:author="Ericsson_Maria Liang" w:date="2023-08-11T15:38:00Z">
        <w:r w:rsidRPr="00AD0A9E">
          <w:rPr>
            <w:rFonts w:ascii="Courier New" w:eastAsia="SimSun" w:hAnsi="Courier New"/>
            <w:sz w:val="16"/>
          </w:rPr>
          <w:t>schemas/</w:t>
        </w:r>
        <w:r w:rsidRPr="00AD0A9E">
          <w:rPr>
            <w:rFonts w:ascii="Courier New" w:eastAsia="SimSun" w:hAnsi="Courier New"/>
            <w:sz w:val="16"/>
            <w:lang w:eastAsia="zh-CN"/>
          </w:rPr>
          <w:t>PduSesTrafficReq</w:t>
        </w:r>
        <w:r w:rsidRPr="00AD0A9E">
          <w:rPr>
            <w:rFonts w:ascii="Courier New" w:eastAsia="SimSun" w:hAnsi="Courier New"/>
            <w:sz w:val="16"/>
          </w:rPr>
          <w:t>'</w:t>
        </w:r>
      </w:ins>
    </w:p>
    <w:p w14:paraId="76426624" w14:textId="77777777" w:rsidR="00AD0A9E" w:rsidRPr="00AD0A9E" w:rsidRDefault="00AD0A9E" w:rsidP="00AD0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Ericsson_Maria Liang" w:date="2023-08-11T15:38:00Z"/>
          <w:rFonts w:ascii="Courier New" w:eastAsia="SimSun" w:hAnsi="Courier New"/>
          <w:sz w:val="16"/>
        </w:rPr>
      </w:pPr>
      <w:ins w:id="142" w:author="Ericsson_Maria Liang" w:date="2023-08-11T15:38:00Z">
        <w:r w:rsidRPr="00AD0A9E">
          <w:rPr>
            <w:rFonts w:ascii="Courier New" w:eastAsia="SimSun" w:hAnsi="Courier New"/>
            <w:sz w:val="16"/>
          </w:rPr>
          <w:t xml:space="preserve">          </w:t>
        </w:r>
        <w:proofErr w:type="spellStart"/>
        <w:r w:rsidRPr="00AD0A9E">
          <w:rPr>
            <w:rFonts w:ascii="Courier New" w:eastAsia="SimSun" w:hAnsi="Courier New"/>
            <w:sz w:val="16"/>
          </w:rPr>
          <w:t>minItems</w:t>
        </w:r>
        <w:proofErr w:type="spellEnd"/>
        <w:r w:rsidRPr="00AD0A9E">
          <w:rPr>
            <w:rFonts w:ascii="Courier New" w:eastAsia="SimSun" w:hAnsi="Courier New"/>
            <w:sz w:val="16"/>
          </w:rPr>
          <w:t>: 1</w:t>
        </w:r>
      </w:ins>
    </w:p>
    <w:p w14:paraId="54BBB0E3" w14:textId="7FA1E4E1" w:rsidR="001F6DCB" w:rsidRDefault="001F6DCB" w:rsidP="001F6DCB">
      <w:pPr>
        <w:pStyle w:val="PL"/>
      </w:pPr>
      <w:r>
        <w:t xml:space="preserve">        targetPeriod:</w:t>
      </w:r>
    </w:p>
    <w:p w14:paraId="3F7DD798" w14:textId="77777777" w:rsidR="001F6DCB" w:rsidRDefault="001F6DCB" w:rsidP="001F6DCB">
      <w:pPr>
        <w:pStyle w:val="PL"/>
      </w:pPr>
      <w:r>
        <w:t xml:space="preserve">            $ref: 'TS29122_CommonData.yaml#/components/schemas/TimeWindow'</w:t>
      </w:r>
    </w:p>
    <w:p w14:paraId="59C4C7F8" w14:textId="77777777" w:rsidR="001F6DCB" w:rsidRDefault="001F6DCB" w:rsidP="001F6DCB">
      <w:pPr>
        <w:pStyle w:val="PL"/>
      </w:pPr>
      <w:r>
        <w:t xml:space="preserve">        transacDispInd:</w:t>
      </w:r>
    </w:p>
    <w:p w14:paraId="6D38688E" w14:textId="77777777" w:rsidR="001F6DCB" w:rsidRDefault="001F6DCB" w:rsidP="001F6DCB">
      <w:pPr>
        <w:pStyle w:val="PL"/>
      </w:pPr>
      <w:r w:rsidRPr="00DD769F">
        <w:t xml:space="preserve">          type: boolean</w:t>
      </w:r>
    </w:p>
    <w:p w14:paraId="28100C45" w14:textId="77777777" w:rsidR="001F6DCB" w:rsidRDefault="001F6DCB" w:rsidP="001F6DCB">
      <w:pPr>
        <w:pStyle w:val="PL"/>
      </w:pPr>
      <w:r w:rsidRPr="00DD769F">
        <w:t xml:space="preserve">          description: </w:t>
      </w:r>
      <w:r>
        <w:t>&gt;</w:t>
      </w:r>
    </w:p>
    <w:p w14:paraId="0AB37023" w14:textId="77777777" w:rsidR="001F6DCB" w:rsidRDefault="001F6DCB" w:rsidP="001F6DCB">
      <w:pPr>
        <w:pStyle w:val="PL"/>
      </w:pPr>
      <w:r>
        <w:t xml:space="preserve">            </w:t>
      </w:r>
      <w:r w:rsidRPr="00DD769F">
        <w:t>Indicates the subscription for UE transaction dispersion collectionon, if it is included</w:t>
      </w:r>
    </w:p>
    <w:p w14:paraId="20E1A39E" w14:textId="77777777" w:rsidR="001F6DCB" w:rsidRDefault="001F6DCB" w:rsidP="001F6DCB">
      <w:pPr>
        <w:pStyle w:val="PL"/>
      </w:pPr>
      <w:r>
        <w:t xml:space="preserve">           </w:t>
      </w:r>
      <w:r w:rsidRPr="00DD769F">
        <w:t xml:space="preserve"> and set to "true". Default value is "false".</w:t>
      </w:r>
    </w:p>
    <w:p w14:paraId="0B4EA105" w14:textId="77777777" w:rsidR="001F6DCB" w:rsidRDefault="001F6DCB" w:rsidP="001F6DCB">
      <w:pPr>
        <w:pStyle w:val="PL"/>
      </w:pPr>
      <w:r>
        <w:t xml:space="preserve">        transacMetrics:</w:t>
      </w:r>
    </w:p>
    <w:p w14:paraId="6283EE44" w14:textId="77777777" w:rsidR="001F6DCB" w:rsidRDefault="001F6DCB" w:rsidP="001F6DCB">
      <w:pPr>
        <w:pStyle w:val="PL"/>
      </w:pPr>
      <w:r>
        <w:t xml:space="preserve">          type: array</w:t>
      </w:r>
    </w:p>
    <w:p w14:paraId="7A58A268" w14:textId="77777777" w:rsidR="001F6DCB" w:rsidRDefault="001F6DCB" w:rsidP="001F6DCB">
      <w:pPr>
        <w:pStyle w:val="PL"/>
      </w:pPr>
      <w:r>
        <w:t xml:space="preserve">          items:</w:t>
      </w:r>
    </w:p>
    <w:p w14:paraId="355B6BB7" w14:textId="77777777" w:rsidR="001F6DCB" w:rsidRDefault="001F6DCB" w:rsidP="001F6DCB">
      <w:pPr>
        <w:pStyle w:val="PL"/>
      </w:pPr>
      <w:r>
        <w:t xml:space="preserve">            $ref: '#/components/schemas/TransactionMetric'</w:t>
      </w:r>
    </w:p>
    <w:p w14:paraId="0F400FBE" w14:textId="77777777" w:rsidR="001F6DCB" w:rsidRDefault="001F6DCB" w:rsidP="001F6DCB">
      <w:pPr>
        <w:pStyle w:val="PL"/>
      </w:pPr>
      <w:r w:rsidRPr="00CE353A">
        <w:t xml:space="preserve">          description: Indicates Session Management Transaction metrics.</w:t>
      </w:r>
    </w:p>
    <w:p w14:paraId="27A8B1B5" w14:textId="77777777" w:rsidR="001F6DCB" w:rsidRDefault="001F6DCB" w:rsidP="001F6DCB">
      <w:pPr>
        <w:pStyle w:val="PL"/>
      </w:pPr>
      <w:r>
        <w:t xml:space="preserve">          minItems: 1</w:t>
      </w:r>
    </w:p>
    <w:p w14:paraId="0DB643C0" w14:textId="77777777" w:rsidR="001F6DCB" w:rsidRDefault="001F6DCB" w:rsidP="001F6DCB">
      <w:pPr>
        <w:pStyle w:val="PL"/>
      </w:pPr>
      <w:r>
        <w:t xml:space="preserve">        ueIpAddr:</w:t>
      </w:r>
    </w:p>
    <w:p w14:paraId="2451CBCF" w14:textId="77777777" w:rsidR="001F6DCB" w:rsidRDefault="001F6DCB" w:rsidP="001F6DCB">
      <w:pPr>
        <w:pStyle w:val="PL"/>
      </w:pPr>
      <w:r>
        <w:t xml:space="preserve">          $ref: 'TS29571_CommonData.yaml#/components/schemas/IpAddr'</w:t>
      </w:r>
    </w:p>
    <w:p w14:paraId="71047A5F" w14:textId="77777777" w:rsidR="001F6DCB" w:rsidRDefault="001F6DCB" w:rsidP="001F6DCB">
      <w:pPr>
        <w:pStyle w:val="PL"/>
      </w:pPr>
      <w:r>
        <w:t xml:space="preserve">        upfEvents:</w:t>
      </w:r>
    </w:p>
    <w:p w14:paraId="53D774DD" w14:textId="77777777" w:rsidR="001F6DCB" w:rsidRDefault="001F6DCB" w:rsidP="001F6DCB">
      <w:pPr>
        <w:pStyle w:val="PL"/>
      </w:pPr>
      <w:r>
        <w:t xml:space="preserve">          type: array</w:t>
      </w:r>
    </w:p>
    <w:p w14:paraId="0BAB20EC" w14:textId="77777777" w:rsidR="001F6DCB" w:rsidRDefault="001F6DCB" w:rsidP="001F6DCB">
      <w:pPr>
        <w:pStyle w:val="PL"/>
      </w:pPr>
      <w:r>
        <w:t xml:space="preserve">          items:</w:t>
      </w:r>
    </w:p>
    <w:p w14:paraId="3F1AC105" w14:textId="77777777" w:rsidR="001F6DCB" w:rsidRDefault="001F6DCB" w:rsidP="001F6DCB">
      <w:pPr>
        <w:pStyle w:val="PL"/>
      </w:pPr>
      <w:r>
        <w:t xml:space="preserve">            $ref: 'TS29564_Nupf_EventExposure.yaml#/components/schemas/UpfEvent'</w:t>
      </w:r>
    </w:p>
    <w:p w14:paraId="006BBB01" w14:textId="77777777" w:rsidR="001F6DCB" w:rsidRDefault="001F6DCB" w:rsidP="001F6DCB">
      <w:pPr>
        <w:pStyle w:val="PL"/>
      </w:pPr>
      <w:r w:rsidRPr="00CE353A">
        <w:t xml:space="preserve">          description: Indicates </w:t>
      </w:r>
      <w:r>
        <w:t>UPF event exposure information</w:t>
      </w:r>
      <w:r w:rsidRPr="00CE353A">
        <w:t>.</w:t>
      </w:r>
    </w:p>
    <w:p w14:paraId="3FF1D534" w14:textId="77777777" w:rsidR="001F6DCB" w:rsidRDefault="001F6DCB" w:rsidP="001F6DCB">
      <w:pPr>
        <w:pStyle w:val="PL"/>
      </w:pPr>
      <w:r>
        <w:t xml:space="preserve">          minItems: 1</w:t>
      </w:r>
    </w:p>
    <w:p w14:paraId="3B8CFC71" w14:textId="77777777" w:rsidR="001F6DCB" w:rsidRDefault="001F6DCB" w:rsidP="001F6DCB">
      <w:pPr>
        <w:pStyle w:val="PL"/>
      </w:pPr>
      <w:r>
        <w:t xml:space="preserve">      required:</w:t>
      </w:r>
    </w:p>
    <w:p w14:paraId="2ABD441C" w14:textId="77777777" w:rsidR="001F6DCB" w:rsidRDefault="001F6DCB" w:rsidP="001F6DCB">
      <w:pPr>
        <w:pStyle w:val="PL"/>
      </w:pPr>
      <w:r>
        <w:t xml:space="preserve">        - event</w:t>
      </w:r>
    </w:p>
    <w:p w14:paraId="39EA9D78" w14:textId="77777777" w:rsidR="001F6DCB" w:rsidRDefault="001F6DCB" w:rsidP="001F6DCB">
      <w:pPr>
        <w:pStyle w:val="PL"/>
      </w:pPr>
    </w:p>
    <w:p w14:paraId="78A7E061" w14:textId="77777777" w:rsidR="001F6DCB" w:rsidRDefault="001F6DCB" w:rsidP="001F6DCB">
      <w:pPr>
        <w:pStyle w:val="PL"/>
      </w:pPr>
      <w:r>
        <w:t xml:space="preserve">    EventNotification:</w:t>
      </w:r>
    </w:p>
    <w:p w14:paraId="5B57D6A2"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3D1E62F" w14:textId="77777777" w:rsidR="001F6DCB" w:rsidRDefault="001F6DCB" w:rsidP="001F6DCB">
      <w:pPr>
        <w:pStyle w:val="PL"/>
      </w:pPr>
      <w:r>
        <w:t xml:space="preserve">      type: object</w:t>
      </w:r>
    </w:p>
    <w:p w14:paraId="3678710A" w14:textId="77777777" w:rsidR="001F6DCB" w:rsidRDefault="001F6DCB" w:rsidP="001F6DCB">
      <w:pPr>
        <w:pStyle w:val="PL"/>
      </w:pPr>
      <w:r>
        <w:t xml:space="preserve">      properties:</w:t>
      </w:r>
    </w:p>
    <w:p w14:paraId="45956FEA" w14:textId="77777777" w:rsidR="001F6DCB" w:rsidRDefault="001F6DCB" w:rsidP="001F6DCB">
      <w:pPr>
        <w:pStyle w:val="PL"/>
      </w:pPr>
      <w:r>
        <w:t xml:space="preserve">        event:</w:t>
      </w:r>
    </w:p>
    <w:p w14:paraId="10F33156" w14:textId="77777777" w:rsidR="001F6DCB" w:rsidRDefault="001F6DCB" w:rsidP="001F6DCB">
      <w:pPr>
        <w:pStyle w:val="PL"/>
      </w:pPr>
      <w:r>
        <w:t xml:space="preserve">          $ref: '#/components/schemas/SmfEvent'</w:t>
      </w:r>
    </w:p>
    <w:p w14:paraId="5CB8751A" w14:textId="77777777" w:rsidR="001F6DCB" w:rsidRDefault="001F6DCB" w:rsidP="001F6DCB">
      <w:pPr>
        <w:pStyle w:val="PL"/>
      </w:pPr>
      <w:r>
        <w:t xml:space="preserve">        timeStamp:</w:t>
      </w:r>
    </w:p>
    <w:p w14:paraId="2B713D83" w14:textId="77777777" w:rsidR="001F6DCB" w:rsidRDefault="001F6DCB" w:rsidP="001F6DCB">
      <w:pPr>
        <w:pStyle w:val="PL"/>
      </w:pPr>
      <w:r>
        <w:t xml:space="preserve">          $ref: 'TS29571_CommonData.yaml#/components/schemas/DateTime'</w:t>
      </w:r>
    </w:p>
    <w:p w14:paraId="3251A6FA" w14:textId="77777777" w:rsidR="001F6DCB" w:rsidRDefault="001F6DCB" w:rsidP="001F6DCB">
      <w:pPr>
        <w:pStyle w:val="PL"/>
      </w:pPr>
      <w:r>
        <w:t xml:space="preserve">        supi:</w:t>
      </w:r>
    </w:p>
    <w:p w14:paraId="017F9D3D" w14:textId="77777777" w:rsidR="001F6DCB" w:rsidRDefault="001F6DCB" w:rsidP="001F6DCB">
      <w:pPr>
        <w:pStyle w:val="PL"/>
      </w:pPr>
      <w:r>
        <w:t xml:space="preserve">          $ref: 'TS29571_CommonData.yaml#/components/schemas/Supi'</w:t>
      </w:r>
    </w:p>
    <w:p w14:paraId="17BFED87" w14:textId="77777777" w:rsidR="001F6DCB" w:rsidRDefault="001F6DCB" w:rsidP="001F6DCB">
      <w:pPr>
        <w:pStyle w:val="PL"/>
      </w:pPr>
      <w:r>
        <w:t xml:space="preserve">        gpsi:</w:t>
      </w:r>
    </w:p>
    <w:p w14:paraId="390808A5" w14:textId="77777777" w:rsidR="001F6DCB" w:rsidRDefault="001F6DCB" w:rsidP="001F6DCB">
      <w:pPr>
        <w:pStyle w:val="PL"/>
      </w:pPr>
      <w:r>
        <w:t xml:space="preserve">          $ref: 'TS29571_CommonData.yaml#/components/schemas/Gpsi'</w:t>
      </w:r>
    </w:p>
    <w:p w14:paraId="0440748E" w14:textId="77777777" w:rsidR="001F6DCB" w:rsidRDefault="001F6DCB" w:rsidP="001F6DCB">
      <w:pPr>
        <w:pStyle w:val="PL"/>
      </w:pPr>
      <w:r>
        <w:t xml:space="preserve">        ueIpAddr:</w:t>
      </w:r>
    </w:p>
    <w:p w14:paraId="37C415D9" w14:textId="77777777" w:rsidR="001F6DCB" w:rsidRDefault="001F6DCB" w:rsidP="001F6DCB">
      <w:pPr>
        <w:pStyle w:val="PL"/>
      </w:pPr>
      <w:r>
        <w:t xml:space="preserve">          $ref: 'TS29571_CommonData.yaml#/components/schemas/IpAddr'</w:t>
      </w:r>
    </w:p>
    <w:p w14:paraId="7886EA63" w14:textId="77777777" w:rsidR="001F6DCB" w:rsidRDefault="001F6DCB" w:rsidP="001F6DCB">
      <w:pPr>
        <w:pStyle w:val="PL"/>
      </w:pPr>
      <w:r>
        <w:t xml:space="preserve">        transacInfos:</w:t>
      </w:r>
    </w:p>
    <w:p w14:paraId="6ADADFE2" w14:textId="77777777" w:rsidR="001F6DCB" w:rsidRDefault="001F6DCB" w:rsidP="001F6DCB">
      <w:pPr>
        <w:pStyle w:val="PL"/>
      </w:pPr>
      <w:r>
        <w:t xml:space="preserve">          type: array</w:t>
      </w:r>
    </w:p>
    <w:p w14:paraId="69CBCE1F" w14:textId="77777777" w:rsidR="001F6DCB" w:rsidRDefault="001F6DCB" w:rsidP="001F6DCB">
      <w:pPr>
        <w:pStyle w:val="PL"/>
      </w:pPr>
      <w:r>
        <w:t xml:space="preserve">          items:</w:t>
      </w:r>
    </w:p>
    <w:p w14:paraId="4AAF6031" w14:textId="77777777" w:rsidR="001F6DCB" w:rsidRDefault="001F6DCB" w:rsidP="001F6DCB">
      <w:pPr>
        <w:pStyle w:val="PL"/>
      </w:pPr>
      <w:r>
        <w:t xml:space="preserve">            $ref: '#/components/schemas/TransactionInfo'</w:t>
      </w:r>
    </w:p>
    <w:p w14:paraId="450A04FA" w14:textId="77777777" w:rsidR="001F6DCB" w:rsidRDefault="001F6DCB" w:rsidP="001F6DCB">
      <w:pPr>
        <w:pStyle w:val="PL"/>
      </w:pPr>
      <w:r w:rsidRPr="00CE353A">
        <w:t xml:space="preserve">          description: Transaction Information.</w:t>
      </w:r>
    </w:p>
    <w:p w14:paraId="2C6DC81C" w14:textId="77777777" w:rsidR="001F6DCB" w:rsidRDefault="001F6DCB" w:rsidP="001F6DCB">
      <w:pPr>
        <w:pStyle w:val="PL"/>
      </w:pPr>
      <w:r>
        <w:t xml:space="preserve">          minItems: 1</w:t>
      </w:r>
    </w:p>
    <w:p w14:paraId="0AA2931F" w14:textId="77777777" w:rsidR="001F6DCB" w:rsidRDefault="001F6DCB" w:rsidP="001F6DCB">
      <w:pPr>
        <w:pStyle w:val="PL"/>
      </w:pPr>
      <w:r>
        <w:t xml:space="preserve">        sourceDnai:</w:t>
      </w:r>
    </w:p>
    <w:p w14:paraId="19F2C18A" w14:textId="77777777" w:rsidR="001F6DCB" w:rsidRDefault="001F6DCB" w:rsidP="001F6DCB">
      <w:pPr>
        <w:pStyle w:val="PL"/>
      </w:pPr>
      <w:r>
        <w:t xml:space="preserve">          $ref: 'TS29571_CommonData.yaml#/components/schemas/Dnai'</w:t>
      </w:r>
    </w:p>
    <w:p w14:paraId="10F7843B" w14:textId="77777777" w:rsidR="001F6DCB" w:rsidRDefault="001F6DCB" w:rsidP="001F6DCB">
      <w:pPr>
        <w:pStyle w:val="PL"/>
      </w:pPr>
      <w:r>
        <w:t xml:space="preserve">        targetDnai:</w:t>
      </w:r>
    </w:p>
    <w:p w14:paraId="02988EA6" w14:textId="77777777" w:rsidR="001F6DCB" w:rsidRDefault="001F6DCB" w:rsidP="001F6DCB">
      <w:pPr>
        <w:pStyle w:val="PL"/>
      </w:pPr>
      <w:r>
        <w:t xml:space="preserve">          $ref: 'TS29571_CommonData.yaml#/components/schemas/Dnai'</w:t>
      </w:r>
    </w:p>
    <w:p w14:paraId="31A52729" w14:textId="77777777" w:rsidR="001F6DCB" w:rsidRDefault="001F6DCB" w:rsidP="001F6DCB">
      <w:pPr>
        <w:pStyle w:val="PL"/>
      </w:pPr>
      <w:r>
        <w:t xml:space="preserve">        dnaiChgType:</w:t>
      </w:r>
    </w:p>
    <w:p w14:paraId="27DC13DC" w14:textId="77777777" w:rsidR="001F6DCB" w:rsidRDefault="001F6DCB" w:rsidP="001F6DCB">
      <w:pPr>
        <w:pStyle w:val="PL"/>
      </w:pPr>
      <w:r>
        <w:t xml:space="preserve">          $ref: 'TS29571_CommonData.yaml#/components/schemas/DnaiChangeType'</w:t>
      </w:r>
    </w:p>
    <w:p w14:paraId="40F29FBC" w14:textId="77777777" w:rsidR="001F6DCB" w:rsidRDefault="001F6DCB" w:rsidP="001F6DCB">
      <w:pPr>
        <w:pStyle w:val="PL"/>
      </w:pPr>
      <w:r>
        <w:t xml:space="preserve">        </w:t>
      </w:r>
      <w:r>
        <w:rPr>
          <w:rFonts w:hint="eastAsia"/>
          <w:lang w:eastAsia="zh-CN"/>
        </w:rPr>
        <w:t>ca</w:t>
      </w:r>
      <w:r>
        <w:rPr>
          <w:lang w:eastAsia="zh-CN"/>
        </w:rPr>
        <w:t>ndidate</w:t>
      </w:r>
      <w:r>
        <w:t>Dnais:</w:t>
      </w:r>
    </w:p>
    <w:p w14:paraId="36E6CDB5" w14:textId="77777777" w:rsidR="001F6DCB" w:rsidRDefault="001F6DCB" w:rsidP="001F6DCB">
      <w:pPr>
        <w:pStyle w:val="PL"/>
      </w:pPr>
      <w:r>
        <w:t xml:space="preserve">          type: array</w:t>
      </w:r>
    </w:p>
    <w:p w14:paraId="4F6E6D7F" w14:textId="77777777" w:rsidR="001F6DCB" w:rsidRDefault="001F6DCB" w:rsidP="001F6DCB">
      <w:pPr>
        <w:pStyle w:val="PL"/>
      </w:pPr>
      <w:r>
        <w:t xml:space="preserve">          items:</w:t>
      </w:r>
    </w:p>
    <w:p w14:paraId="5A6B8BAF" w14:textId="77777777" w:rsidR="001F6DCB" w:rsidRDefault="001F6DCB" w:rsidP="001F6DCB">
      <w:pPr>
        <w:pStyle w:val="PL"/>
      </w:pPr>
      <w:r>
        <w:t xml:space="preserve">            $ref: 'TS29571_CommonData.yaml#/components/schemas/Dnai'</w:t>
      </w:r>
    </w:p>
    <w:p w14:paraId="6ADA9DA6" w14:textId="77777777" w:rsidR="001F6DCB" w:rsidRDefault="001F6DCB" w:rsidP="001F6DCB">
      <w:pPr>
        <w:pStyle w:val="PL"/>
      </w:pPr>
      <w:r>
        <w:t xml:space="preserve">          minItems: 1</w:t>
      </w:r>
    </w:p>
    <w:p w14:paraId="5FDEEAC7" w14:textId="77777777" w:rsidR="001F6DCB" w:rsidRDefault="001F6DCB" w:rsidP="001F6DCB">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E1CFB4"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2E9E616" w14:textId="77777777" w:rsidR="001F6DCB" w:rsidRPr="002A608D"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lastRenderedPageBreak/>
        <w:t xml:space="preserve">          type: </w:t>
      </w:r>
      <w:proofErr w:type="spellStart"/>
      <w:r w:rsidRPr="002A608D">
        <w:rPr>
          <w:rFonts w:ascii="Courier New" w:hAnsi="Courier New"/>
          <w:sz w:val="16"/>
        </w:rPr>
        <w:t>boolean</w:t>
      </w:r>
      <w:proofErr w:type="spellEnd"/>
    </w:p>
    <w:p w14:paraId="222CAE97" w14:textId="77777777" w:rsidR="001F6DCB" w:rsidRPr="002A608D"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27328D1B"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w:t>
      </w:r>
      <w:proofErr w:type="gramStart"/>
      <w:r w:rsidRPr="002A608D">
        <w:rPr>
          <w:rFonts w:ascii="Courier New" w:hAnsi="Courier New"/>
          <w:sz w:val="16"/>
        </w:rPr>
        <w:t>provided</w:t>
      </w:r>
      <w:proofErr w:type="gramEnd"/>
    </w:p>
    <w:p w14:paraId="595C0BC4"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3B3C3891"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1052EEC4" w14:textId="77777777" w:rsidR="001F6DCB" w:rsidRPr="002A608D"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89E91BE" w14:textId="77777777" w:rsidR="001F6DCB" w:rsidRDefault="001F6DCB" w:rsidP="001F6DCB">
      <w:pPr>
        <w:pStyle w:val="PL"/>
      </w:pPr>
      <w:r>
        <w:t xml:space="preserve">        </w:t>
      </w:r>
      <w:r>
        <w:rPr>
          <w:lang w:eastAsia="zh-CN"/>
        </w:rPr>
        <w:t>easRediscoverInd</w:t>
      </w:r>
      <w:r>
        <w:t>:</w:t>
      </w:r>
    </w:p>
    <w:p w14:paraId="564A1D3C" w14:textId="77777777" w:rsidR="001F6DCB" w:rsidRDefault="001F6DCB" w:rsidP="001F6DCB">
      <w:pPr>
        <w:pStyle w:val="PL"/>
      </w:pPr>
      <w:r w:rsidRPr="00DD769F">
        <w:t xml:space="preserve">          type: boolean</w:t>
      </w:r>
    </w:p>
    <w:p w14:paraId="74506042" w14:textId="77777777" w:rsidR="001F6DCB" w:rsidRDefault="001F6DCB" w:rsidP="001F6DCB">
      <w:pPr>
        <w:pStyle w:val="PL"/>
      </w:pPr>
      <w:r w:rsidRPr="00DD769F">
        <w:t xml:space="preserve">          description: </w:t>
      </w:r>
      <w:r>
        <w:t>&gt;</w:t>
      </w:r>
    </w:p>
    <w:p w14:paraId="4A89BF88" w14:textId="77777777" w:rsidR="001F6DCB" w:rsidRDefault="001F6DCB" w:rsidP="001F6DCB">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2185B27A" w14:textId="77777777" w:rsidR="001F6DCB" w:rsidRDefault="001F6DCB" w:rsidP="001F6DCB">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11CC5A5" w14:textId="77777777" w:rsidR="001F6DCB" w:rsidRPr="006B7A9E" w:rsidRDefault="001F6DCB" w:rsidP="001F6DCB">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7D6FDD1" w14:textId="77777777" w:rsidR="001F6DCB" w:rsidRDefault="001F6DCB" w:rsidP="001F6DCB">
      <w:pPr>
        <w:pStyle w:val="PL"/>
      </w:pPr>
      <w:r>
        <w:t xml:space="preserve">        sourceUeIpv4Addr:</w:t>
      </w:r>
    </w:p>
    <w:p w14:paraId="3DD42194" w14:textId="77777777" w:rsidR="001F6DCB" w:rsidRDefault="001F6DCB" w:rsidP="001F6DCB">
      <w:pPr>
        <w:pStyle w:val="PL"/>
      </w:pPr>
      <w:r>
        <w:t xml:space="preserve">          $ref: 'TS29571_CommonData.yaml#/components/schemas/Ipv4Addr'</w:t>
      </w:r>
    </w:p>
    <w:p w14:paraId="0E18FEC3" w14:textId="77777777" w:rsidR="001F6DCB" w:rsidRDefault="001F6DCB" w:rsidP="001F6DCB">
      <w:pPr>
        <w:pStyle w:val="PL"/>
      </w:pPr>
      <w:r>
        <w:t xml:space="preserve">        sourceUeIpv6Prefix:</w:t>
      </w:r>
    </w:p>
    <w:p w14:paraId="6FF24A11" w14:textId="77777777" w:rsidR="001F6DCB" w:rsidRDefault="001F6DCB" w:rsidP="001F6DCB">
      <w:pPr>
        <w:pStyle w:val="PL"/>
      </w:pPr>
      <w:r>
        <w:t xml:space="preserve">          $ref: 'TS29571_CommonData.yaml#/components/schemas/Ipv6Prefix'</w:t>
      </w:r>
    </w:p>
    <w:p w14:paraId="3D10561A" w14:textId="77777777" w:rsidR="001F6DCB" w:rsidRDefault="001F6DCB" w:rsidP="001F6DCB">
      <w:pPr>
        <w:pStyle w:val="PL"/>
      </w:pPr>
      <w:r>
        <w:t xml:space="preserve">        targetUeIpv4Addr:</w:t>
      </w:r>
    </w:p>
    <w:p w14:paraId="36C3FAE3" w14:textId="77777777" w:rsidR="001F6DCB" w:rsidRDefault="001F6DCB" w:rsidP="001F6DCB">
      <w:pPr>
        <w:pStyle w:val="PL"/>
      </w:pPr>
      <w:r>
        <w:t xml:space="preserve">          $ref: 'TS29571_CommonData.yaml#/components/schemas/Ipv4Addr'</w:t>
      </w:r>
    </w:p>
    <w:p w14:paraId="177CAF55" w14:textId="77777777" w:rsidR="001F6DCB" w:rsidRDefault="001F6DCB" w:rsidP="001F6DCB">
      <w:pPr>
        <w:pStyle w:val="PL"/>
      </w:pPr>
      <w:r>
        <w:t xml:space="preserve">        targetUeIpv6Prefix:</w:t>
      </w:r>
    </w:p>
    <w:p w14:paraId="255F13B1" w14:textId="77777777" w:rsidR="001F6DCB" w:rsidRDefault="001F6DCB" w:rsidP="001F6DCB">
      <w:pPr>
        <w:pStyle w:val="PL"/>
      </w:pPr>
      <w:r>
        <w:t xml:space="preserve">          $ref: 'TS29571_CommonData.yaml#/components/schemas/Ipv6Prefix'</w:t>
      </w:r>
    </w:p>
    <w:p w14:paraId="4B832F89" w14:textId="77777777" w:rsidR="001F6DCB" w:rsidRDefault="001F6DCB" w:rsidP="001F6DCB">
      <w:pPr>
        <w:pStyle w:val="PL"/>
      </w:pPr>
      <w:r>
        <w:t xml:space="preserve">        sourceTraRouting:</w:t>
      </w:r>
    </w:p>
    <w:p w14:paraId="02C38A7E" w14:textId="77777777" w:rsidR="001F6DCB" w:rsidRDefault="001F6DCB" w:rsidP="001F6DCB">
      <w:pPr>
        <w:pStyle w:val="PL"/>
      </w:pPr>
      <w:bookmarkStart w:id="143" w:name="_Hlk521602047"/>
      <w:r>
        <w:t xml:space="preserve">          $ref: 'TS29571_CommonData.yaml#/components/schemas/RouteToLocation'</w:t>
      </w:r>
    </w:p>
    <w:bookmarkEnd w:id="143"/>
    <w:p w14:paraId="22A4B095" w14:textId="77777777" w:rsidR="001F6DCB" w:rsidRDefault="001F6DCB" w:rsidP="001F6DCB">
      <w:pPr>
        <w:pStyle w:val="PL"/>
      </w:pPr>
      <w:r>
        <w:t xml:space="preserve">        targetTraRouting:</w:t>
      </w:r>
    </w:p>
    <w:p w14:paraId="23170F70" w14:textId="77777777" w:rsidR="001F6DCB" w:rsidRDefault="001F6DCB" w:rsidP="001F6DCB">
      <w:pPr>
        <w:pStyle w:val="PL"/>
      </w:pPr>
      <w:r>
        <w:t xml:space="preserve">          $ref: 'TS29571_CommonData.yaml#/components/schemas/RouteToLocation'</w:t>
      </w:r>
    </w:p>
    <w:p w14:paraId="46B7F4DC" w14:textId="77777777" w:rsidR="001F6DCB" w:rsidRDefault="001F6DCB" w:rsidP="001F6DCB">
      <w:pPr>
        <w:pStyle w:val="PL"/>
        <w:rPr>
          <w:rFonts w:cs="Courier New"/>
          <w:szCs w:val="16"/>
          <w:lang w:val="en-US"/>
        </w:rPr>
      </w:pPr>
      <w:r>
        <w:rPr>
          <w:rFonts w:cs="Courier New"/>
          <w:szCs w:val="16"/>
          <w:lang w:val="en-US"/>
        </w:rPr>
        <w:t xml:space="preserve">        ueMac:</w:t>
      </w:r>
    </w:p>
    <w:p w14:paraId="1A39661B" w14:textId="77777777" w:rsidR="001F6DCB" w:rsidRDefault="001F6DCB" w:rsidP="001F6DCB">
      <w:pPr>
        <w:pStyle w:val="PL"/>
        <w:rPr>
          <w:rFonts w:cs="Courier New"/>
          <w:szCs w:val="16"/>
          <w:lang w:val="en-US"/>
        </w:rPr>
      </w:pPr>
      <w:r>
        <w:rPr>
          <w:rFonts w:cs="Courier New"/>
          <w:szCs w:val="16"/>
          <w:lang w:val="en-US"/>
        </w:rPr>
        <w:t xml:space="preserve">          $ref: 'TS29571_CommonData.yaml#/components/schemas/MacAddr48'</w:t>
      </w:r>
    </w:p>
    <w:p w14:paraId="270EC68B" w14:textId="77777777" w:rsidR="001F6DCB" w:rsidRDefault="001F6DCB" w:rsidP="001F6DCB">
      <w:pPr>
        <w:pStyle w:val="PL"/>
      </w:pPr>
      <w:r>
        <w:t xml:space="preserve">        adIpv4Addr:</w:t>
      </w:r>
    </w:p>
    <w:p w14:paraId="7CE386D4" w14:textId="77777777" w:rsidR="001F6DCB" w:rsidRDefault="001F6DCB" w:rsidP="001F6DCB">
      <w:pPr>
        <w:pStyle w:val="PL"/>
      </w:pPr>
      <w:r>
        <w:t xml:space="preserve">          $ref: 'TS29571_CommonData.yaml#/components/schemas/Ipv4Addr'</w:t>
      </w:r>
    </w:p>
    <w:p w14:paraId="3FB86608" w14:textId="77777777" w:rsidR="001F6DCB" w:rsidRDefault="001F6DCB" w:rsidP="001F6DCB">
      <w:pPr>
        <w:pStyle w:val="PL"/>
      </w:pPr>
      <w:r>
        <w:t xml:space="preserve">        adIpv6Prefix:</w:t>
      </w:r>
    </w:p>
    <w:p w14:paraId="202F13DB" w14:textId="77777777" w:rsidR="001F6DCB" w:rsidRDefault="001F6DCB" w:rsidP="001F6DCB">
      <w:pPr>
        <w:pStyle w:val="PL"/>
      </w:pPr>
      <w:r>
        <w:t xml:space="preserve">          $ref: 'TS29571_CommonData.yaml#/components/schemas/Ipv6Prefix'</w:t>
      </w:r>
    </w:p>
    <w:p w14:paraId="49196EF5" w14:textId="77777777" w:rsidR="001F6DCB" w:rsidRDefault="001F6DCB" w:rsidP="001F6DCB">
      <w:pPr>
        <w:pStyle w:val="PL"/>
      </w:pPr>
      <w:r>
        <w:t xml:space="preserve">        reIpv4Addr:</w:t>
      </w:r>
    </w:p>
    <w:p w14:paraId="6FC281E5" w14:textId="77777777" w:rsidR="001F6DCB" w:rsidRDefault="001F6DCB" w:rsidP="001F6DCB">
      <w:pPr>
        <w:pStyle w:val="PL"/>
      </w:pPr>
      <w:r>
        <w:t xml:space="preserve">          $ref: 'TS29571_CommonData.yaml#/components/schemas/Ipv4Addr'</w:t>
      </w:r>
    </w:p>
    <w:p w14:paraId="13FE26AE" w14:textId="77777777" w:rsidR="001F6DCB" w:rsidRDefault="001F6DCB" w:rsidP="001F6DCB">
      <w:pPr>
        <w:pStyle w:val="PL"/>
      </w:pPr>
      <w:r>
        <w:t xml:space="preserve">        reIpv6Prefix:</w:t>
      </w:r>
    </w:p>
    <w:p w14:paraId="181E97B0" w14:textId="77777777" w:rsidR="001F6DCB" w:rsidRDefault="001F6DCB" w:rsidP="001F6DCB">
      <w:pPr>
        <w:pStyle w:val="PL"/>
      </w:pPr>
      <w:r>
        <w:t xml:space="preserve">          $ref: 'TS29571_CommonData.yaml#/components/schemas/Ipv6Prefix'</w:t>
      </w:r>
    </w:p>
    <w:p w14:paraId="68ADF06F" w14:textId="77777777" w:rsidR="001F6DCB" w:rsidRDefault="001F6DCB" w:rsidP="001F6DCB">
      <w:pPr>
        <w:pStyle w:val="PL"/>
      </w:pPr>
      <w:r>
        <w:t xml:space="preserve">        plmnId:</w:t>
      </w:r>
    </w:p>
    <w:p w14:paraId="73EDC6AF" w14:textId="77777777" w:rsidR="001F6DCB" w:rsidRDefault="001F6DCB" w:rsidP="001F6DCB">
      <w:pPr>
        <w:pStyle w:val="PL"/>
      </w:pPr>
      <w:r>
        <w:t xml:space="preserve">          $ref: 'TS29571_CommonData.yaml#/components/schemas/PlmnId'</w:t>
      </w:r>
    </w:p>
    <w:p w14:paraId="03EC2B27" w14:textId="77777777" w:rsidR="001F6DCB" w:rsidRDefault="001F6DCB" w:rsidP="001F6DCB">
      <w:pPr>
        <w:pStyle w:val="PL"/>
      </w:pPr>
      <w:r>
        <w:t xml:space="preserve">        accType:</w:t>
      </w:r>
    </w:p>
    <w:p w14:paraId="16402926" w14:textId="77777777" w:rsidR="001F6DCB" w:rsidRDefault="001F6DCB" w:rsidP="001F6DCB">
      <w:pPr>
        <w:pStyle w:val="PL"/>
      </w:pPr>
      <w:r>
        <w:t xml:space="preserve">          $ref: 'TS29571_CommonData.yaml#/components/schemas/AccessType'</w:t>
      </w:r>
    </w:p>
    <w:p w14:paraId="36775033" w14:textId="77777777" w:rsidR="001F6DCB" w:rsidRDefault="001F6DCB" w:rsidP="001F6DCB">
      <w:pPr>
        <w:pStyle w:val="PL"/>
      </w:pPr>
      <w:r>
        <w:t xml:space="preserve">        pduSeId:</w:t>
      </w:r>
    </w:p>
    <w:p w14:paraId="1A4C939D" w14:textId="77777777" w:rsidR="001F6DCB" w:rsidRDefault="001F6DCB" w:rsidP="001F6DCB">
      <w:pPr>
        <w:pStyle w:val="PL"/>
      </w:pPr>
      <w:r>
        <w:t xml:space="preserve">          $ref: 'TS29571_CommonData.yaml#/components/schemas/PduSessionId'</w:t>
      </w:r>
    </w:p>
    <w:p w14:paraId="06C7B4C5" w14:textId="77777777" w:rsidR="001F6DCB" w:rsidRDefault="001F6DCB" w:rsidP="001F6DCB">
      <w:pPr>
        <w:pStyle w:val="PL"/>
        <w:rPr>
          <w:lang w:eastAsia="zh-CN"/>
        </w:rPr>
      </w:pPr>
      <w:r>
        <w:rPr>
          <w:rFonts w:hint="eastAsia"/>
          <w:lang w:eastAsia="zh-CN"/>
        </w:rPr>
        <w:t xml:space="preserve"> </w:t>
      </w:r>
      <w:r>
        <w:rPr>
          <w:lang w:eastAsia="zh-CN"/>
        </w:rPr>
        <w:t xml:space="preserve">       ratType:</w:t>
      </w:r>
    </w:p>
    <w:p w14:paraId="366EAF07" w14:textId="77777777" w:rsidR="001F6DCB" w:rsidRDefault="001F6DCB" w:rsidP="001F6DCB">
      <w:pPr>
        <w:pStyle w:val="PL"/>
      </w:pPr>
      <w:r>
        <w:rPr>
          <w:rFonts w:hint="eastAsia"/>
          <w:lang w:eastAsia="zh-CN"/>
        </w:rPr>
        <w:t xml:space="preserve"> </w:t>
      </w:r>
      <w:r>
        <w:rPr>
          <w:lang w:eastAsia="zh-CN"/>
        </w:rPr>
        <w:t xml:space="preserve">         </w:t>
      </w:r>
      <w:r>
        <w:t>$ref: 'TS29571_CommonData.yaml#/components/schemas/RatType'</w:t>
      </w:r>
    </w:p>
    <w:p w14:paraId="4F3D61A1" w14:textId="77777777" w:rsidR="001F6DCB" w:rsidRDefault="001F6DCB" w:rsidP="001F6DCB">
      <w:pPr>
        <w:pStyle w:val="PL"/>
      </w:pPr>
      <w:r>
        <w:t xml:space="preserve">        </w:t>
      </w:r>
      <w:r>
        <w:rPr>
          <w:lang w:eastAsia="zh-CN"/>
        </w:rPr>
        <w:t>dddStatus</w:t>
      </w:r>
      <w:r>
        <w:t>:</w:t>
      </w:r>
    </w:p>
    <w:p w14:paraId="00D73F46" w14:textId="77777777" w:rsidR="001F6DCB" w:rsidRDefault="001F6DCB" w:rsidP="001F6DCB">
      <w:pPr>
        <w:pStyle w:val="PL"/>
      </w:pPr>
      <w:r>
        <w:t xml:space="preserve">          $ref: 'TS29571_CommonData.yaml#/components/schemas/DlDataDeliveryStatus'</w:t>
      </w:r>
    </w:p>
    <w:p w14:paraId="5CA3157A" w14:textId="77777777" w:rsidR="001F6DCB" w:rsidRDefault="001F6DCB" w:rsidP="001F6DCB">
      <w:pPr>
        <w:pStyle w:val="PL"/>
      </w:pPr>
      <w:r>
        <w:t xml:space="preserve">        dddTraDescriptor:</w:t>
      </w:r>
    </w:p>
    <w:p w14:paraId="777BDA3C" w14:textId="77777777" w:rsidR="001F6DCB" w:rsidRDefault="001F6DCB" w:rsidP="001F6DCB">
      <w:pPr>
        <w:pStyle w:val="PL"/>
      </w:pPr>
      <w:r>
        <w:t xml:space="preserve">          $ref: 'TS29571_CommonData.yaml#/components/schemas/DddTrafficDescriptor'</w:t>
      </w:r>
    </w:p>
    <w:p w14:paraId="65703132" w14:textId="77777777" w:rsidR="001F6DCB" w:rsidRDefault="001F6DCB" w:rsidP="001F6DCB">
      <w:pPr>
        <w:pStyle w:val="PL"/>
      </w:pPr>
      <w:r>
        <w:t xml:space="preserve">        </w:t>
      </w:r>
      <w:r>
        <w:rPr>
          <w:lang w:eastAsia="zh-CN"/>
        </w:rPr>
        <w:t>maxWaitTime</w:t>
      </w:r>
      <w:r>
        <w:t>:</w:t>
      </w:r>
    </w:p>
    <w:p w14:paraId="1C1C3FAE" w14:textId="77777777" w:rsidR="001F6DCB" w:rsidRDefault="001F6DCB" w:rsidP="001F6DCB">
      <w:pPr>
        <w:pStyle w:val="PL"/>
      </w:pPr>
      <w:r>
        <w:t xml:space="preserve">          $ref: 'TS29571_CommonData.yaml#/components/schemas/DateTime'</w:t>
      </w:r>
    </w:p>
    <w:p w14:paraId="02C3BB00" w14:textId="77777777" w:rsidR="001F6DCB" w:rsidRDefault="001F6DCB" w:rsidP="001F6DCB">
      <w:pPr>
        <w:pStyle w:val="PL"/>
      </w:pPr>
      <w:r>
        <w:t xml:space="preserve">        </w:t>
      </w:r>
      <w:r>
        <w:rPr>
          <w:lang w:eastAsia="zh-CN"/>
        </w:rPr>
        <w:t>commFailure</w:t>
      </w:r>
      <w:r>
        <w:t>:</w:t>
      </w:r>
    </w:p>
    <w:p w14:paraId="29E998BD" w14:textId="77777777" w:rsidR="001F6DCB" w:rsidRDefault="001F6DCB" w:rsidP="001F6DCB">
      <w:pPr>
        <w:pStyle w:val="PL"/>
      </w:pPr>
      <w:r>
        <w:t xml:space="preserve">          $ref: 'TS29518_Namf_EventExposure.yaml#/components/schemas/CommunicationFailure'</w:t>
      </w:r>
    </w:p>
    <w:p w14:paraId="019544D0" w14:textId="77777777" w:rsidR="001F6DCB" w:rsidRDefault="001F6DCB" w:rsidP="001F6DCB">
      <w:pPr>
        <w:pStyle w:val="PL"/>
      </w:pPr>
      <w:r>
        <w:t xml:space="preserve">        ipv4Addr:</w:t>
      </w:r>
    </w:p>
    <w:p w14:paraId="567D81E1" w14:textId="77777777" w:rsidR="001F6DCB" w:rsidRDefault="001F6DCB" w:rsidP="001F6DCB">
      <w:pPr>
        <w:pStyle w:val="PL"/>
      </w:pPr>
      <w:r>
        <w:t xml:space="preserve">          $ref: 'TS29571_CommonData.yaml#/components/schemas/Ipv4Addr'</w:t>
      </w:r>
    </w:p>
    <w:p w14:paraId="27EC75EC" w14:textId="77777777" w:rsidR="001F6DCB" w:rsidRDefault="001F6DCB" w:rsidP="001F6DCB">
      <w:pPr>
        <w:pStyle w:val="PL"/>
      </w:pPr>
      <w:r>
        <w:t xml:space="preserve">        ipv6Prefixes:</w:t>
      </w:r>
    </w:p>
    <w:p w14:paraId="3574B43B" w14:textId="77777777" w:rsidR="001F6DCB" w:rsidRDefault="001F6DCB" w:rsidP="001F6DCB">
      <w:pPr>
        <w:pStyle w:val="PL"/>
      </w:pPr>
      <w:r>
        <w:t xml:space="preserve">          type: array</w:t>
      </w:r>
    </w:p>
    <w:p w14:paraId="5932F893" w14:textId="77777777" w:rsidR="001F6DCB" w:rsidRDefault="001F6DCB" w:rsidP="001F6DCB">
      <w:pPr>
        <w:pStyle w:val="PL"/>
      </w:pPr>
      <w:r>
        <w:t xml:space="preserve">          items:</w:t>
      </w:r>
    </w:p>
    <w:p w14:paraId="137701A3" w14:textId="77777777" w:rsidR="001F6DCB" w:rsidRDefault="001F6DCB" w:rsidP="001F6DCB">
      <w:pPr>
        <w:pStyle w:val="PL"/>
      </w:pPr>
      <w:r>
        <w:t xml:space="preserve">            $ref: 'TS29571_CommonData.yaml#/components/schemas/Ipv6Prefix'</w:t>
      </w:r>
    </w:p>
    <w:p w14:paraId="578682B6" w14:textId="77777777" w:rsidR="001F6DCB" w:rsidRDefault="001F6DCB" w:rsidP="001F6DCB">
      <w:pPr>
        <w:pStyle w:val="PL"/>
      </w:pPr>
      <w:r>
        <w:t xml:space="preserve">          minItems: 1</w:t>
      </w:r>
    </w:p>
    <w:p w14:paraId="5E51584E" w14:textId="77777777" w:rsidR="001F6DCB" w:rsidRDefault="001F6DCB" w:rsidP="001F6DCB">
      <w:pPr>
        <w:pStyle w:val="PL"/>
      </w:pPr>
      <w:r>
        <w:t xml:space="preserve">        ipv6Addrs:</w:t>
      </w:r>
    </w:p>
    <w:p w14:paraId="71B5A085" w14:textId="77777777" w:rsidR="001F6DCB" w:rsidRDefault="001F6DCB" w:rsidP="001F6DCB">
      <w:pPr>
        <w:pStyle w:val="PL"/>
      </w:pPr>
      <w:r>
        <w:t xml:space="preserve">          type: array</w:t>
      </w:r>
    </w:p>
    <w:p w14:paraId="5FDBF5A4" w14:textId="77777777" w:rsidR="001F6DCB" w:rsidRDefault="001F6DCB" w:rsidP="001F6DCB">
      <w:pPr>
        <w:pStyle w:val="PL"/>
      </w:pPr>
      <w:r>
        <w:t xml:space="preserve">          items:</w:t>
      </w:r>
    </w:p>
    <w:p w14:paraId="146B8101" w14:textId="77777777" w:rsidR="001F6DCB" w:rsidRDefault="001F6DCB" w:rsidP="001F6DCB">
      <w:pPr>
        <w:pStyle w:val="PL"/>
      </w:pPr>
      <w:r>
        <w:t xml:space="preserve">            $ref: 'TS29571_CommonData.yaml#/components/schemas/Ipv6Addr'</w:t>
      </w:r>
    </w:p>
    <w:p w14:paraId="7B40B078" w14:textId="77777777" w:rsidR="001F6DCB" w:rsidRDefault="001F6DCB" w:rsidP="001F6DCB">
      <w:pPr>
        <w:pStyle w:val="PL"/>
      </w:pPr>
      <w:r>
        <w:t xml:space="preserve">          minItems: 1</w:t>
      </w:r>
    </w:p>
    <w:p w14:paraId="7BBED2C4" w14:textId="77777777" w:rsidR="001F6DCB" w:rsidRDefault="001F6DCB" w:rsidP="001F6DCB">
      <w:pPr>
        <w:pStyle w:val="PL"/>
      </w:pPr>
      <w:r>
        <w:t xml:space="preserve">        pduSessType:</w:t>
      </w:r>
    </w:p>
    <w:p w14:paraId="62A8AE0D" w14:textId="77777777" w:rsidR="001F6DCB" w:rsidRDefault="001F6DCB" w:rsidP="001F6DCB">
      <w:pPr>
        <w:pStyle w:val="PL"/>
      </w:pPr>
      <w:r>
        <w:t xml:space="preserve">          $ref: 'TS29571_CommonData.yaml#/components/schemas/PduSessionType'</w:t>
      </w:r>
    </w:p>
    <w:p w14:paraId="7C2A0482" w14:textId="77777777" w:rsidR="001F6DCB" w:rsidRDefault="001F6DCB" w:rsidP="001F6DCB">
      <w:pPr>
        <w:pStyle w:val="PL"/>
      </w:pPr>
      <w:r>
        <w:t xml:space="preserve">        sscMode:</w:t>
      </w:r>
    </w:p>
    <w:p w14:paraId="72FBDC9E" w14:textId="77777777" w:rsidR="001F6DCB" w:rsidRDefault="001F6DCB" w:rsidP="001F6DCB">
      <w:pPr>
        <w:pStyle w:val="PL"/>
      </w:pPr>
      <w:r>
        <w:t xml:space="preserve">          $ref: 'TS29571_CommonData.yaml#/components/schemas/SscMode'</w:t>
      </w:r>
    </w:p>
    <w:p w14:paraId="434BA118" w14:textId="77777777" w:rsidR="001F6DCB" w:rsidRDefault="001F6DCB" w:rsidP="001F6DCB">
      <w:pPr>
        <w:pStyle w:val="PL"/>
      </w:pPr>
      <w:r>
        <w:t xml:space="preserve">        qfi:</w:t>
      </w:r>
    </w:p>
    <w:p w14:paraId="476FEDC2" w14:textId="77777777" w:rsidR="001F6DCB" w:rsidRDefault="001F6DCB" w:rsidP="001F6DCB">
      <w:pPr>
        <w:pStyle w:val="PL"/>
      </w:pPr>
      <w:r>
        <w:t xml:space="preserve">          $ref: 'TS29571_CommonData.yaml#/components/schemas/Qfi'</w:t>
      </w:r>
    </w:p>
    <w:p w14:paraId="2C0115BA" w14:textId="77777777" w:rsidR="001F6DCB" w:rsidRDefault="001F6DCB" w:rsidP="001F6DCB">
      <w:pPr>
        <w:pStyle w:val="PL"/>
      </w:pPr>
      <w:r>
        <w:t xml:space="preserve">        appId:</w:t>
      </w:r>
    </w:p>
    <w:p w14:paraId="40AB49C7" w14:textId="77777777" w:rsidR="001F6DCB" w:rsidRDefault="001F6DCB" w:rsidP="001F6DCB">
      <w:pPr>
        <w:pStyle w:val="PL"/>
      </w:pPr>
      <w:r>
        <w:t xml:space="preserve">          $ref: 'TS29571_CommonData.yaml#/components/schemas/ApplicationId'</w:t>
      </w:r>
    </w:p>
    <w:p w14:paraId="063A1C88" w14:textId="77777777" w:rsidR="001F6DCB" w:rsidRDefault="001F6DCB" w:rsidP="001F6DCB">
      <w:pPr>
        <w:pStyle w:val="PL"/>
      </w:pPr>
      <w:r>
        <w:t xml:space="preserve">        ethFlowDescs:</w:t>
      </w:r>
    </w:p>
    <w:p w14:paraId="7E653A96" w14:textId="77777777" w:rsidR="001F6DCB" w:rsidRDefault="001F6DCB" w:rsidP="001F6DCB">
      <w:pPr>
        <w:pStyle w:val="PL"/>
      </w:pPr>
      <w:r>
        <w:t xml:space="preserve">          type: array</w:t>
      </w:r>
    </w:p>
    <w:p w14:paraId="0C857AA4" w14:textId="77777777" w:rsidR="001F6DCB" w:rsidRDefault="001F6DCB" w:rsidP="001F6DCB">
      <w:pPr>
        <w:pStyle w:val="PL"/>
      </w:pPr>
      <w:r>
        <w:t xml:space="preserve">          items:</w:t>
      </w:r>
    </w:p>
    <w:p w14:paraId="77BE99A6" w14:textId="77777777" w:rsidR="001F6DCB" w:rsidRDefault="001F6DCB" w:rsidP="001F6DCB">
      <w:pPr>
        <w:pStyle w:val="PL"/>
      </w:pPr>
      <w:r>
        <w:t xml:space="preserve">            $ref: 'TS29514_Npcf_PolicyAuthorization.yaml#/components/schemas/EthFlowDescription'</w:t>
      </w:r>
    </w:p>
    <w:p w14:paraId="66197EB9" w14:textId="77777777" w:rsidR="001F6DCB" w:rsidRDefault="001F6DCB" w:rsidP="001F6DCB">
      <w:pPr>
        <w:pStyle w:val="PL"/>
      </w:pPr>
      <w:r>
        <w:t xml:space="preserve">          minItems: 1</w:t>
      </w:r>
    </w:p>
    <w:p w14:paraId="7B1F5E23" w14:textId="77777777" w:rsidR="001F6DCB" w:rsidRDefault="001F6DCB" w:rsidP="001F6DCB">
      <w:pPr>
        <w:pStyle w:val="PL"/>
      </w:pPr>
      <w:r>
        <w:t xml:space="preserve">          description: &gt;</w:t>
      </w:r>
    </w:p>
    <w:p w14:paraId="7D6B6A3C" w14:textId="77777777" w:rsidR="001F6DCB" w:rsidRDefault="001F6DCB" w:rsidP="001F6DCB">
      <w:pPr>
        <w:pStyle w:val="PL"/>
      </w:pPr>
      <w:r>
        <w:t xml:space="preserve">            Descriptor(s) for non-IP traffic. It allows the encoding of multiple UL and/or DL flows.</w:t>
      </w:r>
    </w:p>
    <w:p w14:paraId="1CD77403" w14:textId="77777777" w:rsidR="001F6DCB" w:rsidRDefault="001F6DCB" w:rsidP="001F6DCB">
      <w:pPr>
        <w:pStyle w:val="PL"/>
      </w:pPr>
      <w:r>
        <w:t xml:space="preserve">            Each entry of the array describes a single Ethernet flow.</w:t>
      </w:r>
    </w:p>
    <w:p w14:paraId="108A6671" w14:textId="77777777" w:rsidR="001F6DCB" w:rsidRDefault="001F6DCB" w:rsidP="001F6DCB">
      <w:pPr>
        <w:pStyle w:val="PL"/>
      </w:pPr>
      <w:r>
        <w:lastRenderedPageBreak/>
        <w:t xml:space="preserve">        ethfDescs:</w:t>
      </w:r>
    </w:p>
    <w:p w14:paraId="2888BE3D" w14:textId="77777777" w:rsidR="001F6DCB" w:rsidRDefault="001F6DCB" w:rsidP="001F6DCB">
      <w:pPr>
        <w:pStyle w:val="PL"/>
      </w:pPr>
      <w:r>
        <w:t xml:space="preserve">          type: array</w:t>
      </w:r>
    </w:p>
    <w:p w14:paraId="20F7050D" w14:textId="77777777" w:rsidR="001F6DCB" w:rsidRDefault="001F6DCB" w:rsidP="001F6DCB">
      <w:pPr>
        <w:pStyle w:val="PL"/>
      </w:pPr>
      <w:r>
        <w:t xml:space="preserve">          items:</w:t>
      </w:r>
    </w:p>
    <w:p w14:paraId="3F8983DD" w14:textId="77777777" w:rsidR="001F6DCB" w:rsidRDefault="001F6DCB" w:rsidP="001F6DCB">
      <w:pPr>
        <w:pStyle w:val="PL"/>
      </w:pPr>
      <w:r>
        <w:t xml:space="preserve">            $ref: 'TS29514_Npcf_PolicyAuthorization.yaml#/components/schemas/EthFlowDescription'</w:t>
      </w:r>
    </w:p>
    <w:p w14:paraId="19947B59" w14:textId="77777777" w:rsidR="001F6DCB" w:rsidRDefault="001F6DCB" w:rsidP="001F6DCB">
      <w:pPr>
        <w:pStyle w:val="PL"/>
      </w:pPr>
      <w:r>
        <w:t xml:space="preserve">          minItems: 1</w:t>
      </w:r>
    </w:p>
    <w:p w14:paraId="704CB270" w14:textId="77777777" w:rsidR="001F6DCB" w:rsidRDefault="001F6DCB" w:rsidP="001F6DCB">
      <w:pPr>
        <w:pStyle w:val="PL"/>
      </w:pPr>
      <w:r>
        <w:t xml:space="preserve">          maxItems: 2</w:t>
      </w:r>
    </w:p>
    <w:p w14:paraId="496659DD" w14:textId="77777777" w:rsidR="001F6DCB" w:rsidRDefault="001F6DCB" w:rsidP="001F6DCB">
      <w:pPr>
        <w:pStyle w:val="PL"/>
      </w:pPr>
      <w:r>
        <w:t xml:space="preserve">          description: &gt;</w:t>
      </w:r>
    </w:p>
    <w:p w14:paraId="769251C4" w14:textId="77777777" w:rsidR="001F6DCB" w:rsidRDefault="001F6DCB" w:rsidP="001F6DCB">
      <w:pPr>
        <w:pStyle w:val="PL"/>
      </w:pPr>
      <w:r>
        <w:t xml:space="preserve">            Contains the UL and/or DL Ethernet flows. Each entry of the array describes a single</w:t>
      </w:r>
    </w:p>
    <w:p w14:paraId="6657CE47" w14:textId="77777777" w:rsidR="001F6DCB" w:rsidRDefault="001F6DCB" w:rsidP="001F6DCB">
      <w:pPr>
        <w:pStyle w:val="PL"/>
      </w:pPr>
      <w:r>
        <w:t xml:space="preserve">            Ethernet flow.</w:t>
      </w:r>
    </w:p>
    <w:p w14:paraId="51916038" w14:textId="77777777" w:rsidR="001F6DCB" w:rsidRDefault="001F6DCB" w:rsidP="001F6DCB">
      <w:pPr>
        <w:pStyle w:val="PL"/>
      </w:pPr>
      <w:r>
        <w:t xml:space="preserve">        flowDescs:</w:t>
      </w:r>
    </w:p>
    <w:p w14:paraId="512529CC" w14:textId="77777777" w:rsidR="001F6DCB" w:rsidRDefault="001F6DCB" w:rsidP="001F6DCB">
      <w:pPr>
        <w:pStyle w:val="PL"/>
      </w:pPr>
      <w:r>
        <w:t xml:space="preserve">          type: array</w:t>
      </w:r>
    </w:p>
    <w:p w14:paraId="19C14EB4" w14:textId="77777777" w:rsidR="001F6DCB" w:rsidRDefault="001F6DCB" w:rsidP="001F6DCB">
      <w:pPr>
        <w:pStyle w:val="PL"/>
      </w:pPr>
      <w:r>
        <w:t xml:space="preserve">          items:</w:t>
      </w:r>
    </w:p>
    <w:p w14:paraId="27F50FD5" w14:textId="77777777" w:rsidR="001F6DCB" w:rsidRDefault="001F6DCB" w:rsidP="001F6DCB">
      <w:pPr>
        <w:pStyle w:val="PL"/>
      </w:pPr>
      <w:r>
        <w:t xml:space="preserve">            $ref: 'TS29514_Npcf_PolicyAuthorization.yaml#/components/schemas/FlowDescription'</w:t>
      </w:r>
    </w:p>
    <w:p w14:paraId="7F6D19F1" w14:textId="77777777" w:rsidR="001F6DCB" w:rsidRDefault="001F6DCB" w:rsidP="001F6DCB">
      <w:pPr>
        <w:pStyle w:val="PL"/>
      </w:pPr>
      <w:r>
        <w:t xml:space="preserve">          minItems: 1</w:t>
      </w:r>
    </w:p>
    <w:p w14:paraId="17894244" w14:textId="77777777" w:rsidR="001F6DCB" w:rsidRDefault="001F6DCB" w:rsidP="001F6DCB">
      <w:pPr>
        <w:pStyle w:val="PL"/>
      </w:pPr>
      <w:r>
        <w:t xml:space="preserve">          description: &gt;</w:t>
      </w:r>
    </w:p>
    <w:p w14:paraId="07BFED2B" w14:textId="77777777" w:rsidR="001F6DCB" w:rsidRDefault="001F6DCB" w:rsidP="001F6DCB">
      <w:pPr>
        <w:pStyle w:val="PL"/>
      </w:pPr>
      <w:r>
        <w:t xml:space="preserve">            Descriptor(s) for IP traffic. It allows the encoding of multiple UL and/or DL flows.</w:t>
      </w:r>
    </w:p>
    <w:p w14:paraId="68FA4284" w14:textId="77777777" w:rsidR="001F6DCB" w:rsidRDefault="001F6DCB" w:rsidP="001F6DCB">
      <w:pPr>
        <w:pStyle w:val="PL"/>
      </w:pPr>
      <w:r>
        <w:t xml:space="preserve">            Each entry of the array describes a single IP flow.</w:t>
      </w:r>
    </w:p>
    <w:p w14:paraId="63D6AF1F" w14:textId="77777777" w:rsidR="001F6DCB" w:rsidRDefault="001F6DCB" w:rsidP="001F6DCB">
      <w:pPr>
        <w:pStyle w:val="PL"/>
      </w:pPr>
      <w:r>
        <w:t xml:space="preserve">        fDescs:</w:t>
      </w:r>
    </w:p>
    <w:p w14:paraId="3E092B0D" w14:textId="77777777" w:rsidR="001F6DCB" w:rsidRDefault="001F6DCB" w:rsidP="001F6DCB">
      <w:pPr>
        <w:pStyle w:val="PL"/>
      </w:pPr>
      <w:r>
        <w:t xml:space="preserve">          type: array</w:t>
      </w:r>
    </w:p>
    <w:p w14:paraId="00C5760E" w14:textId="77777777" w:rsidR="001F6DCB" w:rsidRDefault="001F6DCB" w:rsidP="001F6DCB">
      <w:pPr>
        <w:pStyle w:val="PL"/>
      </w:pPr>
      <w:r>
        <w:t xml:space="preserve">          items:</w:t>
      </w:r>
    </w:p>
    <w:p w14:paraId="324EB2E1" w14:textId="77777777" w:rsidR="001F6DCB" w:rsidRDefault="001F6DCB" w:rsidP="001F6DCB">
      <w:pPr>
        <w:pStyle w:val="PL"/>
      </w:pPr>
      <w:r>
        <w:t xml:space="preserve">            $ref: 'TS29514_Npcf_PolicyAuthorization.yaml#/components/schemas/FlowDescription'</w:t>
      </w:r>
    </w:p>
    <w:p w14:paraId="103139A2" w14:textId="77777777" w:rsidR="001F6DCB" w:rsidRDefault="001F6DCB" w:rsidP="001F6DCB">
      <w:pPr>
        <w:pStyle w:val="PL"/>
      </w:pPr>
      <w:r>
        <w:t xml:space="preserve">          minItems: 1</w:t>
      </w:r>
    </w:p>
    <w:p w14:paraId="4B7CBD4D" w14:textId="77777777" w:rsidR="001F6DCB" w:rsidRDefault="001F6DCB" w:rsidP="001F6DCB">
      <w:pPr>
        <w:pStyle w:val="PL"/>
      </w:pPr>
      <w:r>
        <w:t xml:space="preserve">          maxItems: 2</w:t>
      </w:r>
    </w:p>
    <w:p w14:paraId="0B771312" w14:textId="77777777" w:rsidR="001F6DCB" w:rsidRDefault="001F6DCB" w:rsidP="001F6DCB">
      <w:pPr>
        <w:pStyle w:val="PL"/>
      </w:pPr>
      <w:r>
        <w:t xml:space="preserve">          description: &gt;</w:t>
      </w:r>
    </w:p>
    <w:p w14:paraId="72235E78" w14:textId="77777777" w:rsidR="001F6DCB" w:rsidRDefault="001F6DCB" w:rsidP="001F6DCB">
      <w:pPr>
        <w:pStyle w:val="PL"/>
      </w:pPr>
      <w:r>
        <w:t xml:space="preserve">            Contains the UL and/or DL IP flows. Each entry of the array describes a single</w:t>
      </w:r>
    </w:p>
    <w:p w14:paraId="51EC25FE" w14:textId="77777777" w:rsidR="001F6DCB" w:rsidRDefault="001F6DCB" w:rsidP="001F6DCB">
      <w:pPr>
        <w:pStyle w:val="PL"/>
      </w:pPr>
      <w:r>
        <w:t xml:space="preserve">            IP flow.</w:t>
      </w:r>
    </w:p>
    <w:p w14:paraId="6B7A599D" w14:textId="77777777" w:rsidR="001F6DCB" w:rsidRDefault="001F6DCB" w:rsidP="001F6DCB">
      <w:pPr>
        <w:pStyle w:val="PL"/>
      </w:pPr>
      <w:r>
        <w:t xml:space="preserve">        dnn:</w:t>
      </w:r>
    </w:p>
    <w:p w14:paraId="4FCCBBCB" w14:textId="77777777" w:rsidR="001F6DCB" w:rsidRDefault="001F6DCB" w:rsidP="001F6DCB">
      <w:pPr>
        <w:pStyle w:val="PL"/>
      </w:pPr>
      <w:r>
        <w:t xml:space="preserve">          $ref: 'TS29571_CommonData.yaml#/components/schemas/Dnn'</w:t>
      </w:r>
    </w:p>
    <w:p w14:paraId="7C4D39FA" w14:textId="77777777" w:rsidR="001F6DCB" w:rsidRDefault="001F6DCB" w:rsidP="001F6DCB">
      <w:pPr>
        <w:pStyle w:val="PL"/>
      </w:pPr>
      <w:r>
        <w:t xml:space="preserve">        snssai:</w:t>
      </w:r>
    </w:p>
    <w:p w14:paraId="39B626DA" w14:textId="77777777" w:rsidR="001F6DCB" w:rsidRDefault="001F6DCB" w:rsidP="001F6DCB">
      <w:pPr>
        <w:pStyle w:val="PL"/>
      </w:pPr>
      <w:r>
        <w:t xml:space="preserve">          $ref: 'TS29571_CommonData.yaml#/components/schemas/Snssai'</w:t>
      </w:r>
    </w:p>
    <w:p w14:paraId="1BFD5CED" w14:textId="77777777" w:rsidR="001F6DCB" w:rsidRDefault="001F6DCB" w:rsidP="001F6DCB">
      <w:pPr>
        <w:pStyle w:val="PL"/>
      </w:pPr>
      <w:r>
        <w:t xml:space="preserve">        </w:t>
      </w:r>
      <w:r>
        <w:rPr>
          <w:lang w:eastAsia="zh-CN"/>
        </w:rPr>
        <w:t>ulDelays</w:t>
      </w:r>
      <w:r>
        <w:t>:</w:t>
      </w:r>
    </w:p>
    <w:p w14:paraId="61E2C0DE" w14:textId="77777777" w:rsidR="001F6DCB" w:rsidRDefault="001F6DCB" w:rsidP="001F6DCB">
      <w:pPr>
        <w:pStyle w:val="PL"/>
      </w:pPr>
      <w:r>
        <w:t xml:space="preserve">          type: array</w:t>
      </w:r>
    </w:p>
    <w:p w14:paraId="530DFD82" w14:textId="77777777" w:rsidR="001F6DCB" w:rsidRDefault="001F6DCB" w:rsidP="001F6DCB">
      <w:pPr>
        <w:pStyle w:val="PL"/>
      </w:pPr>
      <w:r>
        <w:t xml:space="preserve">          items:</w:t>
      </w:r>
    </w:p>
    <w:p w14:paraId="5AC33D8A" w14:textId="77777777" w:rsidR="001F6DCB" w:rsidRDefault="001F6DCB" w:rsidP="001F6DCB">
      <w:pPr>
        <w:pStyle w:val="PL"/>
      </w:pPr>
      <w:r>
        <w:t xml:space="preserve">            $ref: 'TS29571_CommonData.yaml#/components/schemas/Uinteger'</w:t>
      </w:r>
    </w:p>
    <w:p w14:paraId="0F1CC4C2" w14:textId="77777777" w:rsidR="001F6DCB" w:rsidRDefault="001F6DCB" w:rsidP="001F6DCB">
      <w:pPr>
        <w:pStyle w:val="PL"/>
      </w:pPr>
      <w:r>
        <w:t xml:space="preserve">          minItems: 1</w:t>
      </w:r>
    </w:p>
    <w:p w14:paraId="5DB4EFFC" w14:textId="77777777" w:rsidR="001F6DCB" w:rsidRDefault="001F6DCB" w:rsidP="001F6DCB">
      <w:pPr>
        <w:pStyle w:val="PL"/>
      </w:pPr>
      <w:r>
        <w:t xml:space="preserve">        </w:t>
      </w:r>
      <w:r>
        <w:rPr>
          <w:lang w:eastAsia="zh-CN"/>
        </w:rPr>
        <w:t>dlDelays</w:t>
      </w:r>
      <w:r>
        <w:t>:</w:t>
      </w:r>
    </w:p>
    <w:p w14:paraId="01678884" w14:textId="77777777" w:rsidR="001F6DCB" w:rsidRDefault="001F6DCB" w:rsidP="001F6DCB">
      <w:pPr>
        <w:pStyle w:val="PL"/>
      </w:pPr>
      <w:r>
        <w:t xml:space="preserve">          type: array</w:t>
      </w:r>
    </w:p>
    <w:p w14:paraId="7BECEDFE" w14:textId="77777777" w:rsidR="001F6DCB" w:rsidRDefault="001F6DCB" w:rsidP="001F6DCB">
      <w:pPr>
        <w:pStyle w:val="PL"/>
      </w:pPr>
      <w:r>
        <w:t xml:space="preserve">          items:</w:t>
      </w:r>
    </w:p>
    <w:p w14:paraId="4B731266" w14:textId="77777777" w:rsidR="001F6DCB" w:rsidRDefault="001F6DCB" w:rsidP="001F6DCB">
      <w:pPr>
        <w:pStyle w:val="PL"/>
        <w:tabs>
          <w:tab w:val="clear" w:pos="384"/>
          <w:tab w:val="left" w:pos="385"/>
        </w:tabs>
      </w:pPr>
      <w:r>
        <w:t xml:space="preserve">            $ref: 'TS29571_CommonData.yaml#/components/schemas/Uinteger'</w:t>
      </w:r>
    </w:p>
    <w:p w14:paraId="1895B271" w14:textId="77777777" w:rsidR="001F6DCB" w:rsidRDefault="001F6DCB" w:rsidP="001F6DCB">
      <w:pPr>
        <w:pStyle w:val="PL"/>
        <w:tabs>
          <w:tab w:val="clear" w:pos="384"/>
          <w:tab w:val="left" w:pos="385"/>
        </w:tabs>
      </w:pPr>
      <w:r>
        <w:t xml:space="preserve">          minItems: 1</w:t>
      </w:r>
    </w:p>
    <w:p w14:paraId="41EB554B" w14:textId="77777777" w:rsidR="001F6DCB" w:rsidRDefault="001F6DCB" w:rsidP="001F6DCB">
      <w:pPr>
        <w:pStyle w:val="PL"/>
      </w:pPr>
      <w:r>
        <w:t xml:space="preserve">        </w:t>
      </w:r>
      <w:r>
        <w:rPr>
          <w:lang w:eastAsia="zh-CN"/>
        </w:rPr>
        <w:t>rtDelays</w:t>
      </w:r>
      <w:r>
        <w:t>:</w:t>
      </w:r>
    </w:p>
    <w:p w14:paraId="7C33F995" w14:textId="77777777" w:rsidR="001F6DCB" w:rsidRDefault="001F6DCB" w:rsidP="001F6DCB">
      <w:pPr>
        <w:pStyle w:val="PL"/>
      </w:pPr>
      <w:r>
        <w:t xml:space="preserve">          type: array</w:t>
      </w:r>
    </w:p>
    <w:p w14:paraId="70FAB313" w14:textId="77777777" w:rsidR="001F6DCB" w:rsidRDefault="001F6DCB" w:rsidP="001F6DCB">
      <w:pPr>
        <w:pStyle w:val="PL"/>
      </w:pPr>
      <w:r>
        <w:t xml:space="preserve">          items:</w:t>
      </w:r>
    </w:p>
    <w:p w14:paraId="5CB4DA1C" w14:textId="77777777" w:rsidR="001F6DCB" w:rsidRDefault="001F6DCB" w:rsidP="001F6DCB">
      <w:pPr>
        <w:pStyle w:val="PL"/>
      </w:pPr>
      <w:r>
        <w:t xml:space="preserve">            $ref: 'TS29571_CommonData.yaml#/components/schemas/Uinteger'</w:t>
      </w:r>
    </w:p>
    <w:p w14:paraId="212047E7" w14:textId="77777777" w:rsidR="001F6DCB" w:rsidRDefault="001F6DCB" w:rsidP="001F6DCB">
      <w:pPr>
        <w:pStyle w:val="PL"/>
      </w:pPr>
      <w:r>
        <w:t xml:space="preserve">          minItems: 1</w:t>
      </w:r>
    </w:p>
    <w:p w14:paraId="6E7339B0" w14:textId="77777777" w:rsidR="001F6DCB" w:rsidRDefault="001F6DCB" w:rsidP="001F6DCB">
      <w:pPr>
        <w:pStyle w:val="PL"/>
      </w:pPr>
      <w:r>
        <w:t xml:space="preserve">        t</w:t>
      </w:r>
      <w:r>
        <w:rPr>
          <w:lang w:eastAsia="zh-CN"/>
        </w:rPr>
        <w:t>imeWindow</w:t>
      </w:r>
      <w:r>
        <w:t>:</w:t>
      </w:r>
    </w:p>
    <w:p w14:paraId="55790DCC" w14:textId="77777777" w:rsidR="001F6DCB" w:rsidRDefault="001F6DCB" w:rsidP="001F6DCB">
      <w:pPr>
        <w:pStyle w:val="PL"/>
      </w:pPr>
      <w:r>
        <w:t xml:space="preserve">          $ref: 'TS29122_CommonData.yaml#/components/schemas/TimeWindow'</w:t>
      </w:r>
    </w:p>
    <w:p w14:paraId="20132480" w14:textId="77777777" w:rsidR="001F6DCB" w:rsidRDefault="001F6DCB" w:rsidP="001F6DCB">
      <w:pPr>
        <w:pStyle w:val="PL"/>
      </w:pPr>
      <w:r>
        <w:t xml:space="preserve">        smNasFromUe:</w:t>
      </w:r>
    </w:p>
    <w:p w14:paraId="196C10BA" w14:textId="77777777" w:rsidR="001F6DCB" w:rsidRDefault="001F6DCB" w:rsidP="001F6DCB">
      <w:pPr>
        <w:pStyle w:val="PL"/>
      </w:pPr>
      <w:r>
        <w:t xml:space="preserve">          $ref: '#/components/schemas/SmNasFromUe'</w:t>
      </w:r>
    </w:p>
    <w:p w14:paraId="61CA7B52" w14:textId="77777777" w:rsidR="001F6DCB" w:rsidRDefault="001F6DCB" w:rsidP="001F6DCB">
      <w:pPr>
        <w:pStyle w:val="PL"/>
      </w:pPr>
      <w:r>
        <w:t xml:space="preserve">        smNasFromSmf:</w:t>
      </w:r>
    </w:p>
    <w:p w14:paraId="2FE9EB22" w14:textId="77777777" w:rsidR="001F6DCB" w:rsidRDefault="001F6DCB" w:rsidP="001F6DCB">
      <w:pPr>
        <w:pStyle w:val="PL"/>
      </w:pPr>
      <w:r>
        <w:t xml:space="preserve">          $ref: '#/components/schemas/SmNasFromSmf'</w:t>
      </w:r>
    </w:p>
    <w:p w14:paraId="3BEE31DF" w14:textId="77777777" w:rsidR="001F6DCB" w:rsidRDefault="001F6DCB" w:rsidP="001F6DCB">
      <w:pPr>
        <w:pStyle w:val="PL"/>
      </w:pPr>
      <w:r>
        <w:t xml:space="preserve">        upRedTrans:</w:t>
      </w:r>
    </w:p>
    <w:p w14:paraId="3BFC0C88" w14:textId="77777777" w:rsidR="001F6DCB" w:rsidRDefault="001F6DCB" w:rsidP="001F6DCB">
      <w:pPr>
        <w:pStyle w:val="PL"/>
      </w:pPr>
      <w:r>
        <w:t xml:space="preserve">          type: boolean</w:t>
      </w:r>
    </w:p>
    <w:p w14:paraId="4F79930C" w14:textId="77777777" w:rsidR="001F6DCB" w:rsidRDefault="001F6DCB" w:rsidP="001F6DCB">
      <w:pPr>
        <w:pStyle w:val="PL"/>
      </w:pPr>
      <w:r>
        <w:t xml:space="preserve">          description: &gt;</w:t>
      </w:r>
    </w:p>
    <w:p w14:paraId="060B24CE" w14:textId="77777777" w:rsidR="001F6DCB" w:rsidRDefault="001F6DCB" w:rsidP="001F6DCB">
      <w:pPr>
        <w:pStyle w:val="PL"/>
      </w:pPr>
      <w:r>
        <w:t xml:space="preserve">            </w:t>
      </w:r>
      <w:r w:rsidRPr="00B51D13">
        <w:t xml:space="preserve">Indicates whether the redundant transmission is setup or terminated. Set to "true" if </w:t>
      </w:r>
    </w:p>
    <w:p w14:paraId="748FA675" w14:textId="77777777" w:rsidR="001F6DCB" w:rsidRDefault="001F6DCB" w:rsidP="001F6DCB">
      <w:pPr>
        <w:pStyle w:val="PL"/>
      </w:pPr>
      <w:r>
        <w:t xml:space="preserve">            </w:t>
      </w:r>
      <w:r w:rsidRPr="00B51D13">
        <w:t xml:space="preserve">the redundant transmission is setup, otherwise set to "false" if the redundant </w:t>
      </w:r>
    </w:p>
    <w:p w14:paraId="45F1DC7A" w14:textId="77777777" w:rsidR="001F6DCB" w:rsidRDefault="001F6DCB" w:rsidP="001F6DCB">
      <w:pPr>
        <w:pStyle w:val="PL"/>
      </w:pPr>
      <w:r>
        <w:t xml:space="preserve">            t</w:t>
      </w:r>
      <w:r w:rsidRPr="00B51D13">
        <w:t>ransmission is terminated. Default value is set to "false"</w:t>
      </w:r>
      <w:r>
        <w:t>.</w:t>
      </w:r>
    </w:p>
    <w:p w14:paraId="6AA40577" w14:textId="77777777" w:rsidR="001F6DCB" w:rsidRDefault="001F6DCB" w:rsidP="001F6DCB">
      <w:pPr>
        <w:pStyle w:val="PL"/>
      </w:pPr>
      <w:r>
        <w:t xml:space="preserve">        ssId:</w:t>
      </w:r>
    </w:p>
    <w:p w14:paraId="31729B92" w14:textId="77777777" w:rsidR="001F6DCB" w:rsidRDefault="001F6DCB" w:rsidP="001F6DCB">
      <w:pPr>
        <w:pStyle w:val="PL"/>
      </w:pPr>
      <w:r>
        <w:t xml:space="preserve">          type: string</w:t>
      </w:r>
    </w:p>
    <w:p w14:paraId="14C6F4C0" w14:textId="77777777" w:rsidR="001F6DCB" w:rsidRDefault="001F6DCB" w:rsidP="001F6DCB">
      <w:pPr>
        <w:pStyle w:val="PL"/>
      </w:pPr>
      <w:r>
        <w:t xml:space="preserve">        bssId:</w:t>
      </w:r>
    </w:p>
    <w:p w14:paraId="2FA832E2" w14:textId="77777777" w:rsidR="001F6DCB" w:rsidRDefault="001F6DCB" w:rsidP="001F6DCB">
      <w:pPr>
        <w:pStyle w:val="PL"/>
      </w:pPr>
      <w:r w:rsidRPr="003B31FA">
        <w:t xml:space="preserve">      </w:t>
      </w:r>
      <w:r>
        <w:t xml:space="preserve">    </w:t>
      </w:r>
      <w:r w:rsidRPr="003B31FA">
        <w:t>type: string</w:t>
      </w:r>
    </w:p>
    <w:p w14:paraId="62B4C65D" w14:textId="77777777" w:rsidR="001F6DCB" w:rsidRDefault="001F6DCB" w:rsidP="001F6DCB">
      <w:pPr>
        <w:pStyle w:val="PL"/>
      </w:pPr>
      <w:r>
        <w:t xml:space="preserve">        startWlan:</w:t>
      </w:r>
    </w:p>
    <w:p w14:paraId="4C2ADBD0" w14:textId="77777777" w:rsidR="001F6DCB" w:rsidRDefault="001F6DCB" w:rsidP="001F6DCB">
      <w:pPr>
        <w:pStyle w:val="PL"/>
      </w:pPr>
      <w:r>
        <w:t xml:space="preserve">          $ref: </w:t>
      </w:r>
      <w:r>
        <w:rPr>
          <w:lang w:val="en-US" w:eastAsia="es-ES"/>
        </w:rPr>
        <w:t>'TS29571_CommonData.yaml#/components/schemas/DateTime'</w:t>
      </w:r>
    </w:p>
    <w:p w14:paraId="233FA856" w14:textId="77777777" w:rsidR="001F6DCB" w:rsidRDefault="001F6DCB" w:rsidP="001F6DCB">
      <w:pPr>
        <w:pStyle w:val="PL"/>
      </w:pPr>
      <w:r>
        <w:t xml:space="preserve">        endWlan:</w:t>
      </w:r>
    </w:p>
    <w:p w14:paraId="5C29A2B0" w14:textId="77777777" w:rsidR="001F6DCB" w:rsidRDefault="001F6DCB" w:rsidP="001F6DCB">
      <w:pPr>
        <w:pStyle w:val="PL"/>
        <w:rPr>
          <w:lang w:val="en-US" w:eastAsia="es-ES"/>
        </w:rPr>
      </w:pPr>
      <w:r>
        <w:t xml:space="preserve">          $ref: </w:t>
      </w:r>
      <w:r>
        <w:rPr>
          <w:lang w:val="en-US" w:eastAsia="es-ES"/>
        </w:rPr>
        <w:t>'TS29571_CommonData.yaml#/components/schemas/DateTime'</w:t>
      </w:r>
    </w:p>
    <w:p w14:paraId="445323A9" w14:textId="77777777" w:rsidR="001F6DCB" w:rsidRDefault="001F6DCB" w:rsidP="001F6DCB">
      <w:pPr>
        <w:pStyle w:val="PL"/>
        <w:rPr>
          <w:lang w:eastAsia="zh-CN"/>
        </w:rPr>
      </w:pPr>
      <w:r>
        <w:rPr>
          <w:lang w:eastAsia="zh-CN"/>
        </w:rPr>
        <w:t xml:space="preserve">        pd</w:t>
      </w:r>
      <w:r>
        <w:rPr>
          <w:rFonts w:hint="eastAsia"/>
          <w:lang w:eastAsia="zh-CN"/>
        </w:rPr>
        <w:t>u</w:t>
      </w:r>
      <w:r>
        <w:rPr>
          <w:lang w:eastAsia="zh-CN"/>
        </w:rPr>
        <w:t>SessInfos:</w:t>
      </w:r>
    </w:p>
    <w:p w14:paraId="448BEF8C" w14:textId="77777777" w:rsidR="001F6DCB" w:rsidRDefault="001F6DCB" w:rsidP="001F6DCB">
      <w:pPr>
        <w:pStyle w:val="PL"/>
        <w:rPr>
          <w:lang w:eastAsia="zh-CN"/>
        </w:rPr>
      </w:pPr>
      <w:r>
        <w:rPr>
          <w:lang w:eastAsia="zh-CN"/>
        </w:rPr>
        <w:t xml:space="preserve">          type: array</w:t>
      </w:r>
    </w:p>
    <w:p w14:paraId="4771AFF1" w14:textId="77777777" w:rsidR="001F6DCB" w:rsidRDefault="001F6DCB" w:rsidP="001F6DCB">
      <w:pPr>
        <w:pStyle w:val="PL"/>
        <w:rPr>
          <w:lang w:eastAsia="zh-CN"/>
        </w:rPr>
      </w:pPr>
      <w:r>
        <w:rPr>
          <w:lang w:eastAsia="zh-CN"/>
        </w:rPr>
        <w:t xml:space="preserve">          items:</w:t>
      </w:r>
    </w:p>
    <w:p w14:paraId="6F778179" w14:textId="77777777" w:rsidR="001F6DCB" w:rsidRDefault="001F6DCB" w:rsidP="001F6DCB">
      <w:pPr>
        <w:pStyle w:val="PL"/>
        <w:rPr>
          <w:lang w:eastAsia="zh-CN"/>
        </w:rPr>
      </w:pPr>
      <w:r>
        <w:rPr>
          <w:lang w:eastAsia="zh-CN"/>
        </w:rPr>
        <w:t xml:space="preserve">            $ref: '#/components/schemas/</w:t>
      </w:r>
      <w:r>
        <w:t>PduSessionInformation</w:t>
      </w:r>
      <w:r>
        <w:rPr>
          <w:lang w:eastAsia="zh-CN"/>
        </w:rPr>
        <w:t>'</w:t>
      </w:r>
    </w:p>
    <w:p w14:paraId="56AEDF64" w14:textId="77777777" w:rsidR="001F6DCB" w:rsidRDefault="001F6DCB" w:rsidP="001F6DCB">
      <w:pPr>
        <w:pStyle w:val="PL"/>
        <w:rPr>
          <w:lang w:eastAsia="zh-CN"/>
        </w:rPr>
      </w:pPr>
      <w:r>
        <w:rPr>
          <w:lang w:eastAsia="zh-CN"/>
        </w:rPr>
        <w:t xml:space="preserve">          minItems: 1</w:t>
      </w:r>
    </w:p>
    <w:p w14:paraId="0DBCD07B" w14:textId="77777777" w:rsidR="001F6DCB" w:rsidRDefault="001F6DCB" w:rsidP="001F6DCB">
      <w:pPr>
        <w:pStyle w:val="PL"/>
        <w:rPr>
          <w:lang w:eastAsia="zh-CN"/>
        </w:rPr>
      </w:pPr>
      <w:r>
        <w:rPr>
          <w:lang w:eastAsia="zh-CN"/>
        </w:rPr>
        <w:t xml:space="preserve">        upfInfo:</w:t>
      </w:r>
    </w:p>
    <w:p w14:paraId="1F96A74C" w14:textId="77777777" w:rsidR="001F6DCB" w:rsidRDefault="001F6DCB" w:rsidP="001F6DCB">
      <w:pPr>
        <w:pStyle w:val="PL"/>
      </w:pPr>
      <w:r>
        <w:rPr>
          <w:lang w:eastAsia="zh-CN"/>
        </w:rPr>
        <w:t xml:space="preserve">          $ref: '#/components/schemas/</w:t>
      </w:r>
      <w:r>
        <w:t>UpfInformation</w:t>
      </w:r>
      <w:r>
        <w:rPr>
          <w:lang w:eastAsia="zh-CN"/>
        </w:rPr>
        <w:t>'</w:t>
      </w:r>
    </w:p>
    <w:p w14:paraId="719CD351" w14:textId="77777777" w:rsidR="001F6DCB" w:rsidRDefault="001F6DCB" w:rsidP="001F6DCB">
      <w:pPr>
        <w:pStyle w:val="PL"/>
      </w:pPr>
      <w:r>
        <w:t xml:space="preserve">        pdmf:</w:t>
      </w:r>
    </w:p>
    <w:p w14:paraId="2863B9EC" w14:textId="77777777" w:rsidR="001F6DCB" w:rsidRDefault="001F6DCB" w:rsidP="001F6DCB">
      <w:pPr>
        <w:pStyle w:val="PL"/>
      </w:pPr>
      <w:r>
        <w:t xml:space="preserve">          type: boolean</w:t>
      </w:r>
    </w:p>
    <w:p w14:paraId="14E05101" w14:textId="77777777" w:rsidR="001F6DCB" w:rsidRDefault="001F6DCB" w:rsidP="001F6DCB">
      <w:pPr>
        <w:pStyle w:val="PL"/>
        <w:rPr>
          <w:lang w:eastAsia="zh-CN"/>
        </w:rPr>
      </w:pPr>
      <w:r>
        <w:t xml:space="preserve">          description: </w:t>
      </w:r>
      <w:r w:rsidRPr="00172D79">
        <w:rPr>
          <w:color w:val="000000"/>
          <w:lang w:val="en-US" w:eastAsia="fr-FR"/>
        </w:rPr>
        <w:t>Represents the packet delay measurement failure indicator.</w:t>
      </w:r>
    </w:p>
    <w:p w14:paraId="7C9044AA" w14:textId="77777777" w:rsidR="001F6DCB" w:rsidRDefault="001F6DCB" w:rsidP="001F6DCB">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5A71B87" w14:textId="77777777" w:rsidR="001F6DCB" w:rsidRDefault="001F6DCB" w:rsidP="001F6DCB">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6D7E7EE" w14:textId="77777777" w:rsidR="001F6DCB" w:rsidRDefault="001F6DCB" w:rsidP="001F6DCB">
      <w:pPr>
        <w:pStyle w:val="PL"/>
      </w:pPr>
      <w:r>
        <w:t xml:space="preserve">        supportedFeatures:</w:t>
      </w:r>
    </w:p>
    <w:p w14:paraId="13E95FCB" w14:textId="77777777" w:rsidR="001F6DCB" w:rsidRDefault="001F6DCB" w:rsidP="001F6DCB">
      <w:pPr>
        <w:pStyle w:val="PL"/>
      </w:pPr>
      <w:r>
        <w:lastRenderedPageBreak/>
        <w:t xml:space="preserve">          $ref: 'TS29571_CommonData.yaml#/components/schemas/SupportedFeatures'</w:t>
      </w:r>
    </w:p>
    <w:p w14:paraId="7B0CA969" w14:textId="77777777" w:rsidR="001F6DCB" w:rsidRDefault="001F6DCB" w:rsidP="001F6DCB">
      <w:pPr>
        <w:pStyle w:val="PL"/>
      </w:pPr>
      <w:r>
        <w:t xml:space="preserve">        targetAfId:</w:t>
      </w:r>
    </w:p>
    <w:p w14:paraId="2FCC29F7" w14:textId="77777777" w:rsidR="001F6DCB" w:rsidRDefault="001F6DCB" w:rsidP="001F6DCB">
      <w:pPr>
        <w:pStyle w:val="PL"/>
      </w:pPr>
      <w:r>
        <w:t xml:space="preserve">          type: string</w:t>
      </w:r>
    </w:p>
    <w:p w14:paraId="4672B648" w14:textId="77777777" w:rsidR="001F6DCB" w:rsidRDefault="001F6DCB" w:rsidP="001F6DCB">
      <w:pPr>
        <w:pStyle w:val="PL"/>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39C7C1EC" w14:textId="77777777" w:rsidR="001F6DCB" w:rsidRDefault="001F6DCB" w:rsidP="001F6DCB">
      <w:pPr>
        <w:pStyle w:val="PL"/>
      </w:pPr>
      <w:r>
        <w:t xml:space="preserve">      required:</w:t>
      </w:r>
    </w:p>
    <w:p w14:paraId="3F674570" w14:textId="77777777" w:rsidR="001F6DCB" w:rsidRDefault="001F6DCB" w:rsidP="001F6DCB">
      <w:pPr>
        <w:pStyle w:val="PL"/>
      </w:pPr>
      <w:r>
        <w:t xml:space="preserve">        - event</w:t>
      </w:r>
    </w:p>
    <w:p w14:paraId="77DFB732" w14:textId="77777777" w:rsidR="001F6DCB" w:rsidRDefault="001F6DCB" w:rsidP="001F6DCB">
      <w:pPr>
        <w:pStyle w:val="PL"/>
      </w:pPr>
      <w:r>
        <w:t xml:space="preserve">        - timeStamp</w:t>
      </w:r>
    </w:p>
    <w:p w14:paraId="5C83ED60" w14:textId="77777777" w:rsidR="001F6DCB" w:rsidRDefault="001F6DCB" w:rsidP="001F6DCB">
      <w:pPr>
        <w:pStyle w:val="PL"/>
      </w:pPr>
      <w:r w:rsidRPr="00DA446D">
        <w:t xml:space="preserve">      not:</w:t>
      </w:r>
    </w:p>
    <w:p w14:paraId="4C367196" w14:textId="77777777" w:rsidR="001F6DCB" w:rsidRDefault="001F6DCB" w:rsidP="001F6DCB">
      <w:pPr>
        <w:pStyle w:val="PL"/>
      </w:pPr>
      <w:r w:rsidRPr="00DA446D">
        <w:t xml:space="preserve">        required: [</w:t>
      </w:r>
      <w:r>
        <w:t>ipv6Prefixes</w:t>
      </w:r>
      <w:r w:rsidRPr="00DA446D">
        <w:t>,</w:t>
      </w:r>
      <w:r>
        <w:t>ipv6Addrs</w:t>
      </w:r>
      <w:r w:rsidRPr="00DA446D">
        <w:t>]</w:t>
      </w:r>
    </w:p>
    <w:p w14:paraId="5FB06F0B" w14:textId="77777777" w:rsidR="001F6DCB" w:rsidRDefault="001F6DCB" w:rsidP="001F6DCB">
      <w:pPr>
        <w:pStyle w:val="PL"/>
      </w:pPr>
    </w:p>
    <w:p w14:paraId="0EA0D3E3" w14:textId="77777777" w:rsidR="001F6DCB" w:rsidRDefault="001F6DCB" w:rsidP="001F6DCB">
      <w:pPr>
        <w:pStyle w:val="PL"/>
      </w:pPr>
      <w:r>
        <w:t xml:space="preserve">    SubId:</w:t>
      </w:r>
    </w:p>
    <w:p w14:paraId="4AED6B9A" w14:textId="77777777" w:rsidR="001F6DCB" w:rsidRDefault="001F6DCB" w:rsidP="001F6DCB">
      <w:pPr>
        <w:pStyle w:val="PL"/>
      </w:pPr>
      <w:r>
        <w:t xml:space="preserve">      type: string</w:t>
      </w:r>
    </w:p>
    <w:p w14:paraId="1145DF5F" w14:textId="77777777" w:rsidR="001F6DCB" w:rsidRDefault="001F6DCB" w:rsidP="001F6DCB">
      <w:pPr>
        <w:pStyle w:val="PL"/>
      </w:pPr>
      <w:r>
        <w:t xml:space="preserve">      format: SubId</w:t>
      </w:r>
    </w:p>
    <w:p w14:paraId="4096EC9E" w14:textId="77777777" w:rsidR="001F6DCB" w:rsidRDefault="001F6DCB" w:rsidP="001F6DCB">
      <w:pPr>
        <w:pStyle w:val="PL"/>
      </w:pPr>
      <w:r>
        <w:t xml:space="preserve">      description: &gt;</w:t>
      </w:r>
    </w:p>
    <w:p w14:paraId="79005092" w14:textId="77777777" w:rsidR="001F6DCB" w:rsidRDefault="001F6DCB" w:rsidP="001F6DCB">
      <w:pPr>
        <w:pStyle w:val="PL"/>
      </w:pPr>
      <w:r>
        <w:t xml:space="preserve">        Identifies an Individual SMF Notification Subscription. To enable that the value is used as</w:t>
      </w:r>
    </w:p>
    <w:p w14:paraId="1C1FF5D1" w14:textId="77777777" w:rsidR="001F6DCB" w:rsidRDefault="001F6DCB" w:rsidP="001F6DCB">
      <w:pPr>
        <w:pStyle w:val="PL"/>
      </w:pPr>
      <w:r>
        <w:t xml:space="preserve">        part of a URI, the string shall only contain characters allowed according to the</w:t>
      </w:r>
    </w:p>
    <w:p w14:paraId="1126014F" w14:textId="77777777" w:rsidR="001F6DCB" w:rsidRDefault="001F6DCB" w:rsidP="001F6DCB">
      <w:pPr>
        <w:pStyle w:val="PL"/>
      </w:pPr>
      <w:r>
        <w:t xml:space="preserve">        "lower-with-hyphen" naming convention defined in 3GPP TS 29.501. In an OpenAPI schema, the</w:t>
      </w:r>
    </w:p>
    <w:p w14:paraId="7A0CF7E1" w14:textId="77777777" w:rsidR="001F6DCB" w:rsidRDefault="001F6DCB" w:rsidP="001F6DCB">
      <w:pPr>
        <w:pStyle w:val="PL"/>
      </w:pPr>
      <w:r>
        <w:t xml:space="preserve">        format shall be designated as "SubId".</w:t>
      </w:r>
    </w:p>
    <w:p w14:paraId="5E8E7E2E" w14:textId="77777777" w:rsidR="001F6DCB" w:rsidRDefault="001F6DCB" w:rsidP="001F6DCB">
      <w:pPr>
        <w:pStyle w:val="PL"/>
      </w:pPr>
    </w:p>
    <w:p w14:paraId="1B8B85E7" w14:textId="77777777" w:rsidR="001F6DCB" w:rsidRDefault="001F6DCB" w:rsidP="001F6DCB">
      <w:pPr>
        <w:pStyle w:val="PL"/>
      </w:pPr>
      <w:r>
        <w:t xml:space="preserve">    AckOfNotify:</w:t>
      </w:r>
    </w:p>
    <w:p w14:paraId="529CA491"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E622A9C" w14:textId="77777777" w:rsidR="001F6DCB" w:rsidRDefault="001F6DCB" w:rsidP="001F6DCB">
      <w:pPr>
        <w:pStyle w:val="PL"/>
      </w:pPr>
      <w:r>
        <w:t xml:space="preserve">      type: object</w:t>
      </w:r>
    </w:p>
    <w:p w14:paraId="77099E00" w14:textId="77777777" w:rsidR="001F6DCB" w:rsidRDefault="001F6DCB" w:rsidP="001F6DCB">
      <w:pPr>
        <w:pStyle w:val="PL"/>
      </w:pPr>
      <w:r>
        <w:t xml:space="preserve">      properties:</w:t>
      </w:r>
    </w:p>
    <w:p w14:paraId="46FF6574" w14:textId="77777777" w:rsidR="001F6DCB" w:rsidRDefault="001F6DCB" w:rsidP="001F6DCB">
      <w:pPr>
        <w:pStyle w:val="PL"/>
      </w:pPr>
      <w:r>
        <w:t xml:space="preserve">        notifId:</w:t>
      </w:r>
    </w:p>
    <w:p w14:paraId="4EE3EBEE" w14:textId="77777777" w:rsidR="001F6DCB" w:rsidRDefault="001F6DCB" w:rsidP="001F6DCB">
      <w:pPr>
        <w:pStyle w:val="PL"/>
      </w:pPr>
      <w:r>
        <w:t xml:space="preserve">          type: string</w:t>
      </w:r>
    </w:p>
    <w:p w14:paraId="18DEECAB" w14:textId="77777777" w:rsidR="001F6DCB" w:rsidRDefault="001F6DCB" w:rsidP="001F6DCB">
      <w:pPr>
        <w:pStyle w:val="PL"/>
      </w:pPr>
      <w:r>
        <w:t xml:space="preserve">        </w:t>
      </w:r>
      <w:r>
        <w:rPr>
          <w:lang w:eastAsia="zh-CN"/>
        </w:rPr>
        <w:t>ackResult</w:t>
      </w:r>
      <w:r>
        <w:t>:</w:t>
      </w:r>
    </w:p>
    <w:p w14:paraId="3B2A227B" w14:textId="77777777" w:rsidR="001F6DCB" w:rsidRDefault="001F6DCB" w:rsidP="001F6DCB">
      <w:pPr>
        <w:pStyle w:val="PL"/>
      </w:pPr>
      <w:r>
        <w:t xml:space="preserve">          $ref: 'TS29522_TrafficInfluence.yaml#/components/schemas/AfResultInfo'</w:t>
      </w:r>
    </w:p>
    <w:p w14:paraId="5A7991AA" w14:textId="77777777" w:rsidR="001F6DCB" w:rsidRDefault="001F6DCB" w:rsidP="001F6DCB">
      <w:pPr>
        <w:pStyle w:val="PL"/>
      </w:pPr>
      <w:r>
        <w:t xml:space="preserve">        supi:</w:t>
      </w:r>
    </w:p>
    <w:p w14:paraId="04D5FD74" w14:textId="77777777" w:rsidR="001F6DCB" w:rsidRDefault="001F6DCB" w:rsidP="001F6DCB">
      <w:pPr>
        <w:pStyle w:val="PL"/>
      </w:pPr>
      <w:r>
        <w:t xml:space="preserve">          $ref: 'TS29571_CommonData.yaml#/components/schemas/Supi'</w:t>
      </w:r>
    </w:p>
    <w:p w14:paraId="206904B0" w14:textId="77777777" w:rsidR="001F6DCB" w:rsidRDefault="001F6DCB" w:rsidP="001F6DCB">
      <w:pPr>
        <w:pStyle w:val="PL"/>
      </w:pPr>
      <w:r>
        <w:t xml:space="preserve">        gpsi:</w:t>
      </w:r>
    </w:p>
    <w:p w14:paraId="77E59A97" w14:textId="77777777" w:rsidR="001F6DCB" w:rsidRDefault="001F6DCB" w:rsidP="001F6DCB">
      <w:pPr>
        <w:pStyle w:val="PL"/>
      </w:pPr>
      <w:r>
        <w:t xml:space="preserve">          $ref: 'TS29571_CommonData.yaml#/components/schemas/Gpsi'</w:t>
      </w:r>
    </w:p>
    <w:p w14:paraId="3E689E13" w14:textId="77777777" w:rsidR="001F6DCB" w:rsidRDefault="001F6DCB" w:rsidP="001F6DCB">
      <w:pPr>
        <w:pStyle w:val="PL"/>
      </w:pPr>
      <w:r>
        <w:t xml:space="preserve">      required:</w:t>
      </w:r>
    </w:p>
    <w:p w14:paraId="4E850542" w14:textId="77777777" w:rsidR="001F6DCB" w:rsidRDefault="001F6DCB" w:rsidP="001F6DCB">
      <w:pPr>
        <w:pStyle w:val="PL"/>
      </w:pPr>
      <w:r>
        <w:t xml:space="preserve">        - notifId</w:t>
      </w:r>
    </w:p>
    <w:p w14:paraId="6027A452" w14:textId="77777777" w:rsidR="001F6DCB" w:rsidRDefault="001F6DCB" w:rsidP="001F6DCB">
      <w:pPr>
        <w:pStyle w:val="PL"/>
        <w:rPr>
          <w:lang w:eastAsia="zh-CN"/>
        </w:rPr>
      </w:pPr>
      <w:r>
        <w:t xml:space="preserve">        - </w:t>
      </w:r>
      <w:r>
        <w:rPr>
          <w:lang w:eastAsia="zh-CN"/>
        </w:rPr>
        <w:t>ackResult</w:t>
      </w:r>
    </w:p>
    <w:p w14:paraId="6BD7B47B" w14:textId="77777777" w:rsidR="001F6DCB" w:rsidRDefault="001F6DCB" w:rsidP="001F6DCB">
      <w:pPr>
        <w:pStyle w:val="PL"/>
      </w:pPr>
    </w:p>
    <w:p w14:paraId="4D33B297" w14:textId="77777777" w:rsidR="001F6DCB" w:rsidRDefault="001F6DCB" w:rsidP="001F6DCB">
      <w:pPr>
        <w:pStyle w:val="PL"/>
      </w:pPr>
      <w:r>
        <w:t xml:space="preserve">    SmNasFromUe:</w:t>
      </w:r>
    </w:p>
    <w:p w14:paraId="535737E0"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407713A"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3C8FAAA4" w14:textId="77777777" w:rsidR="001F6DCB" w:rsidRDefault="001F6DCB" w:rsidP="001F6DCB">
      <w:pPr>
        <w:pStyle w:val="PL"/>
      </w:pPr>
      <w:r>
        <w:t xml:space="preserve">      type: object</w:t>
      </w:r>
    </w:p>
    <w:p w14:paraId="6E9236FB" w14:textId="77777777" w:rsidR="001F6DCB" w:rsidRDefault="001F6DCB" w:rsidP="001F6DCB">
      <w:pPr>
        <w:pStyle w:val="PL"/>
      </w:pPr>
      <w:r>
        <w:t xml:space="preserve">      properties:</w:t>
      </w:r>
    </w:p>
    <w:p w14:paraId="7A54407A" w14:textId="77777777" w:rsidR="001F6DCB" w:rsidRDefault="001F6DCB" w:rsidP="001F6DCB">
      <w:pPr>
        <w:pStyle w:val="PL"/>
      </w:pPr>
      <w:r>
        <w:t xml:space="preserve">        smNasType:</w:t>
      </w:r>
    </w:p>
    <w:p w14:paraId="0D3A8DEC" w14:textId="77777777" w:rsidR="001F6DCB" w:rsidRDefault="001F6DCB" w:rsidP="001F6DCB">
      <w:pPr>
        <w:pStyle w:val="PL"/>
      </w:pPr>
      <w:r>
        <w:t xml:space="preserve">          type: string</w:t>
      </w:r>
    </w:p>
    <w:p w14:paraId="1A63451E" w14:textId="77777777" w:rsidR="001F6DCB" w:rsidRDefault="001F6DCB" w:rsidP="001F6DCB">
      <w:pPr>
        <w:pStyle w:val="PL"/>
      </w:pPr>
      <w:r>
        <w:t xml:space="preserve">        timeStamp:</w:t>
      </w:r>
    </w:p>
    <w:p w14:paraId="6D5F5415" w14:textId="77777777" w:rsidR="001F6DCB" w:rsidRDefault="001F6DCB" w:rsidP="001F6DCB">
      <w:pPr>
        <w:pStyle w:val="PL"/>
      </w:pPr>
      <w:r>
        <w:t xml:space="preserve">          $ref: </w:t>
      </w:r>
      <w:r>
        <w:rPr>
          <w:lang w:val="en-US" w:eastAsia="es-ES"/>
        </w:rPr>
        <w:t>'TS29571_CommonData.yaml#/components/schemas/DateTime'</w:t>
      </w:r>
    </w:p>
    <w:p w14:paraId="7D298EB4" w14:textId="77777777" w:rsidR="001F6DCB" w:rsidRDefault="001F6DCB" w:rsidP="001F6DCB">
      <w:pPr>
        <w:pStyle w:val="PL"/>
      </w:pPr>
      <w:r>
        <w:t xml:space="preserve">      required:</w:t>
      </w:r>
    </w:p>
    <w:p w14:paraId="3E5490F1" w14:textId="77777777" w:rsidR="001F6DCB" w:rsidRDefault="001F6DCB" w:rsidP="001F6DCB">
      <w:pPr>
        <w:pStyle w:val="PL"/>
      </w:pPr>
      <w:r>
        <w:t xml:space="preserve">        - smNasType</w:t>
      </w:r>
    </w:p>
    <w:p w14:paraId="4D4949A3" w14:textId="77777777" w:rsidR="001F6DCB" w:rsidRDefault="001F6DCB" w:rsidP="001F6DCB">
      <w:pPr>
        <w:pStyle w:val="PL"/>
        <w:rPr>
          <w:lang w:eastAsia="zh-CN"/>
        </w:rPr>
      </w:pPr>
      <w:r>
        <w:t xml:space="preserve">        - </w:t>
      </w:r>
      <w:r>
        <w:rPr>
          <w:lang w:eastAsia="zh-CN"/>
        </w:rPr>
        <w:t>timeStamp</w:t>
      </w:r>
    </w:p>
    <w:p w14:paraId="0F9AD520" w14:textId="77777777" w:rsidR="001F6DCB" w:rsidRDefault="001F6DCB" w:rsidP="001F6DCB">
      <w:pPr>
        <w:pStyle w:val="PL"/>
      </w:pPr>
    </w:p>
    <w:p w14:paraId="41EED71C" w14:textId="77777777" w:rsidR="001F6DCB" w:rsidRDefault="001F6DCB" w:rsidP="001F6DCB">
      <w:pPr>
        <w:pStyle w:val="PL"/>
      </w:pPr>
      <w:r>
        <w:t xml:space="preserve">    SmNasFromSmf:</w:t>
      </w:r>
    </w:p>
    <w:p w14:paraId="02BF26A4"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3A1068"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09453C8" w14:textId="77777777" w:rsidR="001F6DCB" w:rsidRDefault="001F6DCB" w:rsidP="001F6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55EDCB8" w14:textId="77777777" w:rsidR="001F6DCB" w:rsidRDefault="001F6DCB" w:rsidP="001F6DCB">
      <w:pPr>
        <w:pStyle w:val="PL"/>
      </w:pPr>
      <w:r>
        <w:t xml:space="preserve">      type: object</w:t>
      </w:r>
    </w:p>
    <w:p w14:paraId="53468078" w14:textId="77777777" w:rsidR="001F6DCB" w:rsidRDefault="001F6DCB" w:rsidP="001F6DCB">
      <w:pPr>
        <w:pStyle w:val="PL"/>
      </w:pPr>
      <w:r>
        <w:t xml:space="preserve">      properties:</w:t>
      </w:r>
    </w:p>
    <w:p w14:paraId="52BB5EB9" w14:textId="77777777" w:rsidR="001F6DCB" w:rsidRDefault="001F6DCB" w:rsidP="001F6DCB">
      <w:pPr>
        <w:pStyle w:val="PL"/>
      </w:pPr>
      <w:r>
        <w:t xml:space="preserve">        smNasType:</w:t>
      </w:r>
    </w:p>
    <w:p w14:paraId="792DC4F5" w14:textId="77777777" w:rsidR="001F6DCB" w:rsidRDefault="001F6DCB" w:rsidP="001F6DCB">
      <w:pPr>
        <w:pStyle w:val="PL"/>
      </w:pPr>
      <w:r>
        <w:t xml:space="preserve">          type: string</w:t>
      </w:r>
    </w:p>
    <w:p w14:paraId="6BE9DE77" w14:textId="77777777" w:rsidR="001F6DCB" w:rsidRDefault="001F6DCB" w:rsidP="001F6DCB">
      <w:pPr>
        <w:pStyle w:val="PL"/>
      </w:pPr>
      <w:r>
        <w:t xml:space="preserve">        timeStamp:</w:t>
      </w:r>
    </w:p>
    <w:p w14:paraId="060877FD" w14:textId="77777777" w:rsidR="001F6DCB" w:rsidRDefault="001F6DCB" w:rsidP="001F6DCB">
      <w:pPr>
        <w:pStyle w:val="PL"/>
        <w:rPr>
          <w:lang w:val="en-US" w:eastAsia="es-ES"/>
        </w:rPr>
      </w:pPr>
      <w:r>
        <w:t xml:space="preserve">          $ref: </w:t>
      </w:r>
      <w:r>
        <w:rPr>
          <w:lang w:val="en-US" w:eastAsia="es-ES"/>
        </w:rPr>
        <w:t>'TS29571_CommonData.yaml#/components/schemas/DateTime'</w:t>
      </w:r>
    </w:p>
    <w:p w14:paraId="0DEFE906" w14:textId="77777777" w:rsidR="001F6DCB" w:rsidRDefault="001F6DCB" w:rsidP="001F6DCB">
      <w:pPr>
        <w:pStyle w:val="PL"/>
      </w:pPr>
      <w:r>
        <w:t xml:space="preserve">        backoffTimer:</w:t>
      </w:r>
    </w:p>
    <w:p w14:paraId="47CB42ED" w14:textId="77777777" w:rsidR="001F6DCB" w:rsidRDefault="001F6DCB" w:rsidP="001F6DCB">
      <w:pPr>
        <w:pStyle w:val="PL"/>
      </w:pPr>
      <w:r>
        <w:t xml:space="preserve">          $ref: 'TS29571_CommonData.yaml#/components/schemas/DurationSec'</w:t>
      </w:r>
    </w:p>
    <w:p w14:paraId="5BD35D55" w14:textId="77777777" w:rsidR="001F6DCB" w:rsidRDefault="001F6DCB" w:rsidP="001F6DCB">
      <w:pPr>
        <w:pStyle w:val="PL"/>
      </w:pPr>
      <w:r>
        <w:t xml:space="preserve">        appliedSmccType:</w:t>
      </w:r>
    </w:p>
    <w:p w14:paraId="56B05A8C" w14:textId="77777777" w:rsidR="001F6DCB" w:rsidRDefault="001F6DCB" w:rsidP="001F6DCB">
      <w:pPr>
        <w:pStyle w:val="PL"/>
      </w:pPr>
      <w:r w:rsidRPr="00FE02ED">
        <w:t xml:space="preserve">          $ref: '#/components/schemas/</w:t>
      </w:r>
      <w:r>
        <w:t>AppliedSmccType</w:t>
      </w:r>
      <w:r w:rsidRPr="00FE02ED">
        <w:t>'</w:t>
      </w:r>
    </w:p>
    <w:p w14:paraId="468E9070" w14:textId="77777777" w:rsidR="001F6DCB" w:rsidRDefault="001F6DCB" w:rsidP="001F6DCB">
      <w:pPr>
        <w:pStyle w:val="PL"/>
      </w:pPr>
      <w:r>
        <w:t xml:space="preserve">      required:</w:t>
      </w:r>
    </w:p>
    <w:p w14:paraId="664801E3" w14:textId="77777777" w:rsidR="001F6DCB" w:rsidRDefault="001F6DCB" w:rsidP="001F6DCB">
      <w:pPr>
        <w:pStyle w:val="PL"/>
      </w:pPr>
      <w:r>
        <w:t xml:space="preserve">        - smNasType</w:t>
      </w:r>
    </w:p>
    <w:p w14:paraId="737D3C33" w14:textId="77777777" w:rsidR="001F6DCB" w:rsidRDefault="001F6DCB" w:rsidP="001F6DCB">
      <w:pPr>
        <w:pStyle w:val="PL"/>
        <w:rPr>
          <w:lang w:eastAsia="zh-CN"/>
        </w:rPr>
      </w:pPr>
      <w:r>
        <w:t xml:space="preserve">        - </w:t>
      </w:r>
      <w:r>
        <w:rPr>
          <w:lang w:eastAsia="zh-CN"/>
        </w:rPr>
        <w:t>timeStamp</w:t>
      </w:r>
    </w:p>
    <w:p w14:paraId="267B6F75" w14:textId="77777777" w:rsidR="001F6DCB" w:rsidRDefault="001F6DCB" w:rsidP="001F6DCB">
      <w:pPr>
        <w:pStyle w:val="PL"/>
        <w:rPr>
          <w:lang w:eastAsia="zh-CN"/>
        </w:rPr>
      </w:pPr>
      <w:r>
        <w:t xml:space="preserve">        - </w:t>
      </w:r>
      <w:r>
        <w:rPr>
          <w:lang w:eastAsia="zh-CN"/>
        </w:rPr>
        <w:t>backoffTimer</w:t>
      </w:r>
    </w:p>
    <w:p w14:paraId="686FA9F4" w14:textId="77777777" w:rsidR="001F6DCB" w:rsidRDefault="001F6DCB" w:rsidP="001F6DCB">
      <w:pPr>
        <w:pStyle w:val="PL"/>
        <w:rPr>
          <w:lang w:eastAsia="zh-CN"/>
        </w:rPr>
      </w:pPr>
      <w:r>
        <w:t xml:space="preserve">        - </w:t>
      </w:r>
      <w:r>
        <w:rPr>
          <w:lang w:eastAsia="zh-CN"/>
        </w:rPr>
        <w:t>appliedSmccType</w:t>
      </w:r>
    </w:p>
    <w:p w14:paraId="1ED7D64D" w14:textId="77777777" w:rsidR="001F6DCB" w:rsidRDefault="001F6DCB" w:rsidP="001F6DCB">
      <w:pPr>
        <w:pStyle w:val="PL"/>
      </w:pPr>
    </w:p>
    <w:p w14:paraId="59450796" w14:textId="77777777" w:rsidR="001F6DCB" w:rsidRDefault="001F6DCB" w:rsidP="001F6DCB">
      <w:pPr>
        <w:pStyle w:val="PL"/>
      </w:pPr>
      <w:r>
        <w:t xml:space="preserve">    TransactionInfo:</w:t>
      </w:r>
    </w:p>
    <w:p w14:paraId="4840E780" w14:textId="77777777" w:rsidR="001F6DCB" w:rsidRDefault="001F6DCB" w:rsidP="001F6DCB">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CFDE373" w14:textId="77777777" w:rsidR="001F6DCB" w:rsidRDefault="001F6DCB" w:rsidP="001F6DCB">
      <w:pPr>
        <w:pStyle w:val="PL"/>
      </w:pPr>
      <w:r>
        <w:t xml:space="preserve">      type: object</w:t>
      </w:r>
    </w:p>
    <w:p w14:paraId="330BBDB2" w14:textId="77777777" w:rsidR="001F6DCB" w:rsidRDefault="001F6DCB" w:rsidP="001F6DCB">
      <w:pPr>
        <w:pStyle w:val="PL"/>
      </w:pPr>
      <w:r>
        <w:t xml:space="preserve">      properties:</w:t>
      </w:r>
    </w:p>
    <w:p w14:paraId="64792683" w14:textId="77777777" w:rsidR="001F6DCB" w:rsidRDefault="001F6DCB" w:rsidP="001F6DCB">
      <w:pPr>
        <w:pStyle w:val="PL"/>
      </w:pPr>
      <w:r>
        <w:t xml:space="preserve">        transaction:</w:t>
      </w:r>
    </w:p>
    <w:p w14:paraId="16C7490F" w14:textId="77777777" w:rsidR="001F6DCB" w:rsidRDefault="001F6DCB" w:rsidP="001F6DCB">
      <w:pPr>
        <w:pStyle w:val="PL"/>
      </w:pPr>
      <w:r>
        <w:t xml:space="preserve">          $ref: 'TS29571_CommonData.yaml#/components/schemas/Uinteger'</w:t>
      </w:r>
    </w:p>
    <w:p w14:paraId="764A7347" w14:textId="77777777" w:rsidR="001F6DCB" w:rsidRDefault="001F6DCB" w:rsidP="001F6DCB">
      <w:pPr>
        <w:pStyle w:val="PL"/>
      </w:pPr>
      <w:r>
        <w:t xml:space="preserve">        snssai:</w:t>
      </w:r>
    </w:p>
    <w:p w14:paraId="213558CA" w14:textId="77777777" w:rsidR="001F6DCB" w:rsidRDefault="001F6DCB" w:rsidP="001F6DCB">
      <w:pPr>
        <w:pStyle w:val="PL"/>
      </w:pPr>
      <w:r>
        <w:t xml:space="preserve">          $ref: 'TS29571_CommonData.yaml#/components/schemas/Snssai'</w:t>
      </w:r>
    </w:p>
    <w:p w14:paraId="169C09BD" w14:textId="77777777" w:rsidR="001F6DCB" w:rsidRDefault="001F6DCB" w:rsidP="001F6DCB">
      <w:pPr>
        <w:pStyle w:val="PL"/>
      </w:pPr>
      <w:r>
        <w:t xml:space="preserve">        appIds:</w:t>
      </w:r>
    </w:p>
    <w:p w14:paraId="7B2E4EA7" w14:textId="77777777" w:rsidR="001F6DCB" w:rsidRDefault="001F6DCB" w:rsidP="001F6DCB">
      <w:pPr>
        <w:pStyle w:val="PL"/>
      </w:pPr>
      <w:r>
        <w:t xml:space="preserve">          type: array</w:t>
      </w:r>
    </w:p>
    <w:p w14:paraId="3A8C694F" w14:textId="77777777" w:rsidR="001F6DCB" w:rsidRDefault="001F6DCB" w:rsidP="001F6DCB">
      <w:pPr>
        <w:pStyle w:val="PL"/>
      </w:pPr>
      <w:r>
        <w:lastRenderedPageBreak/>
        <w:t xml:space="preserve">          items:</w:t>
      </w:r>
    </w:p>
    <w:p w14:paraId="37B0D34B" w14:textId="77777777" w:rsidR="001F6DCB" w:rsidRDefault="001F6DCB" w:rsidP="001F6DCB">
      <w:pPr>
        <w:pStyle w:val="PL"/>
      </w:pPr>
      <w:r>
        <w:t xml:space="preserve">            $ref: 'TS29571_CommonData.yaml#/components/schemas/ApplicationId'</w:t>
      </w:r>
    </w:p>
    <w:p w14:paraId="15A6A4B0" w14:textId="77777777" w:rsidR="001F6DCB" w:rsidRDefault="001F6DCB" w:rsidP="001F6DCB">
      <w:pPr>
        <w:pStyle w:val="PL"/>
      </w:pPr>
      <w:r>
        <w:t xml:space="preserve">          minItems: 1</w:t>
      </w:r>
    </w:p>
    <w:p w14:paraId="3508AF82" w14:textId="77777777" w:rsidR="001F6DCB" w:rsidRDefault="001F6DCB" w:rsidP="001F6DCB">
      <w:pPr>
        <w:pStyle w:val="PL"/>
      </w:pPr>
      <w:r>
        <w:t xml:space="preserve">        transacMetrics:</w:t>
      </w:r>
    </w:p>
    <w:p w14:paraId="2941D137" w14:textId="77777777" w:rsidR="001F6DCB" w:rsidRDefault="001F6DCB" w:rsidP="001F6DCB">
      <w:pPr>
        <w:pStyle w:val="PL"/>
      </w:pPr>
      <w:r>
        <w:t xml:space="preserve">          type: array</w:t>
      </w:r>
    </w:p>
    <w:p w14:paraId="5D03ED4A" w14:textId="77777777" w:rsidR="001F6DCB" w:rsidRDefault="001F6DCB" w:rsidP="001F6DCB">
      <w:pPr>
        <w:pStyle w:val="PL"/>
      </w:pPr>
      <w:r>
        <w:t xml:space="preserve">          items:</w:t>
      </w:r>
    </w:p>
    <w:p w14:paraId="7AB32691" w14:textId="77777777" w:rsidR="001F6DCB" w:rsidRDefault="001F6DCB" w:rsidP="001F6DCB">
      <w:pPr>
        <w:pStyle w:val="PL"/>
      </w:pPr>
      <w:r>
        <w:t xml:space="preserve">            $ref: '#/components/schemas/TransactionMetric'</w:t>
      </w:r>
    </w:p>
    <w:p w14:paraId="45DB7E17" w14:textId="77777777" w:rsidR="001F6DCB" w:rsidRDefault="001F6DCB" w:rsidP="001F6DCB">
      <w:pPr>
        <w:pStyle w:val="PL"/>
      </w:pPr>
      <w:r>
        <w:t xml:space="preserve">          minItems: 1</w:t>
      </w:r>
    </w:p>
    <w:p w14:paraId="1081041C" w14:textId="77777777" w:rsidR="001F6DCB" w:rsidRDefault="001F6DCB" w:rsidP="001F6DCB">
      <w:pPr>
        <w:pStyle w:val="PL"/>
      </w:pPr>
      <w:r>
        <w:t xml:space="preserve">      required:</w:t>
      </w:r>
    </w:p>
    <w:p w14:paraId="40877226" w14:textId="77777777" w:rsidR="001F6DCB" w:rsidRDefault="001F6DCB" w:rsidP="001F6DCB">
      <w:pPr>
        <w:pStyle w:val="PL"/>
      </w:pPr>
      <w:r>
        <w:t xml:space="preserve">        - transaction</w:t>
      </w:r>
    </w:p>
    <w:p w14:paraId="2732FCB0" w14:textId="77777777" w:rsidR="001F6DCB" w:rsidRDefault="001F6DCB" w:rsidP="001F6DCB">
      <w:pPr>
        <w:pStyle w:val="PL"/>
        <w:rPr>
          <w:lang w:eastAsia="zh-CN"/>
        </w:rPr>
      </w:pPr>
    </w:p>
    <w:p w14:paraId="6A14C074" w14:textId="77777777" w:rsidR="001F6DCB" w:rsidRDefault="001F6DCB" w:rsidP="001F6DCB">
      <w:pPr>
        <w:pStyle w:val="PL"/>
        <w:rPr>
          <w:lang w:eastAsia="zh-CN"/>
        </w:rPr>
      </w:pPr>
      <w:r>
        <w:rPr>
          <w:lang w:eastAsia="zh-CN"/>
        </w:rPr>
        <w:t xml:space="preserve">    </w:t>
      </w:r>
      <w:r>
        <w:t>PduSessionInformation</w:t>
      </w:r>
      <w:r>
        <w:rPr>
          <w:lang w:eastAsia="zh-CN"/>
        </w:rPr>
        <w:t>:</w:t>
      </w:r>
    </w:p>
    <w:p w14:paraId="39281E26" w14:textId="77777777" w:rsidR="001F6DCB" w:rsidRDefault="001F6DCB" w:rsidP="001F6DCB">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31962E2" w14:textId="77777777" w:rsidR="001F6DCB" w:rsidRDefault="001F6DCB" w:rsidP="001F6DCB">
      <w:pPr>
        <w:pStyle w:val="PL"/>
        <w:rPr>
          <w:lang w:eastAsia="zh-CN"/>
        </w:rPr>
      </w:pPr>
      <w:r>
        <w:rPr>
          <w:lang w:eastAsia="zh-CN"/>
        </w:rPr>
        <w:t xml:space="preserve">      type: object</w:t>
      </w:r>
    </w:p>
    <w:p w14:paraId="0FF35218" w14:textId="77777777" w:rsidR="001F6DCB" w:rsidRDefault="001F6DCB" w:rsidP="001F6DCB">
      <w:pPr>
        <w:pStyle w:val="PL"/>
        <w:rPr>
          <w:lang w:eastAsia="zh-CN"/>
        </w:rPr>
      </w:pPr>
      <w:r>
        <w:rPr>
          <w:lang w:eastAsia="zh-CN"/>
        </w:rPr>
        <w:t xml:space="preserve">      properties:</w:t>
      </w:r>
    </w:p>
    <w:p w14:paraId="04A11BF8" w14:textId="77777777" w:rsidR="001F6DCB" w:rsidRDefault="001F6DCB" w:rsidP="001F6DCB">
      <w:pPr>
        <w:pStyle w:val="PL"/>
        <w:rPr>
          <w:lang w:eastAsia="zh-CN"/>
        </w:rPr>
      </w:pPr>
      <w:r>
        <w:rPr>
          <w:lang w:eastAsia="zh-CN"/>
        </w:rPr>
        <w:t xml:space="preserve">        </w:t>
      </w:r>
      <w:r w:rsidRPr="00832E5C">
        <w:t>pduSessId</w:t>
      </w:r>
      <w:r>
        <w:rPr>
          <w:lang w:eastAsia="zh-CN"/>
        </w:rPr>
        <w:t>:</w:t>
      </w:r>
    </w:p>
    <w:p w14:paraId="33BAA3E1" w14:textId="77777777" w:rsidR="001F6DCB" w:rsidRDefault="001F6DCB" w:rsidP="001F6DCB">
      <w:pPr>
        <w:pStyle w:val="PL"/>
      </w:pPr>
      <w:r>
        <w:t xml:space="preserve">          </w:t>
      </w:r>
      <w:r w:rsidRPr="00EE610D">
        <w:t>$ref: 'TS29571_CommonData.yaml#/components/schemas/PduSessionId'</w:t>
      </w:r>
    </w:p>
    <w:p w14:paraId="1A2DBDB7" w14:textId="77777777" w:rsidR="001F6DCB" w:rsidRDefault="001F6DCB" w:rsidP="001F6DCB">
      <w:pPr>
        <w:pStyle w:val="PL"/>
        <w:rPr>
          <w:lang w:eastAsia="zh-CN"/>
        </w:rPr>
      </w:pPr>
      <w:r>
        <w:rPr>
          <w:lang w:eastAsia="zh-CN"/>
        </w:rPr>
        <w:t xml:space="preserve">        </w:t>
      </w:r>
      <w:r w:rsidRPr="00832E5C">
        <w:rPr>
          <w:lang w:eastAsia="zh-CN"/>
        </w:rPr>
        <w:t>sessInfo</w:t>
      </w:r>
      <w:r>
        <w:rPr>
          <w:lang w:eastAsia="zh-CN"/>
        </w:rPr>
        <w:t>:</w:t>
      </w:r>
    </w:p>
    <w:p w14:paraId="67D3DA30" w14:textId="77777777" w:rsidR="001F6DCB" w:rsidRDefault="001F6DCB" w:rsidP="001F6DCB">
      <w:pPr>
        <w:pStyle w:val="PL"/>
        <w:rPr>
          <w:lang w:eastAsia="zh-CN"/>
        </w:rPr>
      </w:pPr>
      <w:r>
        <w:rPr>
          <w:lang w:eastAsia="zh-CN"/>
        </w:rPr>
        <w:t xml:space="preserve">          $ref: '#/components/schemas/</w:t>
      </w:r>
      <w:r w:rsidRPr="00832E5C">
        <w:rPr>
          <w:lang w:eastAsia="zh-CN"/>
        </w:rPr>
        <w:t>PduSessionInfo</w:t>
      </w:r>
      <w:r>
        <w:rPr>
          <w:lang w:eastAsia="zh-CN"/>
        </w:rPr>
        <w:t>'</w:t>
      </w:r>
    </w:p>
    <w:p w14:paraId="456652EE" w14:textId="77777777" w:rsidR="001F6DCB" w:rsidRDefault="001F6DCB" w:rsidP="001F6DCB">
      <w:pPr>
        <w:pStyle w:val="PL"/>
        <w:rPr>
          <w:lang w:eastAsia="zh-CN"/>
        </w:rPr>
      </w:pPr>
    </w:p>
    <w:p w14:paraId="01885918" w14:textId="77777777" w:rsidR="001F6DCB" w:rsidRDefault="001F6DCB" w:rsidP="001F6DCB">
      <w:pPr>
        <w:pStyle w:val="PL"/>
        <w:rPr>
          <w:lang w:eastAsia="zh-CN"/>
        </w:rPr>
      </w:pPr>
      <w:r>
        <w:rPr>
          <w:lang w:eastAsia="zh-CN"/>
        </w:rPr>
        <w:t xml:space="preserve">    </w:t>
      </w:r>
      <w:r w:rsidRPr="00110AF6">
        <w:t>PduSessionInfo</w:t>
      </w:r>
      <w:r>
        <w:rPr>
          <w:lang w:eastAsia="zh-CN"/>
        </w:rPr>
        <w:t>:</w:t>
      </w:r>
    </w:p>
    <w:p w14:paraId="66CE9F05" w14:textId="77777777" w:rsidR="001F6DCB" w:rsidRDefault="001F6DCB" w:rsidP="001F6DCB">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FB77097" w14:textId="77777777" w:rsidR="001F6DCB" w:rsidRDefault="001F6DCB" w:rsidP="001F6DCB">
      <w:pPr>
        <w:pStyle w:val="PL"/>
        <w:rPr>
          <w:lang w:eastAsia="zh-CN"/>
        </w:rPr>
      </w:pPr>
      <w:r>
        <w:rPr>
          <w:lang w:eastAsia="zh-CN"/>
        </w:rPr>
        <w:t xml:space="preserve">      type: object</w:t>
      </w:r>
    </w:p>
    <w:p w14:paraId="5B6713C4" w14:textId="77777777" w:rsidR="001F6DCB" w:rsidRDefault="001F6DCB" w:rsidP="001F6DCB">
      <w:pPr>
        <w:pStyle w:val="PL"/>
        <w:rPr>
          <w:lang w:eastAsia="zh-CN"/>
        </w:rPr>
      </w:pPr>
      <w:r>
        <w:rPr>
          <w:lang w:eastAsia="zh-CN"/>
        </w:rPr>
        <w:t xml:space="preserve">      properties:</w:t>
      </w:r>
    </w:p>
    <w:p w14:paraId="1C6E27EA" w14:textId="77777777" w:rsidR="001F6DCB" w:rsidRDefault="001F6DCB" w:rsidP="001F6DCB">
      <w:pPr>
        <w:pStyle w:val="PL"/>
        <w:rPr>
          <w:lang w:eastAsia="zh-CN"/>
        </w:rPr>
      </w:pPr>
      <w:r>
        <w:rPr>
          <w:lang w:eastAsia="zh-CN"/>
        </w:rPr>
        <w:t xml:space="preserve">        </w:t>
      </w:r>
      <w:r w:rsidRPr="00110AF6">
        <w:t>n4SessId</w:t>
      </w:r>
      <w:r>
        <w:rPr>
          <w:lang w:eastAsia="zh-CN"/>
        </w:rPr>
        <w:t>:</w:t>
      </w:r>
    </w:p>
    <w:p w14:paraId="48FDEA17" w14:textId="77777777" w:rsidR="001F6DCB" w:rsidRDefault="001F6DCB" w:rsidP="001F6DCB">
      <w:pPr>
        <w:pStyle w:val="PL"/>
        <w:rPr>
          <w:lang w:eastAsia="zh-CN"/>
        </w:rPr>
      </w:pPr>
      <w:r>
        <w:rPr>
          <w:lang w:eastAsia="zh-CN"/>
        </w:rPr>
        <w:t xml:space="preserve">          type: string</w:t>
      </w:r>
    </w:p>
    <w:p w14:paraId="500A4308" w14:textId="77777777" w:rsidR="001F6DCB" w:rsidRDefault="001F6DCB" w:rsidP="001F6DCB">
      <w:pPr>
        <w:pStyle w:val="PL"/>
        <w:rPr>
          <w:lang w:eastAsia="zh-CN"/>
        </w:rPr>
      </w:pPr>
      <w:r>
        <w:rPr>
          <w:lang w:eastAsia="zh-CN"/>
        </w:rPr>
        <w:t xml:space="preserve">          description: The identifier of the N4 session for the reported PDU Session.</w:t>
      </w:r>
    </w:p>
    <w:p w14:paraId="34BA591B" w14:textId="77777777" w:rsidR="001F6DCB" w:rsidRDefault="001F6DCB" w:rsidP="001F6DCB">
      <w:pPr>
        <w:pStyle w:val="PL"/>
        <w:rPr>
          <w:lang w:eastAsia="zh-CN"/>
        </w:rPr>
      </w:pPr>
      <w:r>
        <w:rPr>
          <w:lang w:eastAsia="zh-CN"/>
        </w:rPr>
        <w:t xml:space="preserve">        </w:t>
      </w:r>
      <w:r w:rsidRPr="00110AF6">
        <w:rPr>
          <w:lang w:eastAsia="zh-CN"/>
        </w:rPr>
        <w:t>sessInactiveTimer</w:t>
      </w:r>
      <w:r>
        <w:rPr>
          <w:lang w:eastAsia="zh-CN"/>
        </w:rPr>
        <w:t>:</w:t>
      </w:r>
    </w:p>
    <w:p w14:paraId="6BF93A6C" w14:textId="77777777" w:rsidR="001F6DCB" w:rsidRDefault="001F6DCB" w:rsidP="001F6DCB">
      <w:pPr>
        <w:pStyle w:val="PL"/>
        <w:rPr>
          <w:lang w:eastAsia="zh-CN"/>
        </w:rPr>
      </w:pPr>
      <w:r>
        <w:rPr>
          <w:lang w:eastAsia="zh-CN"/>
        </w:rPr>
        <w:t xml:space="preserve">          $ref: 'TS29571_CommonData.yaml#/components/schemas/DurationSec'</w:t>
      </w:r>
    </w:p>
    <w:p w14:paraId="5343245D" w14:textId="77777777" w:rsidR="001F6DCB" w:rsidRDefault="001F6DCB" w:rsidP="001F6DCB">
      <w:pPr>
        <w:pStyle w:val="PL"/>
        <w:rPr>
          <w:lang w:eastAsia="zh-CN"/>
        </w:rPr>
      </w:pPr>
      <w:r>
        <w:rPr>
          <w:lang w:eastAsia="zh-CN"/>
        </w:rPr>
        <w:t xml:space="preserve">        </w:t>
      </w:r>
      <w:r w:rsidRPr="00110AF6">
        <w:rPr>
          <w:lang w:eastAsia="zh-CN"/>
        </w:rPr>
        <w:t>pduSessStatus</w:t>
      </w:r>
      <w:r>
        <w:rPr>
          <w:lang w:eastAsia="zh-CN"/>
        </w:rPr>
        <w:t>:</w:t>
      </w:r>
    </w:p>
    <w:p w14:paraId="51D6E99D" w14:textId="77777777" w:rsidR="001F6DCB" w:rsidRDefault="001F6DCB" w:rsidP="001F6DCB">
      <w:pPr>
        <w:pStyle w:val="PL"/>
        <w:rPr>
          <w:lang w:eastAsia="zh-CN"/>
        </w:rPr>
      </w:pPr>
      <w:r>
        <w:rPr>
          <w:lang w:eastAsia="zh-CN"/>
        </w:rPr>
        <w:t xml:space="preserve">          $ref: '#/components/schemas/</w:t>
      </w:r>
      <w:r w:rsidRPr="00110AF6">
        <w:rPr>
          <w:lang w:eastAsia="zh-CN"/>
        </w:rPr>
        <w:t>PduSessionStatus</w:t>
      </w:r>
      <w:r>
        <w:rPr>
          <w:lang w:eastAsia="zh-CN"/>
        </w:rPr>
        <w:t>'</w:t>
      </w:r>
    </w:p>
    <w:p w14:paraId="3CCD001B" w14:textId="77777777" w:rsidR="001F6DCB" w:rsidRDefault="001F6DCB" w:rsidP="001F6DCB">
      <w:pPr>
        <w:pStyle w:val="PL"/>
        <w:rPr>
          <w:lang w:eastAsia="zh-CN"/>
        </w:rPr>
      </w:pPr>
    </w:p>
    <w:p w14:paraId="1F89DE02" w14:textId="77777777" w:rsidR="001F6DCB" w:rsidRDefault="001F6DCB" w:rsidP="001F6DCB">
      <w:pPr>
        <w:pStyle w:val="PL"/>
        <w:rPr>
          <w:lang w:eastAsia="zh-CN"/>
        </w:rPr>
      </w:pPr>
      <w:r>
        <w:rPr>
          <w:lang w:eastAsia="zh-CN"/>
        </w:rPr>
        <w:t xml:space="preserve">    </w:t>
      </w:r>
      <w:r>
        <w:t>UpfInformation</w:t>
      </w:r>
      <w:r>
        <w:rPr>
          <w:lang w:eastAsia="zh-CN"/>
        </w:rPr>
        <w:t>:</w:t>
      </w:r>
    </w:p>
    <w:p w14:paraId="0716B02C" w14:textId="77777777" w:rsidR="001F6DCB" w:rsidRDefault="001F6DCB" w:rsidP="001F6DCB">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C71395E" w14:textId="77777777" w:rsidR="001F6DCB" w:rsidRDefault="001F6DCB" w:rsidP="001F6DCB">
      <w:pPr>
        <w:pStyle w:val="PL"/>
        <w:rPr>
          <w:lang w:eastAsia="zh-CN"/>
        </w:rPr>
      </w:pPr>
      <w:r>
        <w:rPr>
          <w:lang w:eastAsia="zh-CN"/>
        </w:rPr>
        <w:t xml:space="preserve">      type: object</w:t>
      </w:r>
    </w:p>
    <w:p w14:paraId="6EB27328" w14:textId="77777777" w:rsidR="001F6DCB" w:rsidRDefault="001F6DCB" w:rsidP="001F6DCB">
      <w:pPr>
        <w:pStyle w:val="PL"/>
        <w:rPr>
          <w:lang w:eastAsia="zh-CN"/>
        </w:rPr>
      </w:pPr>
      <w:r>
        <w:rPr>
          <w:lang w:eastAsia="zh-CN"/>
        </w:rPr>
        <w:t xml:space="preserve">      properties:</w:t>
      </w:r>
    </w:p>
    <w:p w14:paraId="4EF8C595" w14:textId="77777777" w:rsidR="001F6DCB" w:rsidRDefault="001F6DCB" w:rsidP="001F6DCB">
      <w:pPr>
        <w:pStyle w:val="PL"/>
        <w:rPr>
          <w:lang w:eastAsia="zh-CN"/>
        </w:rPr>
      </w:pPr>
      <w:r>
        <w:rPr>
          <w:lang w:eastAsia="zh-CN"/>
        </w:rPr>
        <w:t xml:space="preserve">        </w:t>
      </w:r>
      <w:r>
        <w:t>upfId</w:t>
      </w:r>
      <w:r>
        <w:rPr>
          <w:lang w:eastAsia="zh-CN"/>
        </w:rPr>
        <w:t>:</w:t>
      </w:r>
    </w:p>
    <w:p w14:paraId="38C0CF4E" w14:textId="77777777" w:rsidR="001F6DCB" w:rsidRDefault="001F6DCB" w:rsidP="001F6DCB">
      <w:pPr>
        <w:pStyle w:val="PL"/>
        <w:rPr>
          <w:lang w:eastAsia="zh-CN"/>
        </w:rPr>
      </w:pPr>
      <w:r>
        <w:rPr>
          <w:lang w:eastAsia="zh-CN"/>
        </w:rPr>
        <w:t xml:space="preserve">          type: string</w:t>
      </w:r>
    </w:p>
    <w:p w14:paraId="57DDA592" w14:textId="77777777" w:rsidR="001F6DCB" w:rsidRDefault="001F6DCB" w:rsidP="001F6DCB">
      <w:pPr>
        <w:pStyle w:val="PL"/>
        <w:rPr>
          <w:lang w:eastAsia="zh-CN"/>
        </w:rPr>
      </w:pPr>
      <w:r>
        <w:rPr>
          <w:lang w:eastAsia="zh-CN"/>
        </w:rPr>
        <w:t xml:space="preserve">        upfAddr:</w:t>
      </w:r>
    </w:p>
    <w:p w14:paraId="6D25C1C1" w14:textId="77777777" w:rsidR="001F6DCB" w:rsidRDefault="001F6DCB" w:rsidP="001F6DCB">
      <w:pPr>
        <w:pStyle w:val="PL"/>
      </w:pPr>
      <w:r>
        <w:t xml:space="preserve">          $ref: '</w:t>
      </w:r>
      <w:r w:rsidRPr="008D1D0E">
        <w:t>TS29517_Naf_EventExposure.yaml</w:t>
      </w:r>
      <w:r>
        <w:t>#/components/schemas/</w:t>
      </w:r>
      <w:r>
        <w:rPr>
          <w:lang w:eastAsia="zh-CN"/>
        </w:rPr>
        <w:t>AddrFqdn</w:t>
      </w:r>
      <w:r>
        <w:t>'</w:t>
      </w:r>
    </w:p>
    <w:p w14:paraId="5C8702A5" w14:textId="77777777" w:rsidR="001F6DCB" w:rsidRDefault="001F6DCB" w:rsidP="001F6DCB">
      <w:pPr>
        <w:pStyle w:val="PL"/>
      </w:pPr>
    </w:p>
    <w:p w14:paraId="427D65C2" w14:textId="77777777" w:rsidR="001F6DCB" w:rsidRDefault="001F6DCB" w:rsidP="001F6DCB">
      <w:pPr>
        <w:pStyle w:val="PL"/>
      </w:pPr>
      <w:r>
        <w:t xml:space="preserve">    SmfEvent:</w:t>
      </w:r>
    </w:p>
    <w:p w14:paraId="5FB599F1" w14:textId="77777777" w:rsidR="001F6DCB" w:rsidRDefault="001F6DCB" w:rsidP="001F6DCB">
      <w:pPr>
        <w:pStyle w:val="PL"/>
      </w:pPr>
      <w:r>
        <w:t xml:space="preserve">      anyOf:</w:t>
      </w:r>
    </w:p>
    <w:p w14:paraId="54DFA3EB" w14:textId="77777777" w:rsidR="001F6DCB" w:rsidRDefault="001F6DCB" w:rsidP="001F6DCB">
      <w:pPr>
        <w:pStyle w:val="PL"/>
      </w:pPr>
      <w:r>
        <w:t xml:space="preserve">      - type: string</w:t>
      </w:r>
    </w:p>
    <w:p w14:paraId="22A04165" w14:textId="77777777" w:rsidR="001F6DCB" w:rsidRDefault="001F6DCB" w:rsidP="001F6DCB">
      <w:pPr>
        <w:pStyle w:val="PL"/>
      </w:pPr>
      <w:r>
        <w:t xml:space="preserve">        enum:</w:t>
      </w:r>
    </w:p>
    <w:p w14:paraId="78F97D0E" w14:textId="77777777" w:rsidR="001F6DCB" w:rsidRDefault="001F6DCB" w:rsidP="001F6DCB">
      <w:pPr>
        <w:pStyle w:val="PL"/>
      </w:pPr>
      <w:r>
        <w:t xml:space="preserve">          - AC_TY_CH</w:t>
      </w:r>
    </w:p>
    <w:p w14:paraId="163F793A" w14:textId="77777777" w:rsidR="001F6DCB" w:rsidRDefault="001F6DCB" w:rsidP="001F6DCB">
      <w:pPr>
        <w:pStyle w:val="PL"/>
      </w:pPr>
      <w:r>
        <w:t xml:space="preserve">          - UP_PATH_CH</w:t>
      </w:r>
    </w:p>
    <w:p w14:paraId="1C1A525B" w14:textId="77777777" w:rsidR="001F6DCB" w:rsidRDefault="001F6DCB" w:rsidP="001F6DCB">
      <w:pPr>
        <w:pStyle w:val="PL"/>
        <w:rPr>
          <w:lang w:val="fr-FR"/>
        </w:rPr>
      </w:pPr>
      <w:r>
        <w:t xml:space="preserve">          </w:t>
      </w:r>
      <w:r>
        <w:rPr>
          <w:lang w:val="fr-FR"/>
        </w:rPr>
        <w:t>- PDU_SES_REL</w:t>
      </w:r>
    </w:p>
    <w:p w14:paraId="38D62DF2" w14:textId="77777777" w:rsidR="001F6DCB" w:rsidRDefault="001F6DCB" w:rsidP="001F6DCB">
      <w:pPr>
        <w:pStyle w:val="PL"/>
        <w:rPr>
          <w:lang w:val="fr-FR"/>
        </w:rPr>
      </w:pPr>
      <w:r>
        <w:rPr>
          <w:lang w:val="fr-FR"/>
        </w:rPr>
        <w:t xml:space="preserve">          - PLMN_CH</w:t>
      </w:r>
    </w:p>
    <w:p w14:paraId="0BAD824C" w14:textId="77777777" w:rsidR="001F6DCB" w:rsidRDefault="001F6DCB" w:rsidP="001F6DCB">
      <w:pPr>
        <w:pStyle w:val="PL"/>
        <w:rPr>
          <w:lang w:val="fr-FR"/>
        </w:rPr>
      </w:pPr>
      <w:r>
        <w:rPr>
          <w:lang w:val="fr-FR"/>
        </w:rPr>
        <w:t xml:space="preserve">          - UE_IP_CH</w:t>
      </w:r>
    </w:p>
    <w:p w14:paraId="1A6C47DF" w14:textId="77777777" w:rsidR="001F6DCB" w:rsidRDefault="001F6DCB" w:rsidP="001F6DCB">
      <w:pPr>
        <w:pStyle w:val="PL"/>
        <w:rPr>
          <w:lang w:val="fr-FR"/>
        </w:rPr>
      </w:pPr>
      <w:r>
        <w:rPr>
          <w:lang w:val="fr-FR"/>
        </w:rPr>
        <w:t xml:space="preserve">          - RAT_TY_CH</w:t>
      </w:r>
    </w:p>
    <w:p w14:paraId="470DFA92" w14:textId="77777777" w:rsidR="001F6DCB" w:rsidRDefault="001F6DCB" w:rsidP="001F6DCB">
      <w:pPr>
        <w:pStyle w:val="PL"/>
      </w:pPr>
      <w:r>
        <w:rPr>
          <w:lang w:val="fr-FR"/>
        </w:rPr>
        <w:t xml:space="preserve">          </w:t>
      </w:r>
      <w:r>
        <w:t>- DDDS</w:t>
      </w:r>
    </w:p>
    <w:p w14:paraId="7E529498" w14:textId="77777777" w:rsidR="001F6DCB" w:rsidRDefault="001F6DCB" w:rsidP="001F6DCB">
      <w:pPr>
        <w:pStyle w:val="PL"/>
      </w:pPr>
      <w:r>
        <w:t xml:space="preserve">          - COMM_FAIL</w:t>
      </w:r>
    </w:p>
    <w:p w14:paraId="411B7817" w14:textId="77777777" w:rsidR="001F6DCB" w:rsidRDefault="001F6DCB" w:rsidP="001F6DCB">
      <w:pPr>
        <w:pStyle w:val="PL"/>
      </w:pPr>
      <w:r>
        <w:t xml:space="preserve">          - PDU_SES_EST</w:t>
      </w:r>
    </w:p>
    <w:p w14:paraId="55DAE159" w14:textId="77777777" w:rsidR="001F6DCB" w:rsidRDefault="001F6DCB" w:rsidP="001F6DCB">
      <w:pPr>
        <w:pStyle w:val="PL"/>
      </w:pPr>
      <w:r>
        <w:t xml:space="preserve">          - QFI_ALLOC</w:t>
      </w:r>
    </w:p>
    <w:p w14:paraId="4903E8C0" w14:textId="77777777" w:rsidR="001F6DCB" w:rsidRDefault="001F6DCB" w:rsidP="001F6DCB">
      <w:pPr>
        <w:pStyle w:val="PL"/>
      </w:pPr>
      <w:r>
        <w:t xml:space="preserve">          - QOS_MON</w:t>
      </w:r>
    </w:p>
    <w:p w14:paraId="3604EA4A" w14:textId="77777777" w:rsidR="001F6DCB" w:rsidRDefault="001F6DCB" w:rsidP="001F6DCB">
      <w:pPr>
        <w:pStyle w:val="PL"/>
      </w:pPr>
      <w:r>
        <w:t xml:space="preserve">          - SMCC_EXP</w:t>
      </w:r>
    </w:p>
    <w:p w14:paraId="759CD8DE" w14:textId="77777777" w:rsidR="001F6DCB" w:rsidRDefault="001F6DCB" w:rsidP="001F6DCB">
      <w:pPr>
        <w:pStyle w:val="PL"/>
      </w:pPr>
      <w:r>
        <w:t xml:space="preserve">          - DISPERSION</w:t>
      </w:r>
    </w:p>
    <w:p w14:paraId="1D38C180" w14:textId="77777777" w:rsidR="001F6DCB" w:rsidRDefault="001F6DCB" w:rsidP="001F6DCB">
      <w:pPr>
        <w:pStyle w:val="PL"/>
      </w:pPr>
      <w:r>
        <w:t xml:space="preserve">          - </w:t>
      </w:r>
      <w:r w:rsidRPr="00434CD2">
        <w:t>RED_TRANS_EXP</w:t>
      </w:r>
    </w:p>
    <w:p w14:paraId="256400ED" w14:textId="77777777" w:rsidR="001F6DCB" w:rsidRDefault="001F6DCB" w:rsidP="001F6DCB">
      <w:pPr>
        <w:pStyle w:val="PL"/>
      </w:pPr>
      <w:r>
        <w:t xml:space="preserve">          - WLAN_INFO</w:t>
      </w:r>
    </w:p>
    <w:p w14:paraId="08844B22" w14:textId="77777777" w:rsidR="001F6DCB" w:rsidRDefault="001F6DCB" w:rsidP="001F6DCB">
      <w:pPr>
        <w:pStyle w:val="PL"/>
        <w:rPr>
          <w:lang w:eastAsia="zh-CN"/>
        </w:rPr>
      </w:pPr>
      <w:r>
        <w:rPr>
          <w:lang w:eastAsia="zh-CN"/>
        </w:rPr>
        <w:t xml:space="preserve">          - UPF_INFO</w:t>
      </w:r>
    </w:p>
    <w:p w14:paraId="56431252" w14:textId="77777777" w:rsidR="001F6DCB" w:rsidRDefault="001F6DCB" w:rsidP="001F6DCB">
      <w:pPr>
        <w:pStyle w:val="PL"/>
        <w:rPr>
          <w:lang w:eastAsia="zh-CN"/>
        </w:rPr>
      </w:pPr>
      <w:r>
        <w:rPr>
          <w:lang w:eastAsia="zh-CN"/>
        </w:rPr>
        <w:t xml:space="preserve">          - UP_STATUS_INFO</w:t>
      </w:r>
    </w:p>
    <w:p w14:paraId="6622ABC1" w14:textId="77777777" w:rsidR="001F6DCB" w:rsidRDefault="001F6DCB" w:rsidP="001F6DCB">
      <w:pPr>
        <w:pStyle w:val="PL"/>
      </w:pPr>
      <w:r>
        <w:rPr>
          <w:lang w:eastAsia="zh-CN"/>
        </w:rPr>
        <w:t xml:space="preserve">          - </w:t>
      </w:r>
      <w:r>
        <w:rPr>
          <w:rFonts w:hint="eastAsia"/>
          <w:lang w:eastAsia="zh-CN"/>
        </w:rPr>
        <w:t>SATB_CH</w:t>
      </w:r>
    </w:p>
    <w:p w14:paraId="5B23EE64" w14:textId="77777777" w:rsidR="001F6DCB" w:rsidRDefault="001F6DCB" w:rsidP="001F6DCB">
      <w:pPr>
        <w:pStyle w:val="PL"/>
        <w:rPr>
          <w:lang w:eastAsia="zh-CN"/>
        </w:rPr>
      </w:pPr>
      <w:r w:rsidRPr="00D165ED">
        <w:t xml:space="preserve">          - </w:t>
      </w:r>
      <w:r>
        <w:rPr>
          <w:lang w:eastAsia="zh-CN"/>
        </w:rPr>
        <w:t>5QI_INFO</w:t>
      </w:r>
    </w:p>
    <w:p w14:paraId="0C7D6605" w14:textId="77777777" w:rsidR="001F6DCB" w:rsidRDefault="001F6DCB" w:rsidP="001F6DCB">
      <w:pPr>
        <w:pStyle w:val="PL"/>
      </w:pPr>
      <w:r>
        <w:t xml:space="preserve">      - type: string</w:t>
      </w:r>
    </w:p>
    <w:p w14:paraId="41BF92AD" w14:textId="77777777" w:rsidR="001F6DCB" w:rsidRDefault="001F6DCB" w:rsidP="001F6DCB">
      <w:pPr>
        <w:pStyle w:val="PL"/>
      </w:pPr>
      <w:r>
        <w:t xml:space="preserve">        description: &gt;</w:t>
      </w:r>
    </w:p>
    <w:p w14:paraId="6D6ACDE9" w14:textId="77777777" w:rsidR="001F6DCB" w:rsidRDefault="001F6DCB" w:rsidP="001F6DCB">
      <w:pPr>
        <w:pStyle w:val="PL"/>
      </w:pPr>
      <w:r>
        <w:t xml:space="preserve">          This string provides forward-compatibility with future</w:t>
      </w:r>
    </w:p>
    <w:p w14:paraId="356A6665" w14:textId="77777777" w:rsidR="001F6DCB" w:rsidRDefault="001F6DCB" w:rsidP="001F6DCB">
      <w:pPr>
        <w:pStyle w:val="PL"/>
      </w:pPr>
      <w:r>
        <w:t xml:space="preserve">          extensions to the enumeration and is not used to encode</w:t>
      </w:r>
    </w:p>
    <w:p w14:paraId="4DE7092E" w14:textId="77777777" w:rsidR="001F6DCB" w:rsidRDefault="001F6DCB" w:rsidP="001F6DCB">
      <w:pPr>
        <w:pStyle w:val="PL"/>
      </w:pPr>
      <w:r>
        <w:t xml:space="preserve">          content defined in the present version of this API.</w:t>
      </w:r>
    </w:p>
    <w:p w14:paraId="33581768" w14:textId="77777777" w:rsidR="001F6DCB" w:rsidRDefault="001F6DCB" w:rsidP="001F6DCB">
      <w:pPr>
        <w:pStyle w:val="PL"/>
      </w:pPr>
      <w:r>
        <w:t xml:space="preserve">      description: |</w:t>
      </w:r>
    </w:p>
    <w:p w14:paraId="5586C79F" w14:textId="77777777" w:rsidR="001F6DCB" w:rsidRDefault="001F6DCB" w:rsidP="001F6DCB">
      <w:pPr>
        <w:pStyle w:val="PL"/>
      </w:pPr>
      <w:r>
        <w:t xml:space="preserve">        Represents the types of events that can be subscribed.  </w:t>
      </w:r>
    </w:p>
    <w:p w14:paraId="2EA50C9C" w14:textId="77777777" w:rsidR="001F6DCB" w:rsidRDefault="001F6DCB" w:rsidP="001F6DCB">
      <w:pPr>
        <w:pStyle w:val="PL"/>
      </w:pPr>
      <w:r>
        <w:t xml:space="preserve">        Possible values are:</w:t>
      </w:r>
    </w:p>
    <w:p w14:paraId="0CE17B17" w14:textId="77777777" w:rsidR="001F6DCB" w:rsidRDefault="001F6DCB" w:rsidP="001F6DCB">
      <w:pPr>
        <w:pStyle w:val="PL"/>
      </w:pPr>
      <w:r>
        <w:t xml:space="preserve">        - AC_TY_CH: Access Type Change.</w:t>
      </w:r>
    </w:p>
    <w:p w14:paraId="413BE098" w14:textId="77777777" w:rsidR="001F6DCB" w:rsidRDefault="001F6DCB" w:rsidP="001F6DCB">
      <w:pPr>
        <w:pStyle w:val="PL"/>
      </w:pPr>
      <w:r>
        <w:t xml:space="preserve">        - UP_PATH_CH: UP Path Change.</w:t>
      </w:r>
    </w:p>
    <w:p w14:paraId="31240CBF" w14:textId="77777777" w:rsidR="001F6DCB" w:rsidRDefault="001F6DCB" w:rsidP="001F6DCB">
      <w:pPr>
        <w:pStyle w:val="PL"/>
        <w:rPr>
          <w:lang w:val="fr-FR"/>
        </w:rPr>
      </w:pPr>
      <w:r>
        <w:t xml:space="preserve">        </w:t>
      </w:r>
      <w:r>
        <w:rPr>
          <w:lang w:val="fr-FR"/>
        </w:rPr>
        <w:t>- PDU_SES_REL: PDU Session Release.</w:t>
      </w:r>
    </w:p>
    <w:p w14:paraId="4F09D9F2" w14:textId="77777777" w:rsidR="001F6DCB" w:rsidRDefault="001F6DCB" w:rsidP="001F6DCB">
      <w:pPr>
        <w:pStyle w:val="PL"/>
      </w:pPr>
      <w:r>
        <w:rPr>
          <w:lang w:val="fr-FR"/>
        </w:rPr>
        <w:t xml:space="preserve">        </w:t>
      </w:r>
      <w:r>
        <w:t>- PLMN_CH: PLMN Change.</w:t>
      </w:r>
    </w:p>
    <w:p w14:paraId="47FAFB98" w14:textId="77777777" w:rsidR="001F6DCB" w:rsidRDefault="001F6DCB" w:rsidP="001F6DCB">
      <w:pPr>
        <w:pStyle w:val="PL"/>
      </w:pPr>
      <w:r>
        <w:t xml:space="preserve">        - UE_IP_CH: UE IP address change.</w:t>
      </w:r>
    </w:p>
    <w:p w14:paraId="0292D887" w14:textId="77777777" w:rsidR="001F6DCB" w:rsidRDefault="001F6DCB" w:rsidP="001F6DCB">
      <w:pPr>
        <w:pStyle w:val="PL"/>
      </w:pPr>
      <w:r>
        <w:t xml:space="preserve">        - RAT_TY_CH: RAT Type Change.</w:t>
      </w:r>
    </w:p>
    <w:p w14:paraId="56897282" w14:textId="77777777" w:rsidR="001F6DCB" w:rsidRDefault="001F6DCB" w:rsidP="001F6DCB">
      <w:pPr>
        <w:pStyle w:val="PL"/>
      </w:pPr>
      <w:r>
        <w:lastRenderedPageBreak/>
        <w:t xml:space="preserve">        - DDDS: Downlink data delivery status.</w:t>
      </w:r>
    </w:p>
    <w:p w14:paraId="71FAB94C" w14:textId="77777777" w:rsidR="001F6DCB" w:rsidRDefault="001F6DCB" w:rsidP="001F6DCB">
      <w:pPr>
        <w:pStyle w:val="PL"/>
      </w:pPr>
      <w:r>
        <w:t xml:space="preserve">        - COMM_FAIL: Communication Failure.</w:t>
      </w:r>
    </w:p>
    <w:p w14:paraId="3AA381CF" w14:textId="77777777" w:rsidR="001F6DCB" w:rsidRDefault="001F6DCB" w:rsidP="001F6DCB">
      <w:pPr>
        <w:pStyle w:val="PL"/>
      </w:pPr>
      <w:r>
        <w:t xml:space="preserve">        - PDU_SES_EST: PDU Session Establishment.</w:t>
      </w:r>
    </w:p>
    <w:p w14:paraId="2DB7BCF0" w14:textId="77777777" w:rsidR="001F6DCB" w:rsidRDefault="001F6DCB" w:rsidP="001F6DCB">
      <w:pPr>
        <w:pStyle w:val="PL"/>
      </w:pPr>
      <w:r>
        <w:t xml:space="preserve">        - QFI_ALLOC: QFI allocation.</w:t>
      </w:r>
    </w:p>
    <w:p w14:paraId="7CD81BC0" w14:textId="77777777" w:rsidR="001F6DCB" w:rsidRDefault="001F6DCB" w:rsidP="001F6DCB">
      <w:pPr>
        <w:pStyle w:val="PL"/>
      </w:pPr>
      <w:r>
        <w:t xml:space="preserve">        - QOS_MON: QoS Monitoring.</w:t>
      </w:r>
    </w:p>
    <w:p w14:paraId="09AD896B" w14:textId="77777777" w:rsidR="001F6DCB" w:rsidRDefault="001F6DCB" w:rsidP="001F6DC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17D7A4D" w14:textId="77777777" w:rsidR="001F6DCB" w:rsidRDefault="001F6DCB" w:rsidP="001F6DCB">
      <w:pPr>
        <w:pStyle w:val="PL"/>
      </w:pPr>
      <w:r>
        <w:t xml:space="preserve">        - DISPERSION: </w:t>
      </w:r>
      <w:r w:rsidRPr="0001230E">
        <w:t>Session Management transaction dispersion</w:t>
      </w:r>
      <w:r>
        <w:t>.</w:t>
      </w:r>
    </w:p>
    <w:p w14:paraId="25C9D12A" w14:textId="77777777" w:rsidR="001F6DCB" w:rsidRDefault="001F6DCB" w:rsidP="001F6DCB">
      <w:pPr>
        <w:pStyle w:val="PL"/>
      </w:pPr>
      <w:r>
        <w:t xml:space="preserve">        - </w:t>
      </w:r>
      <w:r w:rsidRPr="00434CD2">
        <w:t>RED_TRANS_EXP</w:t>
      </w:r>
      <w:r>
        <w:t xml:space="preserve">: </w:t>
      </w:r>
      <w:r w:rsidRPr="00434CD2">
        <w:t>Redundant transmission experience for PDU Session</w:t>
      </w:r>
      <w:r>
        <w:t>.</w:t>
      </w:r>
    </w:p>
    <w:p w14:paraId="4A69EF08" w14:textId="77777777" w:rsidR="001F6DCB" w:rsidRDefault="001F6DCB" w:rsidP="001F6DCB">
      <w:pPr>
        <w:pStyle w:val="PL"/>
      </w:pPr>
      <w:r>
        <w:t xml:space="preserve">        - WLAN_INFO: </w:t>
      </w:r>
      <w:r w:rsidRPr="00A71B37">
        <w:t xml:space="preserve">WLAN information on PDU session for which Access Type is </w:t>
      </w:r>
      <w:r>
        <w:t>NON_3GPP_ACCESS</w:t>
      </w:r>
      <w:r w:rsidRPr="00A71B37">
        <w:t xml:space="preserve"> and</w:t>
      </w:r>
    </w:p>
    <w:p w14:paraId="5D03D747" w14:textId="77777777" w:rsidR="001F6DCB" w:rsidRDefault="001F6DCB" w:rsidP="001F6DCB">
      <w:pPr>
        <w:pStyle w:val="PL"/>
      </w:pPr>
      <w:r>
        <w:t xml:space="preserve">         </w:t>
      </w:r>
      <w:r w:rsidRPr="00A71B37">
        <w:t xml:space="preserve"> RAT Type is TRUSTED_WLAN</w:t>
      </w:r>
      <w:r>
        <w:t>.</w:t>
      </w:r>
    </w:p>
    <w:p w14:paraId="7766A2AB" w14:textId="77777777" w:rsidR="001F6DCB" w:rsidRDefault="001F6DCB" w:rsidP="001F6DC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77B7F32" w14:textId="77777777" w:rsidR="001F6DCB" w:rsidRDefault="001F6DCB" w:rsidP="001F6DCB">
      <w:pPr>
        <w:pStyle w:val="PL"/>
        <w:rPr>
          <w:lang w:eastAsia="zh-CN"/>
        </w:rPr>
      </w:pPr>
      <w:r>
        <w:rPr>
          <w:lang w:eastAsia="zh-CN"/>
        </w:rPr>
        <w:t xml:space="preserve">        - UP_STATUS_INFO: The User Plane status information.</w:t>
      </w:r>
    </w:p>
    <w:p w14:paraId="17CB6B6C" w14:textId="77777777" w:rsidR="001F6DCB" w:rsidRDefault="001F6DCB" w:rsidP="001F6DCB">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1E4C1EF" w14:textId="77777777" w:rsidR="001F6DCB" w:rsidRDefault="001F6DCB" w:rsidP="001F6DCB">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6FF0D466" w14:textId="77777777" w:rsidR="001F6DCB" w:rsidRDefault="001F6DCB" w:rsidP="001F6DCB">
      <w:pPr>
        <w:pStyle w:val="PL"/>
      </w:pPr>
    </w:p>
    <w:p w14:paraId="05114086" w14:textId="77777777" w:rsidR="001F6DCB" w:rsidRDefault="001F6DCB" w:rsidP="001F6DCB">
      <w:pPr>
        <w:pStyle w:val="PL"/>
      </w:pPr>
      <w:r>
        <w:t xml:space="preserve">    NotificationMethod:</w:t>
      </w:r>
    </w:p>
    <w:p w14:paraId="01E504B6" w14:textId="77777777" w:rsidR="001F6DCB" w:rsidRDefault="001F6DCB" w:rsidP="001F6DCB">
      <w:pPr>
        <w:pStyle w:val="PL"/>
      </w:pPr>
      <w:r>
        <w:t xml:space="preserve">      anyOf:</w:t>
      </w:r>
    </w:p>
    <w:p w14:paraId="49F27E27" w14:textId="77777777" w:rsidR="001F6DCB" w:rsidRDefault="001F6DCB" w:rsidP="001F6DCB">
      <w:pPr>
        <w:pStyle w:val="PL"/>
      </w:pPr>
      <w:r>
        <w:t xml:space="preserve">      - type: string</w:t>
      </w:r>
    </w:p>
    <w:p w14:paraId="76DE754F" w14:textId="77777777" w:rsidR="001F6DCB" w:rsidRDefault="001F6DCB" w:rsidP="001F6DCB">
      <w:pPr>
        <w:pStyle w:val="PL"/>
      </w:pPr>
      <w:r>
        <w:t xml:space="preserve">        enum:</w:t>
      </w:r>
    </w:p>
    <w:p w14:paraId="4F47520E" w14:textId="77777777" w:rsidR="001F6DCB" w:rsidRDefault="001F6DCB" w:rsidP="001F6DCB">
      <w:pPr>
        <w:pStyle w:val="PL"/>
      </w:pPr>
      <w:r>
        <w:t xml:space="preserve">          - PERIODIC</w:t>
      </w:r>
    </w:p>
    <w:p w14:paraId="7E23D4C0" w14:textId="77777777" w:rsidR="001F6DCB" w:rsidRDefault="001F6DCB" w:rsidP="001F6DCB">
      <w:pPr>
        <w:pStyle w:val="PL"/>
      </w:pPr>
      <w:r>
        <w:t xml:space="preserve">          - ONE_TIME</w:t>
      </w:r>
    </w:p>
    <w:p w14:paraId="3FA5B8A5" w14:textId="77777777" w:rsidR="001F6DCB" w:rsidRDefault="001F6DCB" w:rsidP="001F6DCB">
      <w:pPr>
        <w:pStyle w:val="PL"/>
      </w:pPr>
      <w:r>
        <w:t xml:space="preserve">          - ON_EVENT_DETECTION</w:t>
      </w:r>
    </w:p>
    <w:p w14:paraId="53A96530" w14:textId="77777777" w:rsidR="001F6DCB" w:rsidRDefault="001F6DCB" w:rsidP="001F6DCB">
      <w:pPr>
        <w:pStyle w:val="PL"/>
      </w:pPr>
      <w:r>
        <w:t xml:space="preserve">      - type: string</w:t>
      </w:r>
    </w:p>
    <w:p w14:paraId="249BB4B6" w14:textId="77777777" w:rsidR="001F6DCB" w:rsidRDefault="001F6DCB" w:rsidP="001F6DCB">
      <w:pPr>
        <w:pStyle w:val="PL"/>
      </w:pPr>
      <w:r>
        <w:t xml:space="preserve">        description: &gt;</w:t>
      </w:r>
    </w:p>
    <w:p w14:paraId="04706E88" w14:textId="77777777" w:rsidR="001F6DCB" w:rsidRDefault="001F6DCB" w:rsidP="001F6DCB">
      <w:pPr>
        <w:pStyle w:val="PL"/>
      </w:pPr>
      <w:r>
        <w:t xml:space="preserve">          This string provides forward-compatibility with future</w:t>
      </w:r>
    </w:p>
    <w:p w14:paraId="684D04A9" w14:textId="77777777" w:rsidR="001F6DCB" w:rsidRDefault="001F6DCB" w:rsidP="001F6DCB">
      <w:pPr>
        <w:pStyle w:val="PL"/>
      </w:pPr>
      <w:r>
        <w:t xml:space="preserve">          extensions to the enumeration and is not used to encode</w:t>
      </w:r>
    </w:p>
    <w:p w14:paraId="6DB8BC81" w14:textId="77777777" w:rsidR="001F6DCB" w:rsidRDefault="001F6DCB" w:rsidP="001F6DCB">
      <w:pPr>
        <w:pStyle w:val="PL"/>
      </w:pPr>
      <w:r>
        <w:t xml:space="preserve">          content defined in the present version of this API.</w:t>
      </w:r>
    </w:p>
    <w:p w14:paraId="63249D64" w14:textId="77777777" w:rsidR="001F6DCB" w:rsidRDefault="001F6DCB" w:rsidP="001F6DCB">
      <w:pPr>
        <w:pStyle w:val="PL"/>
      </w:pPr>
      <w:r>
        <w:t xml:space="preserve">      description: |</w:t>
      </w:r>
    </w:p>
    <w:p w14:paraId="0EB70156" w14:textId="77777777" w:rsidR="001F6DCB" w:rsidRDefault="001F6DCB" w:rsidP="001F6DCB">
      <w:pPr>
        <w:pStyle w:val="PL"/>
      </w:pPr>
      <w:r>
        <w:t xml:space="preserve">        Represents the notification methods that can be subscribed.  </w:t>
      </w:r>
    </w:p>
    <w:p w14:paraId="1DBB0B53" w14:textId="77777777" w:rsidR="001F6DCB" w:rsidRDefault="001F6DCB" w:rsidP="001F6DCB">
      <w:pPr>
        <w:pStyle w:val="PL"/>
      </w:pPr>
      <w:r>
        <w:t xml:space="preserve">        Possible values are:</w:t>
      </w:r>
    </w:p>
    <w:p w14:paraId="2BAE22C8" w14:textId="77777777" w:rsidR="001F6DCB" w:rsidRDefault="001F6DCB" w:rsidP="001F6DCB">
      <w:pPr>
        <w:pStyle w:val="PL"/>
      </w:pPr>
      <w:r>
        <w:t xml:space="preserve">        - PERIODIC</w:t>
      </w:r>
    </w:p>
    <w:p w14:paraId="52790BE7" w14:textId="77777777" w:rsidR="001F6DCB" w:rsidRDefault="001F6DCB" w:rsidP="001F6DCB">
      <w:pPr>
        <w:pStyle w:val="PL"/>
      </w:pPr>
      <w:r>
        <w:t xml:space="preserve">        - ONE_TIME</w:t>
      </w:r>
    </w:p>
    <w:p w14:paraId="08CA6E12" w14:textId="77777777" w:rsidR="001F6DCB" w:rsidRDefault="001F6DCB" w:rsidP="001F6DCB">
      <w:pPr>
        <w:pStyle w:val="PL"/>
      </w:pPr>
      <w:r>
        <w:t xml:space="preserve">        - ON_EVENT_DETECTION</w:t>
      </w:r>
    </w:p>
    <w:p w14:paraId="58ED5126" w14:textId="77777777" w:rsidR="001F6DCB" w:rsidRDefault="001F6DCB" w:rsidP="001F6DCB">
      <w:pPr>
        <w:pStyle w:val="PL"/>
      </w:pPr>
    </w:p>
    <w:p w14:paraId="234F09E1" w14:textId="77777777" w:rsidR="001F6DCB" w:rsidRPr="002050F6" w:rsidRDefault="001F6DCB" w:rsidP="001F6DCB">
      <w:pPr>
        <w:pStyle w:val="PL"/>
      </w:pPr>
      <w:r>
        <w:t xml:space="preserve">    </w:t>
      </w:r>
      <w:r w:rsidRPr="002050F6">
        <w:t>AppliedSmccType:</w:t>
      </w:r>
    </w:p>
    <w:p w14:paraId="2A3AC5DF" w14:textId="77777777" w:rsidR="001F6DCB" w:rsidRDefault="001F6DCB" w:rsidP="001F6DCB">
      <w:pPr>
        <w:pStyle w:val="PL"/>
      </w:pPr>
      <w:r w:rsidRPr="002050F6">
        <w:t xml:space="preserve">      anyOf:</w:t>
      </w:r>
    </w:p>
    <w:p w14:paraId="2BC5BA47" w14:textId="77777777" w:rsidR="001F6DCB" w:rsidRDefault="001F6DCB" w:rsidP="001F6DCB">
      <w:pPr>
        <w:pStyle w:val="PL"/>
      </w:pPr>
      <w:r>
        <w:t xml:space="preserve">      - type: string</w:t>
      </w:r>
    </w:p>
    <w:p w14:paraId="5B880D75" w14:textId="77777777" w:rsidR="001F6DCB" w:rsidRDefault="001F6DCB" w:rsidP="001F6DCB">
      <w:pPr>
        <w:pStyle w:val="PL"/>
      </w:pPr>
      <w:r>
        <w:t xml:space="preserve">        enum:</w:t>
      </w:r>
    </w:p>
    <w:p w14:paraId="0D792F47" w14:textId="77777777" w:rsidR="001F6DCB" w:rsidRDefault="001F6DCB" w:rsidP="001F6DCB">
      <w:pPr>
        <w:pStyle w:val="PL"/>
      </w:pPr>
      <w:r>
        <w:t xml:space="preserve">          - DNN_CC</w:t>
      </w:r>
    </w:p>
    <w:p w14:paraId="7D176E3D" w14:textId="77777777" w:rsidR="001F6DCB" w:rsidRDefault="001F6DCB" w:rsidP="001F6DCB">
      <w:pPr>
        <w:pStyle w:val="PL"/>
      </w:pPr>
      <w:r>
        <w:t xml:space="preserve">          - SNSSAI_CC</w:t>
      </w:r>
    </w:p>
    <w:p w14:paraId="06ED03E3" w14:textId="77777777" w:rsidR="001F6DCB" w:rsidRDefault="001F6DCB" w:rsidP="001F6DCB">
      <w:pPr>
        <w:pStyle w:val="PL"/>
      </w:pPr>
      <w:r>
        <w:t xml:space="preserve">        description: &gt;</w:t>
      </w:r>
    </w:p>
    <w:p w14:paraId="4DBADA54" w14:textId="77777777" w:rsidR="001F6DCB" w:rsidRPr="002050F6" w:rsidRDefault="001F6DCB" w:rsidP="001F6DCB">
      <w:pPr>
        <w:pStyle w:val="PL"/>
      </w:pPr>
      <w:r>
        <w:t xml:space="preserve">          </w:t>
      </w:r>
      <w:r w:rsidRPr="002050F6">
        <w:t xml:space="preserve">This string indicates the </w:t>
      </w:r>
      <w:r>
        <w:t xml:space="preserve">type of </w:t>
      </w:r>
      <w:r w:rsidRPr="002050F6">
        <w:t>applied SM congestion control.</w:t>
      </w:r>
    </w:p>
    <w:p w14:paraId="1456B191" w14:textId="77777777" w:rsidR="001F6DCB" w:rsidRPr="002050F6" w:rsidRDefault="001F6DCB" w:rsidP="001F6DCB">
      <w:pPr>
        <w:pStyle w:val="PL"/>
      </w:pPr>
      <w:r w:rsidRPr="002050F6">
        <w:t xml:space="preserve">      - type: string</w:t>
      </w:r>
    </w:p>
    <w:p w14:paraId="5CE6D47A" w14:textId="77777777" w:rsidR="001F6DCB" w:rsidRPr="002050F6" w:rsidRDefault="001F6DCB" w:rsidP="001F6DCB">
      <w:pPr>
        <w:pStyle w:val="PL"/>
      </w:pPr>
      <w:r w:rsidRPr="002050F6">
        <w:t xml:space="preserve">        description: &gt;</w:t>
      </w:r>
    </w:p>
    <w:p w14:paraId="1E722D21" w14:textId="77777777" w:rsidR="001F6DCB" w:rsidRPr="002050F6" w:rsidRDefault="001F6DCB" w:rsidP="001F6DCB">
      <w:pPr>
        <w:pStyle w:val="PL"/>
      </w:pPr>
      <w:r w:rsidRPr="002050F6">
        <w:t xml:space="preserve">          This string provides forward-compatibility with future</w:t>
      </w:r>
    </w:p>
    <w:p w14:paraId="1D3A188B" w14:textId="77777777" w:rsidR="001F6DCB" w:rsidRPr="002050F6" w:rsidRDefault="001F6DCB" w:rsidP="001F6DCB">
      <w:pPr>
        <w:pStyle w:val="PL"/>
      </w:pPr>
      <w:r w:rsidRPr="002050F6">
        <w:t xml:space="preserve">          extensions to the enumeration </w:t>
      </w:r>
      <w:r>
        <w:t>and</w:t>
      </w:r>
      <w:r w:rsidRPr="002050F6">
        <w:t xml:space="preserve"> is not used to encode</w:t>
      </w:r>
    </w:p>
    <w:p w14:paraId="58CC3FE5" w14:textId="77777777" w:rsidR="001F6DCB" w:rsidRPr="002050F6" w:rsidRDefault="001F6DCB" w:rsidP="001F6DCB">
      <w:pPr>
        <w:pStyle w:val="PL"/>
      </w:pPr>
      <w:r w:rsidRPr="002050F6">
        <w:t xml:space="preserve">          content defined in the present version of this API.</w:t>
      </w:r>
    </w:p>
    <w:p w14:paraId="2EBC2542" w14:textId="77777777" w:rsidR="001F6DCB" w:rsidRDefault="001F6DCB" w:rsidP="001F6DCB">
      <w:pPr>
        <w:pStyle w:val="PL"/>
      </w:pPr>
      <w:r w:rsidRPr="002050F6">
        <w:t xml:space="preserve">      description: </w:t>
      </w:r>
      <w:r>
        <w:t>|</w:t>
      </w:r>
    </w:p>
    <w:p w14:paraId="02EE327E" w14:textId="77777777" w:rsidR="001F6DCB" w:rsidRDefault="001F6DCB" w:rsidP="001F6DC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713B344" w14:textId="77777777" w:rsidR="001F6DCB" w:rsidRDefault="001F6DCB" w:rsidP="001F6DCB">
      <w:pPr>
        <w:pStyle w:val="PL"/>
      </w:pPr>
      <w:r>
        <w:t xml:space="preserve">        Possible values are:</w:t>
      </w:r>
    </w:p>
    <w:p w14:paraId="19D0E09E" w14:textId="77777777" w:rsidR="001F6DCB" w:rsidRDefault="001F6DCB" w:rsidP="001F6DCB">
      <w:pPr>
        <w:pStyle w:val="PL"/>
      </w:pPr>
      <w:r>
        <w:t xml:space="preserve">        - DNN_CC: </w:t>
      </w:r>
      <w:r w:rsidRPr="00EB0669">
        <w:t>Indicates the DNN based congestion control.</w:t>
      </w:r>
    </w:p>
    <w:p w14:paraId="7D45DE9C" w14:textId="77777777" w:rsidR="001F6DCB" w:rsidRDefault="001F6DCB" w:rsidP="001F6DCB">
      <w:pPr>
        <w:pStyle w:val="PL"/>
      </w:pPr>
      <w:r>
        <w:t xml:space="preserve">        - SNSSAI_CC: </w:t>
      </w:r>
      <w:r w:rsidRPr="00EB0669">
        <w:t xml:space="preserve">Indicates the </w:t>
      </w:r>
      <w:r>
        <w:t>S-NSSAI</w:t>
      </w:r>
      <w:r w:rsidRPr="00EB0669">
        <w:t xml:space="preserve"> based congestion control.</w:t>
      </w:r>
    </w:p>
    <w:p w14:paraId="7C79F3BA" w14:textId="77777777" w:rsidR="001F6DCB" w:rsidRDefault="001F6DCB" w:rsidP="001F6DCB">
      <w:pPr>
        <w:pStyle w:val="PL"/>
      </w:pPr>
    </w:p>
    <w:p w14:paraId="6D882220" w14:textId="77777777" w:rsidR="001F6DCB" w:rsidRDefault="001F6DCB" w:rsidP="001F6DCB">
      <w:pPr>
        <w:pStyle w:val="PL"/>
      </w:pPr>
      <w:r>
        <w:t xml:space="preserve">    TransactionMetric:</w:t>
      </w:r>
    </w:p>
    <w:p w14:paraId="1A9213B3" w14:textId="77777777" w:rsidR="001F6DCB" w:rsidRDefault="001F6DCB" w:rsidP="001F6DCB">
      <w:pPr>
        <w:pStyle w:val="PL"/>
      </w:pPr>
      <w:r>
        <w:t xml:space="preserve">      anyOf:</w:t>
      </w:r>
    </w:p>
    <w:p w14:paraId="710A670E" w14:textId="77777777" w:rsidR="001F6DCB" w:rsidRDefault="001F6DCB" w:rsidP="001F6DCB">
      <w:pPr>
        <w:pStyle w:val="PL"/>
      </w:pPr>
      <w:r>
        <w:t xml:space="preserve">      - type: string</w:t>
      </w:r>
    </w:p>
    <w:p w14:paraId="37208AA8" w14:textId="77777777" w:rsidR="001F6DCB" w:rsidRDefault="001F6DCB" w:rsidP="001F6DCB">
      <w:pPr>
        <w:pStyle w:val="PL"/>
      </w:pPr>
      <w:r>
        <w:t xml:space="preserve">        enum:</w:t>
      </w:r>
    </w:p>
    <w:p w14:paraId="7674318F" w14:textId="77777777" w:rsidR="001F6DCB" w:rsidRDefault="001F6DCB" w:rsidP="001F6DCB">
      <w:pPr>
        <w:pStyle w:val="PL"/>
      </w:pPr>
      <w:r>
        <w:t xml:space="preserve">          - </w:t>
      </w:r>
      <w:r w:rsidRPr="00555FD0">
        <w:t>PDU_SES_EST</w:t>
      </w:r>
    </w:p>
    <w:p w14:paraId="629E35AE" w14:textId="77777777" w:rsidR="001F6DCB" w:rsidRDefault="001F6DCB" w:rsidP="001F6DCB">
      <w:pPr>
        <w:pStyle w:val="PL"/>
      </w:pPr>
      <w:r>
        <w:t xml:space="preserve">          - </w:t>
      </w:r>
      <w:r w:rsidRPr="00555FD0">
        <w:t>PDU_SES_</w:t>
      </w:r>
      <w:r>
        <w:t>AUTH</w:t>
      </w:r>
    </w:p>
    <w:p w14:paraId="6A7E426E" w14:textId="77777777" w:rsidR="001F6DCB" w:rsidRDefault="001F6DCB" w:rsidP="001F6DCB">
      <w:pPr>
        <w:pStyle w:val="PL"/>
      </w:pPr>
      <w:r>
        <w:t xml:space="preserve">          - </w:t>
      </w:r>
      <w:r w:rsidRPr="00555FD0">
        <w:t>PDU_SES_</w:t>
      </w:r>
      <w:r>
        <w:t>MODIF</w:t>
      </w:r>
    </w:p>
    <w:p w14:paraId="08C75739" w14:textId="77777777" w:rsidR="001F6DCB" w:rsidRDefault="001F6DCB" w:rsidP="001F6DCB">
      <w:pPr>
        <w:pStyle w:val="PL"/>
      </w:pPr>
      <w:r w:rsidRPr="007055BF">
        <w:t xml:space="preserve">          - PDU_SES_</w:t>
      </w:r>
      <w:r>
        <w:t>REL</w:t>
      </w:r>
    </w:p>
    <w:p w14:paraId="6269D057" w14:textId="77777777" w:rsidR="001F6DCB" w:rsidRDefault="001F6DCB" w:rsidP="001F6DCB">
      <w:pPr>
        <w:pStyle w:val="PL"/>
      </w:pPr>
      <w:r>
        <w:t xml:space="preserve">      - type: string</w:t>
      </w:r>
    </w:p>
    <w:p w14:paraId="106A8102" w14:textId="77777777" w:rsidR="001F6DCB" w:rsidRDefault="001F6DCB" w:rsidP="001F6DCB">
      <w:pPr>
        <w:pStyle w:val="PL"/>
      </w:pPr>
      <w:r>
        <w:t xml:space="preserve">        description: &gt;</w:t>
      </w:r>
    </w:p>
    <w:p w14:paraId="60E3F6AD" w14:textId="77777777" w:rsidR="001F6DCB" w:rsidRDefault="001F6DCB" w:rsidP="001F6DCB">
      <w:pPr>
        <w:pStyle w:val="PL"/>
      </w:pPr>
      <w:r>
        <w:t xml:space="preserve">          </w:t>
      </w:r>
      <w:r w:rsidRPr="000C4E20">
        <w:t>This string provides forward-compatibility with future extensions to the enumeration</w:t>
      </w:r>
    </w:p>
    <w:p w14:paraId="247B3998" w14:textId="77777777" w:rsidR="001F6DCB" w:rsidRDefault="001F6DCB" w:rsidP="001F6DCB">
      <w:pPr>
        <w:pStyle w:val="PL"/>
      </w:pPr>
      <w:r>
        <w:t xml:space="preserve">          and</w:t>
      </w:r>
      <w:r w:rsidRPr="000C4E20">
        <w:t xml:space="preserve"> is not used to encode content defined in the present version of this API.</w:t>
      </w:r>
    </w:p>
    <w:p w14:paraId="265D4188" w14:textId="77777777" w:rsidR="001F6DCB" w:rsidRDefault="001F6DCB" w:rsidP="001F6DCB">
      <w:pPr>
        <w:pStyle w:val="PL"/>
      </w:pPr>
      <w:r>
        <w:t xml:space="preserve">          </w:t>
      </w:r>
    </w:p>
    <w:p w14:paraId="62A7B28E" w14:textId="77777777" w:rsidR="001F6DCB" w:rsidRDefault="001F6DCB" w:rsidP="001F6DCB">
      <w:pPr>
        <w:pStyle w:val="PL"/>
      </w:pPr>
      <w:r>
        <w:t xml:space="preserve">      description: |</w:t>
      </w:r>
    </w:p>
    <w:p w14:paraId="5679DB9C" w14:textId="77777777" w:rsidR="001F6DCB" w:rsidRDefault="001F6DCB" w:rsidP="001F6DCB">
      <w:pPr>
        <w:pStyle w:val="PL"/>
      </w:pPr>
      <w:r>
        <w:t xml:space="preserve">        Represents the metric on </w:t>
      </w:r>
      <w:r w:rsidRPr="00BF71B4">
        <w:t xml:space="preserve">UE </w:t>
      </w:r>
      <w:r w:rsidRPr="00EE0607">
        <w:t>Session Management transactio</w:t>
      </w:r>
      <w:r>
        <w:t xml:space="preserve">ns.  </w:t>
      </w:r>
    </w:p>
    <w:p w14:paraId="1BEACA56" w14:textId="77777777" w:rsidR="001F6DCB" w:rsidRDefault="001F6DCB" w:rsidP="001F6DCB">
      <w:pPr>
        <w:pStyle w:val="PL"/>
      </w:pPr>
      <w:r>
        <w:t xml:space="preserve">        Possible values are:</w:t>
      </w:r>
    </w:p>
    <w:p w14:paraId="196116D7" w14:textId="77777777" w:rsidR="001F6DCB" w:rsidRDefault="001F6DCB" w:rsidP="001F6DCB">
      <w:pPr>
        <w:pStyle w:val="PL"/>
      </w:pPr>
      <w:r w:rsidRPr="007055BF">
        <w:t xml:space="preserve">        - PDU_SES_EST: PDU Session Establishment</w:t>
      </w:r>
    </w:p>
    <w:p w14:paraId="3CB60887" w14:textId="77777777" w:rsidR="001F6DCB" w:rsidRDefault="001F6DCB" w:rsidP="001F6DCB">
      <w:pPr>
        <w:pStyle w:val="PL"/>
      </w:pPr>
      <w:r w:rsidRPr="007055BF">
        <w:t xml:space="preserve">        - PDU_SES_</w:t>
      </w:r>
      <w:r>
        <w:t>AUTH</w:t>
      </w:r>
      <w:r w:rsidRPr="007055BF">
        <w:t xml:space="preserve">: PDU Session </w:t>
      </w:r>
      <w:r>
        <w:t>Authentication</w:t>
      </w:r>
    </w:p>
    <w:p w14:paraId="2E71F564" w14:textId="77777777" w:rsidR="001F6DCB" w:rsidRDefault="001F6DCB" w:rsidP="001F6DCB">
      <w:pPr>
        <w:pStyle w:val="PL"/>
      </w:pPr>
      <w:r w:rsidRPr="007055BF">
        <w:t xml:space="preserve">        - PDU_SES_</w:t>
      </w:r>
      <w:r>
        <w:t>MODIF</w:t>
      </w:r>
      <w:r w:rsidRPr="007055BF">
        <w:t xml:space="preserve">: PDU Session </w:t>
      </w:r>
      <w:r>
        <w:t>Modification</w:t>
      </w:r>
    </w:p>
    <w:p w14:paraId="64DFC8B4" w14:textId="77777777" w:rsidR="001F6DCB" w:rsidRDefault="001F6DCB" w:rsidP="001F6DCB">
      <w:pPr>
        <w:pStyle w:val="PL"/>
      </w:pPr>
      <w:r w:rsidRPr="007055BF">
        <w:t xml:space="preserve">        - PDU_SES_REL: PDU Session Release</w:t>
      </w:r>
    </w:p>
    <w:bookmarkEnd w:id="124"/>
    <w:bookmarkEnd w:id="125"/>
    <w:bookmarkEnd w:id="127"/>
    <w:p w14:paraId="78239740" w14:textId="77777777" w:rsidR="001F6DCB" w:rsidRDefault="001F6DCB" w:rsidP="001F6DCB">
      <w:pPr>
        <w:pStyle w:val="PL"/>
        <w:rPr>
          <w:lang w:eastAsia="zh-CN"/>
        </w:rPr>
      </w:pPr>
    </w:p>
    <w:p w14:paraId="086E67BE" w14:textId="77777777" w:rsidR="001F6DCB" w:rsidRDefault="001F6DCB" w:rsidP="001F6DCB">
      <w:pPr>
        <w:pStyle w:val="PL"/>
        <w:rPr>
          <w:lang w:eastAsia="zh-CN"/>
        </w:rPr>
      </w:pPr>
      <w:r>
        <w:rPr>
          <w:lang w:eastAsia="zh-CN"/>
        </w:rPr>
        <w:t xml:space="preserve">    </w:t>
      </w:r>
      <w:r w:rsidRPr="00417DD3">
        <w:rPr>
          <w:lang w:eastAsia="zh-CN"/>
        </w:rPr>
        <w:t>PduSessionStatus</w:t>
      </w:r>
      <w:r>
        <w:rPr>
          <w:lang w:eastAsia="zh-CN"/>
        </w:rPr>
        <w:t>:</w:t>
      </w:r>
    </w:p>
    <w:p w14:paraId="0E8E904F" w14:textId="77777777" w:rsidR="001F6DCB" w:rsidRDefault="001F6DCB" w:rsidP="001F6DCB">
      <w:pPr>
        <w:pStyle w:val="PL"/>
        <w:rPr>
          <w:lang w:eastAsia="zh-CN"/>
        </w:rPr>
      </w:pPr>
      <w:r>
        <w:rPr>
          <w:lang w:eastAsia="zh-CN"/>
        </w:rPr>
        <w:t xml:space="preserve">      anyOf:</w:t>
      </w:r>
    </w:p>
    <w:p w14:paraId="0E42E797" w14:textId="77777777" w:rsidR="001F6DCB" w:rsidRDefault="001F6DCB" w:rsidP="001F6DCB">
      <w:pPr>
        <w:pStyle w:val="PL"/>
        <w:rPr>
          <w:lang w:eastAsia="zh-CN"/>
        </w:rPr>
      </w:pPr>
      <w:r>
        <w:rPr>
          <w:lang w:eastAsia="zh-CN"/>
        </w:rPr>
        <w:t xml:space="preserve">      - type: string</w:t>
      </w:r>
    </w:p>
    <w:p w14:paraId="37BB4ADF" w14:textId="77777777" w:rsidR="001F6DCB" w:rsidRDefault="001F6DCB" w:rsidP="001F6DCB">
      <w:pPr>
        <w:pStyle w:val="PL"/>
        <w:rPr>
          <w:lang w:eastAsia="zh-CN"/>
        </w:rPr>
      </w:pPr>
      <w:r>
        <w:rPr>
          <w:lang w:eastAsia="zh-CN"/>
        </w:rPr>
        <w:t xml:space="preserve">        enum:</w:t>
      </w:r>
    </w:p>
    <w:p w14:paraId="27341DA3" w14:textId="77777777" w:rsidR="001F6DCB" w:rsidRDefault="001F6DCB" w:rsidP="001F6DCB">
      <w:pPr>
        <w:pStyle w:val="PL"/>
        <w:rPr>
          <w:lang w:eastAsia="zh-CN"/>
        </w:rPr>
      </w:pPr>
      <w:r>
        <w:rPr>
          <w:lang w:eastAsia="zh-CN"/>
        </w:rPr>
        <w:lastRenderedPageBreak/>
        <w:t xml:space="preserve">          - </w:t>
      </w:r>
      <w:r w:rsidRPr="00417DD3">
        <w:rPr>
          <w:lang w:eastAsia="zh-CN"/>
        </w:rPr>
        <w:t>ACTIVATED</w:t>
      </w:r>
    </w:p>
    <w:p w14:paraId="1561BAC7" w14:textId="77777777" w:rsidR="001F6DCB" w:rsidRDefault="001F6DCB" w:rsidP="001F6DCB">
      <w:pPr>
        <w:pStyle w:val="PL"/>
        <w:rPr>
          <w:lang w:eastAsia="zh-CN"/>
        </w:rPr>
      </w:pPr>
      <w:r>
        <w:rPr>
          <w:lang w:eastAsia="zh-CN"/>
        </w:rPr>
        <w:t xml:space="preserve">          - </w:t>
      </w:r>
      <w:r w:rsidRPr="00417DD3">
        <w:rPr>
          <w:lang w:eastAsia="zh-CN"/>
        </w:rPr>
        <w:t>DEACTIVATED</w:t>
      </w:r>
    </w:p>
    <w:p w14:paraId="61471F7C" w14:textId="77777777" w:rsidR="001F6DCB" w:rsidRDefault="001F6DCB" w:rsidP="001F6DCB">
      <w:pPr>
        <w:pStyle w:val="PL"/>
        <w:rPr>
          <w:lang w:eastAsia="zh-CN"/>
        </w:rPr>
      </w:pPr>
      <w:r>
        <w:rPr>
          <w:lang w:eastAsia="zh-CN"/>
        </w:rPr>
        <w:t xml:space="preserve">      - type: string</w:t>
      </w:r>
    </w:p>
    <w:p w14:paraId="008FC4EC" w14:textId="77777777" w:rsidR="001F6DCB" w:rsidRDefault="001F6DCB" w:rsidP="001F6DCB">
      <w:pPr>
        <w:pStyle w:val="PL"/>
        <w:rPr>
          <w:lang w:eastAsia="zh-CN"/>
        </w:rPr>
      </w:pPr>
      <w:r>
        <w:rPr>
          <w:lang w:eastAsia="zh-CN"/>
        </w:rPr>
        <w:t xml:space="preserve">        description: &gt;</w:t>
      </w:r>
    </w:p>
    <w:p w14:paraId="2682424A" w14:textId="77777777" w:rsidR="001F6DCB" w:rsidRDefault="001F6DCB" w:rsidP="001F6DCB">
      <w:pPr>
        <w:pStyle w:val="PL"/>
      </w:pPr>
      <w:r>
        <w:rPr>
          <w:lang w:eastAsia="zh-CN"/>
        </w:rPr>
        <w:t xml:space="preserve">          </w:t>
      </w:r>
      <w:r w:rsidRPr="000C4E20">
        <w:t>This string provides forward-compatibility with future extensions to the enumeration</w:t>
      </w:r>
    </w:p>
    <w:p w14:paraId="6E35DF55" w14:textId="77777777" w:rsidR="001F6DCB" w:rsidRDefault="001F6DCB" w:rsidP="001F6DCB">
      <w:pPr>
        <w:pStyle w:val="PL"/>
      </w:pPr>
      <w:r>
        <w:t xml:space="preserve">          and</w:t>
      </w:r>
      <w:r w:rsidRPr="000C4E20">
        <w:t xml:space="preserve"> is not used to encode content defined in the present version of this API.</w:t>
      </w:r>
    </w:p>
    <w:p w14:paraId="23C5AC0A" w14:textId="77777777" w:rsidR="001F6DCB" w:rsidRDefault="001F6DCB" w:rsidP="001F6DCB">
      <w:pPr>
        <w:pStyle w:val="PL"/>
        <w:rPr>
          <w:lang w:eastAsia="zh-CN"/>
        </w:rPr>
      </w:pPr>
      <w:r>
        <w:t xml:space="preserve">          </w:t>
      </w:r>
    </w:p>
    <w:p w14:paraId="7165C9EE" w14:textId="77777777" w:rsidR="001F6DCB" w:rsidRDefault="001F6DCB" w:rsidP="001F6DCB">
      <w:pPr>
        <w:pStyle w:val="PL"/>
        <w:rPr>
          <w:lang w:eastAsia="zh-CN"/>
        </w:rPr>
      </w:pPr>
      <w:r>
        <w:rPr>
          <w:lang w:eastAsia="zh-CN"/>
        </w:rPr>
        <w:t xml:space="preserve">      description: |</w:t>
      </w:r>
    </w:p>
    <w:p w14:paraId="6900A88B" w14:textId="77777777" w:rsidR="001F6DCB" w:rsidRDefault="001F6DCB" w:rsidP="001F6DCB">
      <w:pPr>
        <w:pStyle w:val="PL"/>
        <w:rPr>
          <w:lang w:eastAsia="zh-CN"/>
        </w:rPr>
      </w:pPr>
      <w:r>
        <w:rPr>
          <w:lang w:eastAsia="zh-CN"/>
        </w:rPr>
        <w:t xml:space="preserve">        Represents the </w:t>
      </w:r>
      <w:r>
        <w:t>s</w:t>
      </w:r>
      <w:r w:rsidRPr="00E9603C">
        <w:t>tatus of the PDU Session</w:t>
      </w:r>
      <w:r>
        <w:t xml:space="preserve">.  </w:t>
      </w:r>
    </w:p>
    <w:p w14:paraId="594ECAB7" w14:textId="77777777" w:rsidR="001F6DCB" w:rsidRDefault="001F6DCB" w:rsidP="001F6DCB">
      <w:pPr>
        <w:pStyle w:val="PL"/>
        <w:rPr>
          <w:lang w:eastAsia="zh-CN"/>
        </w:rPr>
      </w:pPr>
      <w:r>
        <w:rPr>
          <w:lang w:eastAsia="zh-CN"/>
        </w:rPr>
        <w:t xml:space="preserve">        Possible values are:</w:t>
      </w:r>
    </w:p>
    <w:p w14:paraId="3EC3AFBD" w14:textId="77777777" w:rsidR="001F6DCB" w:rsidRDefault="001F6DCB" w:rsidP="001F6DC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439B6A8" w14:textId="77777777" w:rsidR="001F6DCB" w:rsidRDefault="001F6DCB" w:rsidP="001F6DCB">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521326E" w14:textId="77777777" w:rsidR="001F6DCB" w:rsidRDefault="001F6DCB" w:rsidP="001F6DCB">
      <w:pPr>
        <w:rPr>
          <w:noProof/>
        </w:rPr>
      </w:pPr>
    </w:p>
    <w:bookmarkEnd w:id="128"/>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55935" w14:textId="77777777" w:rsidR="00CE25AF" w:rsidRDefault="00CE25AF">
      <w:r>
        <w:separator/>
      </w:r>
    </w:p>
  </w:endnote>
  <w:endnote w:type="continuationSeparator" w:id="0">
    <w:p w14:paraId="60EE8CFA" w14:textId="77777777" w:rsidR="00CE25AF" w:rsidRDefault="00CE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B33B" w14:textId="77777777" w:rsidR="00CE25AF" w:rsidRDefault="00CE25AF">
      <w:r>
        <w:separator/>
      </w:r>
    </w:p>
  </w:footnote>
  <w:footnote w:type="continuationSeparator" w:id="0">
    <w:p w14:paraId="10496E9B" w14:textId="77777777" w:rsidR="00CE25AF" w:rsidRDefault="00CE2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5B69"/>
    <w:rsid w:val="001966A7"/>
    <w:rsid w:val="00197AD3"/>
    <w:rsid w:val="00197BE4"/>
    <w:rsid w:val="001A0427"/>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644"/>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DCB"/>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20A2D"/>
    <w:rsid w:val="00320BA5"/>
    <w:rsid w:val="0032164F"/>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58B9"/>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095"/>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464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4165"/>
    <w:rsid w:val="007544E0"/>
    <w:rsid w:val="0075558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3D3"/>
    <w:rsid w:val="00980868"/>
    <w:rsid w:val="00981757"/>
    <w:rsid w:val="0098190B"/>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96BA7"/>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9E"/>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2874"/>
    <w:rsid w:val="00B83EFD"/>
    <w:rsid w:val="00B85B50"/>
    <w:rsid w:val="00B86C7B"/>
    <w:rsid w:val="00B87286"/>
    <w:rsid w:val="00B90FC0"/>
    <w:rsid w:val="00B9241A"/>
    <w:rsid w:val="00B931E8"/>
    <w:rsid w:val="00B94244"/>
    <w:rsid w:val="00B96364"/>
    <w:rsid w:val="00BA1412"/>
    <w:rsid w:val="00BA14D9"/>
    <w:rsid w:val="00BA26E6"/>
    <w:rsid w:val="00BA34FA"/>
    <w:rsid w:val="00BA40CA"/>
    <w:rsid w:val="00BA47B8"/>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4D45"/>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56E07"/>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2E3"/>
    <w:rsid w:val="00CD48DF"/>
    <w:rsid w:val="00CD50A3"/>
    <w:rsid w:val="00CD52BE"/>
    <w:rsid w:val="00CD5828"/>
    <w:rsid w:val="00CD7FEB"/>
    <w:rsid w:val="00CE03F7"/>
    <w:rsid w:val="00CE07F5"/>
    <w:rsid w:val="00CE0EB0"/>
    <w:rsid w:val="00CE1BD4"/>
    <w:rsid w:val="00CE25AF"/>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1B0"/>
    <w:rsid w:val="00D73AB5"/>
    <w:rsid w:val="00D73F4B"/>
    <w:rsid w:val="00D753DE"/>
    <w:rsid w:val="00D77182"/>
    <w:rsid w:val="00D8027A"/>
    <w:rsid w:val="00D80A60"/>
    <w:rsid w:val="00D81171"/>
    <w:rsid w:val="00D815F8"/>
    <w:rsid w:val="00D85032"/>
    <w:rsid w:val="00D86B06"/>
    <w:rsid w:val="00D87FF2"/>
    <w:rsid w:val="00D905E5"/>
    <w:rsid w:val="00D91A4E"/>
    <w:rsid w:val="00D91B62"/>
    <w:rsid w:val="00D93107"/>
    <w:rsid w:val="00D95D2A"/>
    <w:rsid w:val="00D96353"/>
    <w:rsid w:val="00D96D44"/>
    <w:rsid w:val="00D97388"/>
    <w:rsid w:val="00DA1FED"/>
    <w:rsid w:val="00DA2E93"/>
    <w:rsid w:val="00DA4369"/>
    <w:rsid w:val="00DA52B8"/>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613"/>
    <w:rsid w:val="00E44862"/>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21</Pages>
  <Words>7694</Words>
  <Characters>43860</Characters>
  <Application>Microsoft Office Word</Application>
  <DocSecurity>0</DocSecurity>
  <Lines>365</Lines>
  <Paragraphs>102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5</cp:revision>
  <cp:lastPrinted>1899-12-31T23:00:00Z</cp:lastPrinted>
  <dcterms:created xsi:type="dcterms:W3CDTF">2023-08-10T08:01:00Z</dcterms:created>
  <dcterms:modified xsi:type="dcterms:W3CDTF">2023-08-14T13:11:00Z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